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DAD91" w14:textId="3D242BCB" w:rsidR="00412C95" w:rsidRPr="00920147" w:rsidRDefault="00920147" w:rsidP="00EC3615">
      <w:pPr>
        <w:contextualSpacing/>
        <w:rPr>
          <w:rFonts w:ascii="Arial" w:hAnsi="Arial" w:cs="Arial"/>
          <w:sz w:val="20"/>
          <w:szCs w:val="20"/>
        </w:rPr>
      </w:pPr>
      <w:r>
        <w:rPr>
          <w:rFonts w:ascii="Arial" w:hAnsi="Arial" w:cs="Arial"/>
          <w:sz w:val="20"/>
          <w:szCs w:val="20"/>
        </w:rPr>
        <w:t>Znak sprawy</w:t>
      </w:r>
      <w:r w:rsidR="00ED2E14" w:rsidRPr="00412C95">
        <w:rPr>
          <w:rFonts w:ascii="Arial" w:hAnsi="Arial" w:cs="Arial"/>
          <w:sz w:val="20"/>
          <w:szCs w:val="20"/>
        </w:rPr>
        <w:t xml:space="preserve">: </w:t>
      </w:r>
      <w:r w:rsidR="005F0BAB" w:rsidRPr="005F0BAB">
        <w:rPr>
          <w:rFonts w:ascii="Arial" w:hAnsi="Arial" w:cs="Arial"/>
          <w:sz w:val="20"/>
          <w:szCs w:val="20"/>
        </w:rPr>
        <w:t>WIRiFZ.271.</w:t>
      </w:r>
      <w:r w:rsidR="0092554B">
        <w:rPr>
          <w:rFonts w:ascii="Arial" w:hAnsi="Arial" w:cs="Arial"/>
          <w:sz w:val="20"/>
          <w:szCs w:val="20"/>
        </w:rPr>
        <w:t>6</w:t>
      </w:r>
      <w:r w:rsidR="005F0BAB" w:rsidRPr="005F0BAB">
        <w:rPr>
          <w:rFonts w:ascii="Arial" w:hAnsi="Arial" w:cs="Arial"/>
          <w:sz w:val="20"/>
          <w:szCs w:val="20"/>
        </w:rPr>
        <w:t>.202</w:t>
      </w:r>
      <w:r w:rsidR="0092554B">
        <w:rPr>
          <w:rFonts w:ascii="Arial" w:hAnsi="Arial" w:cs="Arial"/>
          <w:sz w:val="20"/>
          <w:szCs w:val="20"/>
        </w:rPr>
        <w:t>6</w:t>
      </w:r>
      <w:r w:rsidR="005F0BAB" w:rsidRPr="005F0BAB">
        <w:rPr>
          <w:rFonts w:ascii="Arial" w:hAnsi="Arial" w:cs="Arial"/>
          <w:sz w:val="20"/>
          <w:szCs w:val="20"/>
        </w:rPr>
        <w:t>.</w:t>
      </w:r>
      <w:r w:rsidR="005F0BAB" w:rsidRPr="00920147">
        <w:rPr>
          <w:rFonts w:ascii="Arial" w:hAnsi="Arial" w:cs="Arial"/>
          <w:sz w:val="20"/>
          <w:szCs w:val="20"/>
        </w:rPr>
        <w:t>WM</w:t>
      </w:r>
      <w:r w:rsidR="000C10F2" w:rsidRPr="00920147">
        <w:rPr>
          <w:rFonts w:ascii="Arial" w:hAnsi="Arial" w:cs="Arial"/>
          <w:sz w:val="20"/>
          <w:szCs w:val="20"/>
        </w:rPr>
        <w:t xml:space="preserve">       </w:t>
      </w:r>
      <w:r w:rsidR="00695EFA" w:rsidRPr="00920147">
        <w:rPr>
          <w:rFonts w:ascii="Arial" w:hAnsi="Arial" w:cs="Arial"/>
          <w:sz w:val="20"/>
          <w:szCs w:val="20"/>
        </w:rPr>
        <w:t xml:space="preserve">  </w:t>
      </w:r>
      <w:r w:rsidR="00624B8C" w:rsidRPr="00920147">
        <w:rPr>
          <w:rFonts w:ascii="Arial" w:hAnsi="Arial" w:cs="Arial"/>
          <w:sz w:val="20"/>
          <w:szCs w:val="20"/>
        </w:rPr>
        <w:t xml:space="preserve">                                    </w:t>
      </w:r>
      <w:r>
        <w:rPr>
          <w:rFonts w:ascii="Arial" w:hAnsi="Arial" w:cs="Arial"/>
          <w:sz w:val="20"/>
          <w:szCs w:val="20"/>
        </w:rPr>
        <w:t xml:space="preserve"> </w:t>
      </w:r>
      <w:r w:rsidR="00624B8C" w:rsidRPr="00920147">
        <w:rPr>
          <w:rFonts w:ascii="Arial" w:hAnsi="Arial" w:cs="Arial"/>
          <w:sz w:val="20"/>
          <w:szCs w:val="20"/>
        </w:rPr>
        <w:t xml:space="preserve">              </w:t>
      </w:r>
      <w:r w:rsidR="0092554B">
        <w:rPr>
          <w:rFonts w:ascii="Arial" w:hAnsi="Arial" w:cs="Arial"/>
          <w:sz w:val="20"/>
          <w:szCs w:val="20"/>
        </w:rPr>
        <w:t xml:space="preserve">     </w:t>
      </w:r>
      <w:r w:rsidR="00624B8C" w:rsidRPr="00920147">
        <w:rPr>
          <w:rFonts w:ascii="Arial" w:hAnsi="Arial" w:cs="Arial"/>
          <w:sz w:val="20"/>
          <w:szCs w:val="20"/>
        </w:rPr>
        <w:t>Załącznik nr 1 do SWZ</w:t>
      </w:r>
    </w:p>
    <w:p w14:paraId="1609677F" w14:textId="14318511" w:rsidR="000C10F2" w:rsidRPr="002849D6" w:rsidRDefault="00695EFA" w:rsidP="00EC3615">
      <w:pPr>
        <w:contextualSpacing/>
        <w:rPr>
          <w:rFonts w:ascii="Arial" w:hAnsi="Arial" w:cs="Arial"/>
          <w:sz w:val="20"/>
          <w:szCs w:val="20"/>
        </w:rPr>
      </w:pPr>
      <w:r w:rsidRPr="00412C95">
        <w:rPr>
          <w:rFonts w:ascii="Arial" w:hAnsi="Arial" w:cs="Arial"/>
          <w:sz w:val="20"/>
          <w:szCs w:val="20"/>
        </w:rPr>
        <w:t xml:space="preserve">           </w:t>
      </w:r>
      <w:r w:rsidR="002849D6">
        <w:rPr>
          <w:rFonts w:ascii="Arial" w:hAnsi="Arial" w:cs="Arial"/>
          <w:sz w:val="20"/>
          <w:szCs w:val="20"/>
        </w:rPr>
        <w:t xml:space="preserve">                               </w:t>
      </w:r>
      <w:r w:rsidR="000C10F2" w:rsidRPr="00D93B78">
        <w:rPr>
          <w:rFonts w:ascii="Arial" w:hAnsi="Arial" w:cs="Arial"/>
          <w:b/>
          <w:sz w:val="20"/>
          <w:szCs w:val="20"/>
        </w:rPr>
        <w:t xml:space="preserve">                                                            </w:t>
      </w:r>
    </w:p>
    <w:p w14:paraId="0FE3E0C9" w14:textId="77777777" w:rsidR="00920147" w:rsidRDefault="00920147" w:rsidP="002849D6">
      <w:pPr>
        <w:contextualSpacing/>
        <w:jc w:val="center"/>
        <w:rPr>
          <w:rFonts w:ascii="Arial" w:hAnsi="Arial" w:cs="Arial"/>
          <w:b/>
          <w:sz w:val="20"/>
          <w:szCs w:val="20"/>
        </w:rPr>
      </w:pPr>
    </w:p>
    <w:p w14:paraId="2D07EE15" w14:textId="77777777" w:rsidR="00920147" w:rsidRDefault="00920147" w:rsidP="002849D6">
      <w:pPr>
        <w:contextualSpacing/>
        <w:jc w:val="center"/>
        <w:rPr>
          <w:rFonts w:ascii="Arial" w:hAnsi="Arial" w:cs="Arial"/>
          <w:b/>
          <w:sz w:val="20"/>
          <w:szCs w:val="20"/>
        </w:rPr>
      </w:pPr>
    </w:p>
    <w:p w14:paraId="44B5D185" w14:textId="77777777" w:rsidR="00150A16" w:rsidRDefault="00150A16" w:rsidP="002849D6">
      <w:pPr>
        <w:contextualSpacing/>
        <w:jc w:val="center"/>
        <w:rPr>
          <w:rFonts w:ascii="Arial" w:hAnsi="Arial" w:cs="Arial"/>
          <w:b/>
          <w:sz w:val="20"/>
          <w:szCs w:val="20"/>
        </w:rPr>
      </w:pPr>
    </w:p>
    <w:p w14:paraId="1693B103" w14:textId="55E8EFB1" w:rsidR="004C3825" w:rsidRDefault="0092554B" w:rsidP="002849D6">
      <w:pPr>
        <w:contextualSpacing/>
        <w:jc w:val="center"/>
        <w:rPr>
          <w:rFonts w:ascii="Arial" w:hAnsi="Arial" w:cs="Arial"/>
          <w:b/>
          <w:sz w:val="20"/>
          <w:szCs w:val="20"/>
        </w:rPr>
      </w:pPr>
      <w:r w:rsidRPr="00D93B78">
        <w:rPr>
          <w:rFonts w:ascii="Arial" w:hAnsi="Arial" w:cs="Arial"/>
          <w:b/>
          <w:sz w:val="20"/>
          <w:szCs w:val="20"/>
        </w:rPr>
        <w:t>UMOWA NR</w:t>
      </w:r>
      <w:r w:rsidR="00AF7E50" w:rsidRPr="005F0BAB">
        <w:rPr>
          <w:rFonts w:ascii="Arial" w:hAnsi="Arial" w:cs="Arial"/>
          <w:b/>
          <w:bCs/>
          <w:sz w:val="20"/>
          <w:szCs w:val="20"/>
        </w:rPr>
        <w:t xml:space="preserve"> </w:t>
      </w:r>
      <w:r w:rsidR="005F0BAB" w:rsidRPr="005F0BAB">
        <w:rPr>
          <w:rFonts w:ascii="Arial" w:hAnsi="Arial" w:cs="Arial"/>
          <w:b/>
          <w:bCs/>
          <w:sz w:val="20"/>
          <w:szCs w:val="20"/>
        </w:rPr>
        <w:t>WIRiFZ</w:t>
      </w:r>
      <w:r w:rsidR="00EC3615" w:rsidRPr="00D93B78">
        <w:rPr>
          <w:rFonts w:ascii="Arial" w:hAnsi="Arial" w:cs="Arial"/>
          <w:b/>
          <w:sz w:val="20"/>
          <w:szCs w:val="20"/>
        </w:rPr>
        <w:t>.</w:t>
      </w:r>
      <w:r w:rsidR="00ED2E14" w:rsidRPr="00D93B78">
        <w:rPr>
          <w:rFonts w:ascii="Arial" w:hAnsi="Arial" w:cs="Arial"/>
          <w:b/>
          <w:sz w:val="20"/>
          <w:szCs w:val="20"/>
        </w:rPr>
        <w:t>272</w:t>
      </w:r>
      <w:r w:rsidR="00DE2ABF">
        <w:rPr>
          <w:rFonts w:ascii="Arial" w:hAnsi="Arial" w:cs="Arial"/>
          <w:b/>
          <w:sz w:val="20"/>
          <w:szCs w:val="20"/>
        </w:rPr>
        <w:t>.</w:t>
      </w:r>
      <w:r w:rsidR="00DE2ABF" w:rsidRPr="00920147">
        <w:rPr>
          <w:rFonts w:ascii="Arial" w:hAnsi="Arial" w:cs="Arial"/>
          <w:bCs/>
          <w:i/>
          <w:iCs/>
          <w:sz w:val="20"/>
          <w:szCs w:val="20"/>
        </w:rPr>
        <w:t>WZÓR</w:t>
      </w:r>
      <w:r w:rsidR="008A4A92" w:rsidRPr="00D93B78">
        <w:rPr>
          <w:rFonts w:ascii="Arial" w:hAnsi="Arial" w:cs="Arial"/>
          <w:b/>
          <w:sz w:val="20"/>
          <w:szCs w:val="20"/>
        </w:rPr>
        <w:t>.</w:t>
      </w:r>
      <w:r w:rsidR="00ED2E14" w:rsidRPr="00D93B78">
        <w:rPr>
          <w:rFonts w:ascii="Arial" w:hAnsi="Arial" w:cs="Arial"/>
          <w:b/>
          <w:sz w:val="20"/>
          <w:szCs w:val="20"/>
        </w:rPr>
        <w:t>202</w:t>
      </w:r>
      <w:r>
        <w:rPr>
          <w:rFonts w:ascii="Arial" w:hAnsi="Arial" w:cs="Arial"/>
          <w:b/>
          <w:sz w:val="20"/>
          <w:szCs w:val="20"/>
        </w:rPr>
        <w:t>6</w:t>
      </w:r>
      <w:r w:rsidR="00ED2E14" w:rsidRPr="00D93B78">
        <w:rPr>
          <w:rFonts w:ascii="Arial" w:hAnsi="Arial" w:cs="Arial"/>
          <w:b/>
          <w:sz w:val="20"/>
          <w:szCs w:val="20"/>
        </w:rPr>
        <w:t>.</w:t>
      </w:r>
      <w:r w:rsidR="005F0BAB">
        <w:rPr>
          <w:rFonts w:ascii="Arial" w:hAnsi="Arial" w:cs="Arial"/>
          <w:b/>
          <w:sz w:val="20"/>
          <w:szCs w:val="20"/>
        </w:rPr>
        <w:t>WM</w:t>
      </w:r>
    </w:p>
    <w:p w14:paraId="612BB85D" w14:textId="77777777" w:rsidR="00B07000" w:rsidRPr="00D93B78" w:rsidRDefault="00B07000" w:rsidP="00EC3615">
      <w:pPr>
        <w:contextualSpacing/>
        <w:jc w:val="center"/>
        <w:rPr>
          <w:rFonts w:ascii="Arial" w:hAnsi="Arial" w:cs="Arial"/>
          <w:b/>
          <w:sz w:val="20"/>
          <w:szCs w:val="20"/>
        </w:rPr>
      </w:pPr>
    </w:p>
    <w:p w14:paraId="3AFA822D" w14:textId="7B6E3450" w:rsidR="00AF7E50" w:rsidRDefault="00AF7E50" w:rsidP="00EC3615">
      <w:pPr>
        <w:contextualSpacing/>
        <w:rPr>
          <w:rFonts w:ascii="Arial" w:hAnsi="Arial" w:cs="Arial"/>
          <w:sz w:val="20"/>
          <w:szCs w:val="20"/>
        </w:rPr>
      </w:pPr>
      <w:r w:rsidRPr="00D93B78">
        <w:rPr>
          <w:rFonts w:ascii="Arial" w:hAnsi="Arial" w:cs="Arial"/>
          <w:sz w:val="20"/>
          <w:szCs w:val="20"/>
        </w:rPr>
        <w:t>zawarta w Przysusze dnia …</w:t>
      </w:r>
      <w:r w:rsidR="00B07000">
        <w:rPr>
          <w:rFonts w:ascii="Arial" w:hAnsi="Arial" w:cs="Arial"/>
          <w:sz w:val="20"/>
          <w:szCs w:val="20"/>
        </w:rPr>
        <w:t>…</w:t>
      </w:r>
      <w:r w:rsidRPr="00D93B78">
        <w:rPr>
          <w:rFonts w:ascii="Arial" w:hAnsi="Arial" w:cs="Arial"/>
          <w:sz w:val="20"/>
          <w:szCs w:val="20"/>
        </w:rPr>
        <w:t>…</w:t>
      </w:r>
      <w:r w:rsidR="00412C95">
        <w:rPr>
          <w:rFonts w:ascii="Arial" w:hAnsi="Arial" w:cs="Arial"/>
          <w:sz w:val="20"/>
          <w:szCs w:val="20"/>
        </w:rPr>
        <w:t xml:space="preserve"> </w:t>
      </w:r>
      <w:r w:rsidR="00FB318D">
        <w:rPr>
          <w:rFonts w:ascii="Arial" w:hAnsi="Arial" w:cs="Arial"/>
          <w:sz w:val="20"/>
          <w:szCs w:val="20"/>
        </w:rPr>
        <w:t xml:space="preserve"> </w:t>
      </w:r>
      <w:r w:rsidR="002044EA">
        <w:rPr>
          <w:rFonts w:ascii="Arial" w:hAnsi="Arial" w:cs="Arial"/>
          <w:sz w:val="20"/>
          <w:szCs w:val="20"/>
        </w:rPr>
        <w:t xml:space="preserve"> </w:t>
      </w:r>
      <w:r w:rsidR="00FB318D">
        <w:rPr>
          <w:rFonts w:ascii="Arial" w:hAnsi="Arial" w:cs="Arial"/>
          <w:sz w:val="20"/>
          <w:szCs w:val="20"/>
        </w:rPr>
        <w:t>202</w:t>
      </w:r>
      <w:r w:rsidR="0092554B">
        <w:rPr>
          <w:rFonts w:ascii="Arial" w:hAnsi="Arial" w:cs="Arial"/>
          <w:sz w:val="20"/>
          <w:szCs w:val="20"/>
        </w:rPr>
        <w:t>6</w:t>
      </w:r>
      <w:r w:rsidRPr="00D93B78">
        <w:rPr>
          <w:rFonts w:ascii="Arial" w:hAnsi="Arial" w:cs="Arial"/>
          <w:sz w:val="20"/>
          <w:szCs w:val="20"/>
        </w:rPr>
        <w:t xml:space="preserve"> roku </w:t>
      </w:r>
    </w:p>
    <w:p w14:paraId="45D5BBCF" w14:textId="77777777" w:rsidR="005F0BAB" w:rsidRPr="00D93B78" w:rsidRDefault="005F0BAB" w:rsidP="00EC3615">
      <w:pPr>
        <w:contextualSpacing/>
        <w:rPr>
          <w:rFonts w:ascii="Arial" w:hAnsi="Arial" w:cs="Arial"/>
          <w:sz w:val="20"/>
          <w:szCs w:val="20"/>
        </w:rPr>
      </w:pPr>
    </w:p>
    <w:p w14:paraId="3760DA21" w14:textId="77777777" w:rsidR="00AF7E50" w:rsidRPr="00D93B78" w:rsidRDefault="00AF7E50" w:rsidP="00EC3615">
      <w:pPr>
        <w:contextualSpacing/>
        <w:rPr>
          <w:rFonts w:ascii="Arial" w:hAnsi="Arial" w:cs="Arial"/>
          <w:sz w:val="20"/>
          <w:szCs w:val="20"/>
        </w:rPr>
      </w:pPr>
      <w:r w:rsidRPr="00D93B78">
        <w:rPr>
          <w:rFonts w:ascii="Arial" w:hAnsi="Arial" w:cs="Arial"/>
          <w:sz w:val="20"/>
          <w:szCs w:val="20"/>
        </w:rPr>
        <w:t>pomiędzy:</w:t>
      </w:r>
    </w:p>
    <w:p w14:paraId="199CFF67" w14:textId="0C4D3D8B" w:rsidR="00ED2E14" w:rsidRPr="00D93B78" w:rsidRDefault="00ED2E14" w:rsidP="0092554B">
      <w:pPr>
        <w:spacing w:line="360" w:lineRule="auto"/>
        <w:contextualSpacing/>
        <w:rPr>
          <w:rFonts w:ascii="Arial" w:hAnsi="Arial" w:cs="Arial"/>
          <w:b/>
          <w:sz w:val="20"/>
          <w:szCs w:val="20"/>
        </w:rPr>
      </w:pPr>
      <w:r w:rsidRPr="00D93B78">
        <w:rPr>
          <w:rFonts w:ascii="Arial" w:hAnsi="Arial" w:cs="Arial"/>
          <w:b/>
          <w:sz w:val="20"/>
          <w:szCs w:val="20"/>
        </w:rPr>
        <w:t xml:space="preserve">Gminą i Miastem Przysucha </w:t>
      </w:r>
      <w:r w:rsidRPr="00D93B78">
        <w:rPr>
          <w:rFonts w:ascii="Arial" w:hAnsi="Arial" w:cs="Arial"/>
          <w:sz w:val="20"/>
          <w:szCs w:val="20"/>
        </w:rPr>
        <w:t>z siedzibą</w:t>
      </w:r>
      <w:r w:rsidRPr="00D93B78">
        <w:rPr>
          <w:rFonts w:ascii="Arial" w:hAnsi="Arial" w:cs="Arial"/>
          <w:b/>
          <w:sz w:val="20"/>
          <w:szCs w:val="20"/>
        </w:rPr>
        <w:t xml:space="preserve"> Plac Kolberga</w:t>
      </w:r>
      <w:r w:rsidR="00946573">
        <w:rPr>
          <w:rFonts w:ascii="Arial" w:hAnsi="Arial" w:cs="Arial"/>
          <w:b/>
          <w:sz w:val="20"/>
          <w:szCs w:val="20"/>
        </w:rPr>
        <w:t xml:space="preserve"> </w:t>
      </w:r>
      <w:r w:rsidRPr="00D93B78">
        <w:rPr>
          <w:rFonts w:ascii="Arial" w:hAnsi="Arial" w:cs="Arial"/>
          <w:b/>
          <w:sz w:val="20"/>
          <w:szCs w:val="20"/>
        </w:rPr>
        <w:t>11</w:t>
      </w:r>
      <w:r w:rsidR="00946573">
        <w:rPr>
          <w:rFonts w:ascii="Arial" w:hAnsi="Arial" w:cs="Arial"/>
          <w:b/>
          <w:sz w:val="20"/>
          <w:szCs w:val="20"/>
        </w:rPr>
        <w:t xml:space="preserve">, </w:t>
      </w:r>
      <w:r w:rsidRPr="00D93B78">
        <w:rPr>
          <w:rFonts w:ascii="Arial" w:hAnsi="Arial" w:cs="Arial"/>
          <w:b/>
          <w:sz w:val="20"/>
          <w:szCs w:val="20"/>
        </w:rPr>
        <w:t>26</w:t>
      </w:r>
      <w:r w:rsidR="00946573">
        <w:rPr>
          <w:rFonts w:ascii="Arial" w:hAnsi="Arial" w:cs="Arial"/>
          <w:b/>
          <w:sz w:val="20"/>
          <w:szCs w:val="20"/>
        </w:rPr>
        <w:t>-</w:t>
      </w:r>
      <w:r w:rsidRPr="00D93B78">
        <w:rPr>
          <w:rFonts w:ascii="Arial" w:hAnsi="Arial" w:cs="Arial"/>
          <w:b/>
          <w:sz w:val="20"/>
          <w:szCs w:val="20"/>
        </w:rPr>
        <w:t>400 Przysucha</w:t>
      </w:r>
    </w:p>
    <w:p w14:paraId="36FEDCF9" w14:textId="56A0299B" w:rsidR="00ED2E14" w:rsidRPr="00D93B78" w:rsidRDefault="00ED2E14" w:rsidP="0092554B">
      <w:pPr>
        <w:spacing w:line="360" w:lineRule="auto"/>
        <w:contextualSpacing/>
        <w:rPr>
          <w:rFonts w:ascii="Arial" w:hAnsi="Arial" w:cs="Arial"/>
          <w:sz w:val="20"/>
          <w:szCs w:val="20"/>
        </w:rPr>
      </w:pPr>
      <w:r w:rsidRPr="00D93B78">
        <w:rPr>
          <w:rFonts w:ascii="Arial" w:hAnsi="Arial" w:cs="Arial"/>
          <w:sz w:val="20"/>
          <w:szCs w:val="20"/>
        </w:rPr>
        <w:t xml:space="preserve">posiadająca NIP </w:t>
      </w:r>
      <w:r w:rsidRPr="00D93B78">
        <w:rPr>
          <w:rFonts w:ascii="Arial" w:hAnsi="Arial" w:cs="Arial"/>
          <w:b/>
          <w:sz w:val="20"/>
          <w:szCs w:val="20"/>
          <w:lang w:val="de-DE"/>
        </w:rPr>
        <w:t>6010085828</w:t>
      </w:r>
      <w:r w:rsidR="0092554B">
        <w:rPr>
          <w:rFonts w:ascii="Arial" w:hAnsi="Arial" w:cs="Arial"/>
          <w:sz w:val="20"/>
          <w:szCs w:val="20"/>
          <w:lang w:val="de-DE"/>
        </w:rPr>
        <w:t xml:space="preserve">, </w:t>
      </w:r>
      <w:r w:rsidRPr="00D93B78">
        <w:rPr>
          <w:rFonts w:ascii="Arial" w:hAnsi="Arial" w:cs="Arial"/>
          <w:sz w:val="20"/>
          <w:szCs w:val="20"/>
          <w:lang w:val="de-DE"/>
        </w:rPr>
        <w:t>R</w:t>
      </w:r>
      <w:r w:rsidR="00946573">
        <w:rPr>
          <w:rFonts w:ascii="Arial" w:hAnsi="Arial" w:cs="Arial"/>
          <w:sz w:val="20"/>
          <w:szCs w:val="20"/>
          <w:lang w:val="de-DE"/>
        </w:rPr>
        <w:t>egon</w:t>
      </w:r>
      <w:r w:rsidRPr="00D93B78">
        <w:rPr>
          <w:rFonts w:ascii="Arial" w:hAnsi="Arial" w:cs="Arial"/>
          <w:b/>
          <w:sz w:val="20"/>
          <w:szCs w:val="20"/>
          <w:lang w:val="de-DE"/>
        </w:rPr>
        <w:t xml:space="preserve"> 670223379</w:t>
      </w:r>
    </w:p>
    <w:p w14:paraId="6539E0C6" w14:textId="77777777" w:rsidR="005F0BAB" w:rsidRDefault="00ED2E14" w:rsidP="005F0BAB">
      <w:pPr>
        <w:spacing w:after="240"/>
        <w:contextualSpacing/>
        <w:rPr>
          <w:rFonts w:ascii="Arial" w:hAnsi="Arial" w:cs="Arial"/>
          <w:sz w:val="20"/>
          <w:szCs w:val="20"/>
        </w:rPr>
      </w:pPr>
      <w:r w:rsidRPr="00D93B78">
        <w:rPr>
          <w:rFonts w:ascii="Arial" w:hAnsi="Arial" w:cs="Arial"/>
          <w:sz w:val="20"/>
          <w:szCs w:val="20"/>
        </w:rPr>
        <w:t>reprezentowaną przez:</w:t>
      </w:r>
    </w:p>
    <w:p w14:paraId="6A700C07" w14:textId="168E1EA2" w:rsidR="00ED2E14" w:rsidRPr="00D93B78" w:rsidRDefault="00ED2E14" w:rsidP="005F0BAB">
      <w:pPr>
        <w:spacing w:after="240"/>
        <w:contextualSpacing/>
        <w:rPr>
          <w:rFonts w:ascii="Arial" w:hAnsi="Arial" w:cs="Arial"/>
          <w:sz w:val="20"/>
          <w:szCs w:val="20"/>
        </w:rPr>
      </w:pPr>
      <w:r w:rsidRPr="00D93B78">
        <w:rPr>
          <w:rFonts w:ascii="Arial" w:hAnsi="Arial" w:cs="Arial"/>
          <w:sz w:val="20"/>
          <w:szCs w:val="20"/>
        </w:rPr>
        <w:t xml:space="preserve"> </w:t>
      </w:r>
    </w:p>
    <w:p w14:paraId="678A64FF" w14:textId="02EB0183" w:rsidR="00ED2E14" w:rsidRPr="00D93B78" w:rsidRDefault="0092554B" w:rsidP="005F0BAB">
      <w:pPr>
        <w:spacing w:before="240" w:line="360" w:lineRule="auto"/>
        <w:contextualSpacing/>
        <w:rPr>
          <w:rFonts w:ascii="Arial" w:hAnsi="Arial" w:cs="Arial"/>
          <w:b/>
          <w:sz w:val="20"/>
          <w:szCs w:val="20"/>
        </w:rPr>
      </w:pPr>
      <w:r>
        <w:rPr>
          <w:rFonts w:ascii="Arial" w:hAnsi="Arial" w:cs="Arial"/>
          <w:b/>
          <w:sz w:val="20"/>
          <w:szCs w:val="20"/>
        </w:rPr>
        <w:t>………………………………</w:t>
      </w:r>
      <w:r w:rsidR="00624B8C">
        <w:rPr>
          <w:rFonts w:ascii="Arial" w:hAnsi="Arial" w:cs="Arial"/>
          <w:b/>
          <w:sz w:val="20"/>
          <w:szCs w:val="20"/>
        </w:rPr>
        <w:t>….</w:t>
      </w:r>
      <w:r w:rsidR="00412C95">
        <w:rPr>
          <w:rFonts w:ascii="Arial" w:hAnsi="Arial" w:cs="Arial"/>
          <w:b/>
          <w:sz w:val="20"/>
          <w:szCs w:val="20"/>
        </w:rPr>
        <w:t xml:space="preserve"> </w:t>
      </w:r>
      <w:r w:rsidR="00ED2E14" w:rsidRPr="00D93B78">
        <w:rPr>
          <w:rFonts w:ascii="Arial" w:hAnsi="Arial" w:cs="Arial"/>
          <w:b/>
          <w:sz w:val="20"/>
          <w:szCs w:val="20"/>
        </w:rPr>
        <w:t>– Burmistrza Gminy i Miasta Przysucha</w:t>
      </w:r>
    </w:p>
    <w:p w14:paraId="43517F86" w14:textId="77777777" w:rsidR="00ED2E14" w:rsidRPr="00D93B78" w:rsidRDefault="00ED2E14" w:rsidP="005F0BAB">
      <w:pPr>
        <w:spacing w:line="360" w:lineRule="auto"/>
        <w:contextualSpacing/>
        <w:rPr>
          <w:rFonts w:ascii="Arial" w:hAnsi="Arial" w:cs="Arial"/>
          <w:sz w:val="20"/>
          <w:szCs w:val="20"/>
        </w:rPr>
      </w:pPr>
      <w:r w:rsidRPr="00D93B78">
        <w:rPr>
          <w:rFonts w:ascii="Arial" w:hAnsi="Arial" w:cs="Arial"/>
          <w:sz w:val="20"/>
          <w:szCs w:val="20"/>
        </w:rPr>
        <w:t>przy kontrasygnacie:</w:t>
      </w:r>
    </w:p>
    <w:p w14:paraId="28961F4F" w14:textId="6748F5E6" w:rsidR="00ED2E14" w:rsidRPr="00D93B78" w:rsidRDefault="0092554B" w:rsidP="005F0BAB">
      <w:pPr>
        <w:spacing w:line="360" w:lineRule="auto"/>
        <w:contextualSpacing/>
        <w:rPr>
          <w:rFonts w:ascii="Arial" w:hAnsi="Arial" w:cs="Arial"/>
          <w:b/>
          <w:sz w:val="20"/>
          <w:szCs w:val="20"/>
        </w:rPr>
      </w:pPr>
      <w:r>
        <w:rPr>
          <w:rFonts w:ascii="Arial" w:hAnsi="Arial" w:cs="Arial"/>
          <w:b/>
          <w:bCs/>
          <w:sz w:val="20"/>
          <w:szCs w:val="20"/>
        </w:rPr>
        <w:t>………………………………</w:t>
      </w:r>
      <w:r w:rsidR="00624B8C" w:rsidRPr="00624B8C">
        <w:rPr>
          <w:rFonts w:ascii="Arial" w:hAnsi="Arial" w:cs="Arial"/>
          <w:b/>
          <w:bCs/>
          <w:sz w:val="20"/>
          <w:szCs w:val="20"/>
        </w:rPr>
        <w:t>….</w:t>
      </w:r>
      <w:r w:rsidR="00ED2E14" w:rsidRPr="00D93B78">
        <w:rPr>
          <w:rFonts w:ascii="Arial" w:hAnsi="Arial" w:cs="Arial"/>
          <w:sz w:val="20"/>
          <w:szCs w:val="20"/>
        </w:rPr>
        <w:t xml:space="preserve"> </w:t>
      </w:r>
      <w:r w:rsidR="00ED2E14" w:rsidRPr="00D93B78">
        <w:rPr>
          <w:rFonts w:ascii="Arial" w:hAnsi="Arial" w:cs="Arial"/>
          <w:b/>
          <w:sz w:val="20"/>
          <w:szCs w:val="20"/>
        </w:rPr>
        <w:t>– Skarbnika Gminy i Miasta Przysucha.</w:t>
      </w:r>
    </w:p>
    <w:p w14:paraId="223BD532" w14:textId="2561D58A" w:rsidR="00AF7E50" w:rsidRDefault="00ED2E14" w:rsidP="0092554B">
      <w:pPr>
        <w:spacing w:after="240" w:line="360" w:lineRule="auto"/>
        <w:contextualSpacing/>
        <w:rPr>
          <w:rFonts w:ascii="Arial" w:hAnsi="Arial" w:cs="Arial"/>
          <w:sz w:val="20"/>
          <w:szCs w:val="20"/>
        </w:rPr>
      </w:pPr>
      <w:r w:rsidRPr="00D93B78">
        <w:rPr>
          <w:rFonts w:ascii="Arial" w:hAnsi="Arial" w:cs="Arial"/>
          <w:sz w:val="20"/>
          <w:szCs w:val="20"/>
        </w:rPr>
        <w:t>zwaną w dalszej części umowy</w:t>
      </w:r>
      <w:r w:rsidR="0092554B">
        <w:rPr>
          <w:rFonts w:ascii="Arial" w:hAnsi="Arial" w:cs="Arial"/>
          <w:sz w:val="20"/>
          <w:szCs w:val="20"/>
        </w:rPr>
        <w:t xml:space="preserve"> </w:t>
      </w:r>
      <w:r w:rsidRPr="00D93B78">
        <w:rPr>
          <w:rFonts w:ascii="Arial" w:hAnsi="Arial" w:cs="Arial"/>
          <w:sz w:val="20"/>
          <w:szCs w:val="20"/>
        </w:rPr>
        <w:t>„</w:t>
      </w:r>
      <w:r w:rsidRPr="00D93B78">
        <w:rPr>
          <w:rFonts w:ascii="Arial" w:hAnsi="Arial" w:cs="Arial"/>
          <w:b/>
          <w:sz w:val="20"/>
          <w:szCs w:val="20"/>
        </w:rPr>
        <w:t>Zamawiającym”</w:t>
      </w:r>
      <w:r w:rsidR="00AF7E50" w:rsidRPr="00D93B78">
        <w:rPr>
          <w:rFonts w:ascii="Arial" w:hAnsi="Arial" w:cs="Arial"/>
          <w:sz w:val="20"/>
          <w:szCs w:val="20"/>
        </w:rPr>
        <w:t>,</w:t>
      </w:r>
    </w:p>
    <w:p w14:paraId="4A1E2B5C" w14:textId="2F82C24B" w:rsidR="005F0BAB" w:rsidRPr="00D93B78" w:rsidRDefault="00AF7E50" w:rsidP="0092554B">
      <w:pPr>
        <w:spacing w:after="240"/>
        <w:contextualSpacing/>
        <w:rPr>
          <w:rFonts w:ascii="Arial" w:hAnsi="Arial" w:cs="Arial"/>
          <w:sz w:val="20"/>
          <w:szCs w:val="20"/>
        </w:rPr>
      </w:pPr>
      <w:r w:rsidRPr="00D93B78">
        <w:rPr>
          <w:rFonts w:ascii="Arial" w:hAnsi="Arial" w:cs="Arial"/>
          <w:sz w:val="20"/>
          <w:szCs w:val="20"/>
        </w:rPr>
        <w:t>a:</w:t>
      </w:r>
    </w:p>
    <w:p w14:paraId="529FEB2D" w14:textId="31C471F7" w:rsidR="00EC3615" w:rsidRPr="00D93B78" w:rsidRDefault="00624B8C" w:rsidP="005F0BAB">
      <w:pPr>
        <w:spacing w:line="360" w:lineRule="auto"/>
        <w:contextualSpacing/>
        <w:jc w:val="both"/>
        <w:rPr>
          <w:rFonts w:ascii="Arial" w:hAnsi="Arial" w:cs="Arial"/>
          <w:b/>
          <w:bCs/>
          <w:sz w:val="20"/>
          <w:szCs w:val="20"/>
        </w:rPr>
      </w:pPr>
      <w:r>
        <w:rPr>
          <w:rFonts w:ascii="Arial" w:hAnsi="Arial" w:cs="Arial"/>
          <w:b/>
          <w:sz w:val="20"/>
          <w:szCs w:val="20"/>
        </w:rPr>
        <w:t>……</w:t>
      </w:r>
      <w:r w:rsidR="0092554B">
        <w:rPr>
          <w:rFonts w:ascii="Arial" w:hAnsi="Arial" w:cs="Arial"/>
          <w:b/>
          <w:sz w:val="20"/>
          <w:szCs w:val="20"/>
        </w:rPr>
        <w:t>…………………………</w:t>
      </w:r>
      <w:r>
        <w:rPr>
          <w:rFonts w:ascii="Arial" w:hAnsi="Arial" w:cs="Arial"/>
          <w:b/>
          <w:sz w:val="20"/>
          <w:szCs w:val="20"/>
        </w:rPr>
        <w:t>….</w:t>
      </w:r>
      <w:r w:rsidR="00412C95">
        <w:rPr>
          <w:rFonts w:ascii="Arial" w:hAnsi="Arial" w:cs="Arial"/>
          <w:b/>
          <w:sz w:val="20"/>
          <w:szCs w:val="20"/>
        </w:rPr>
        <w:t xml:space="preserve"> </w:t>
      </w:r>
      <w:r w:rsidR="00412C95" w:rsidRPr="00D520BB">
        <w:rPr>
          <w:rFonts w:ascii="Arial" w:hAnsi="Arial" w:cs="Arial"/>
          <w:sz w:val="20"/>
          <w:szCs w:val="20"/>
        </w:rPr>
        <w:t>prowadzącym działalność pod firmą</w:t>
      </w:r>
      <w:r w:rsidR="00412C95">
        <w:rPr>
          <w:rFonts w:ascii="Arial" w:hAnsi="Arial" w:cs="Arial"/>
          <w:sz w:val="20"/>
          <w:szCs w:val="20"/>
        </w:rPr>
        <w:t xml:space="preserve">: </w:t>
      </w:r>
      <w:r>
        <w:rPr>
          <w:rFonts w:ascii="Arial" w:hAnsi="Arial" w:cs="Arial"/>
          <w:b/>
          <w:sz w:val="20"/>
          <w:szCs w:val="20"/>
        </w:rPr>
        <w:t>……</w:t>
      </w:r>
      <w:r w:rsidR="0092554B">
        <w:rPr>
          <w:rFonts w:ascii="Arial" w:hAnsi="Arial" w:cs="Arial"/>
          <w:b/>
          <w:sz w:val="20"/>
          <w:szCs w:val="20"/>
        </w:rPr>
        <w:t>………………………………</w:t>
      </w:r>
      <w:r>
        <w:rPr>
          <w:rFonts w:ascii="Arial" w:hAnsi="Arial" w:cs="Arial"/>
          <w:b/>
          <w:sz w:val="20"/>
          <w:szCs w:val="20"/>
        </w:rPr>
        <w:t>….</w:t>
      </w:r>
      <w:r w:rsidR="00412C95">
        <w:rPr>
          <w:rFonts w:ascii="Arial" w:hAnsi="Arial" w:cs="Arial"/>
          <w:b/>
          <w:sz w:val="20"/>
          <w:szCs w:val="20"/>
        </w:rPr>
        <w:t xml:space="preserve"> </w:t>
      </w:r>
      <w:r w:rsidR="00412C95" w:rsidRPr="00D520BB">
        <w:rPr>
          <w:rFonts w:ascii="Arial" w:hAnsi="Arial" w:cs="Arial"/>
          <w:sz w:val="20"/>
          <w:szCs w:val="20"/>
        </w:rPr>
        <w:t>z siedzibą:</w:t>
      </w:r>
      <w:r w:rsidR="00412C95">
        <w:rPr>
          <w:rFonts w:ascii="Arial" w:hAnsi="Arial" w:cs="Arial"/>
          <w:sz w:val="20"/>
          <w:szCs w:val="20"/>
        </w:rPr>
        <w:t xml:space="preserve"> </w:t>
      </w:r>
      <w:r>
        <w:rPr>
          <w:rFonts w:ascii="Arial" w:hAnsi="Arial" w:cs="Arial"/>
          <w:b/>
          <w:sz w:val="20"/>
          <w:szCs w:val="20"/>
        </w:rPr>
        <w:t>…</w:t>
      </w:r>
      <w:r w:rsidR="0092554B">
        <w:rPr>
          <w:rFonts w:ascii="Arial" w:hAnsi="Arial" w:cs="Arial"/>
          <w:b/>
          <w:sz w:val="20"/>
          <w:szCs w:val="20"/>
        </w:rPr>
        <w:t>………………………………………………,</w:t>
      </w:r>
      <w:r w:rsidR="00412C95">
        <w:rPr>
          <w:rFonts w:ascii="Arial" w:hAnsi="Arial" w:cs="Arial"/>
          <w:b/>
          <w:sz w:val="20"/>
          <w:szCs w:val="20"/>
        </w:rPr>
        <w:t xml:space="preserve"> </w:t>
      </w:r>
      <w:r w:rsidR="00412C95" w:rsidRPr="00D520BB">
        <w:rPr>
          <w:rFonts w:ascii="Arial" w:hAnsi="Arial" w:cs="Arial"/>
          <w:sz w:val="20"/>
          <w:szCs w:val="20"/>
        </w:rPr>
        <w:t xml:space="preserve">posiadającym </w:t>
      </w:r>
      <w:r w:rsidR="00412C95" w:rsidRPr="00DE2ABF">
        <w:rPr>
          <w:rFonts w:ascii="Arial" w:hAnsi="Arial" w:cs="Arial"/>
          <w:bCs/>
          <w:sz w:val="20"/>
          <w:szCs w:val="20"/>
        </w:rPr>
        <w:t>NIP</w:t>
      </w:r>
      <w:r w:rsidR="00DE2ABF">
        <w:rPr>
          <w:rFonts w:ascii="Arial" w:hAnsi="Arial" w:cs="Arial"/>
          <w:bCs/>
          <w:sz w:val="20"/>
          <w:szCs w:val="20"/>
        </w:rPr>
        <w:t xml:space="preserve"> </w:t>
      </w:r>
      <w:r>
        <w:rPr>
          <w:rFonts w:ascii="Arial" w:hAnsi="Arial" w:cs="Arial"/>
          <w:b/>
          <w:sz w:val="20"/>
          <w:szCs w:val="20"/>
        </w:rPr>
        <w:t>…</w:t>
      </w:r>
      <w:r w:rsidR="0092554B">
        <w:rPr>
          <w:rFonts w:ascii="Arial" w:hAnsi="Arial" w:cs="Arial"/>
          <w:b/>
          <w:sz w:val="20"/>
          <w:szCs w:val="20"/>
        </w:rPr>
        <w:t>…………………</w:t>
      </w:r>
      <w:r>
        <w:rPr>
          <w:rFonts w:ascii="Arial" w:hAnsi="Arial" w:cs="Arial"/>
          <w:b/>
          <w:sz w:val="20"/>
          <w:szCs w:val="20"/>
        </w:rPr>
        <w:t>…..</w:t>
      </w:r>
      <w:r w:rsidR="0092554B">
        <w:rPr>
          <w:rFonts w:ascii="Arial" w:hAnsi="Arial" w:cs="Arial"/>
          <w:sz w:val="20"/>
          <w:szCs w:val="20"/>
        </w:rPr>
        <w:t xml:space="preserve">, </w:t>
      </w:r>
      <w:r w:rsidR="00412C95" w:rsidRPr="00DE2ABF">
        <w:rPr>
          <w:rFonts w:ascii="Arial" w:hAnsi="Arial" w:cs="Arial"/>
          <w:bCs/>
          <w:sz w:val="20"/>
          <w:szCs w:val="20"/>
          <w:lang w:val="de-DE"/>
        </w:rPr>
        <w:t>R</w:t>
      </w:r>
      <w:r w:rsidR="00946573">
        <w:rPr>
          <w:rFonts w:ascii="Arial" w:hAnsi="Arial" w:cs="Arial"/>
          <w:bCs/>
          <w:sz w:val="20"/>
          <w:szCs w:val="20"/>
          <w:lang w:val="de-DE"/>
        </w:rPr>
        <w:t>egon</w:t>
      </w:r>
      <w:r w:rsidR="00DE2ABF">
        <w:rPr>
          <w:rFonts w:ascii="Arial" w:hAnsi="Arial" w:cs="Arial"/>
          <w:b/>
          <w:sz w:val="20"/>
          <w:szCs w:val="20"/>
          <w:lang w:val="de-DE"/>
        </w:rPr>
        <w:t xml:space="preserve"> </w:t>
      </w:r>
      <w:r>
        <w:rPr>
          <w:rFonts w:ascii="Arial" w:hAnsi="Arial" w:cs="Arial"/>
          <w:b/>
          <w:sz w:val="20"/>
          <w:szCs w:val="20"/>
          <w:lang w:val="de-DE"/>
        </w:rPr>
        <w:t>……</w:t>
      </w:r>
      <w:r w:rsidR="0092554B">
        <w:rPr>
          <w:rFonts w:ascii="Arial" w:hAnsi="Arial" w:cs="Arial"/>
          <w:b/>
          <w:sz w:val="20"/>
          <w:szCs w:val="20"/>
          <w:lang w:val="de-DE"/>
        </w:rPr>
        <w:t>………………</w:t>
      </w:r>
      <w:r>
        <w:rPr>
          <w:rFonts w:ascii="Arial" w:hAnsi="Arial" w:cs="Arial"/>
          <w:b/>
          <w:sz w:val="20"/>
          <w:szCs w:val="20"/>
          <w:lang w:val="de-DE"/>
        </w:rPr>
        <w:t>.</w:t>
      </w:r>
      <w:r w:rsidR="00DE2ABF">
        <w:rPr>
          <w:rFonts w:ascii="Arial" w:hAnsi="Arial" w:cs="Arial"/>
          <w:b/>
          <w:sz w:val="20"/>
          <w:szCs w:val="20"/>
          <w:lang w:val="de-DE"/>
        </w:rPr>
        <w:t xml:space="preserve">, </w:t>
      </w:r>
      <w:r w:rsidRPr="00DE2ABF">
        <w:rPr>
          <w:rFonts w:ascii="Arial" w:hAnsi="Arial" w:cs="Arial"/>
          <w:bCs/>
          <w:sz w:val="20"/>
          <w:szCs w:val="20"/>
          <w:lang w:val="de-DE"/>
        </w:rPr>
        <w:t>KRS</w:t>
      </w:r>
      <w:r w:rsidR="00DE2ABF">
        <w:rPr>
          <w:rFonts w:ascii="Arial" w:hAnsi="Arial" w:cs="Arial"/>
          <w:b/>
          <w:sz w:val="20"/>
          <w:szCs w:val="20"/>
          <w:lang w:val="de-DE"/>
        </w:rPr>
        <w:t xml:space="preserve"> </w:t>
      </w:r>
      <w:r>
        <w:rPr>
          <w:rFonts w:ascii="Arial" w:hAnsi="Arial" w:cs="Arial"/>
          <w:b/>
          <w:sz w:val="20"/>
          <w:szCs w:val="20"/>
          <w:lang w:val="de-DE"/>
        </w:rPr>
        <w:t>…</w:t>
      </w:r>
      <w:r w:rsidR="0092554B">
        <w:rPr>
          <w:rFonts w:ascii="Arial" w:hAnsi="Arial" w:cs="Arial"/>
          <w:b/>
          <w:sz w:val="20"/>
          <w:szCs w:val="20"/>
          <w:lang w:val="de-DE"/>
        </w:rPr>
        <w:t>…………………</w:t>
      </w:r>
      <w:r>
        <w:rPr>
          <w:rFonts w:ascii="Arial" w:hAnsi="Arial" w:cs="Arial"/>
          <w:b/>
          <w:sz w:val="20"/>
          <w:szCs w:val="20"/>
          <w:lang w:val="de-DE"/>
        </w:rPr>
        <w:t>…</w:t>
      </w:r>
      <w:r w:rsidR="0092554B">
        <w:rPr>
          <w:rFonts w:ascii="Arial" w:hAnsi="Arial" w:cs="Arial"/>
          <w:b/>
          <w:sz w:val="20"/>
          <w:szCs w:val="20"/>
          <w:lang w:val="de-DE"/>
        </w:rPr>
        <w:t>,</w:t>
      </w:r>
    </w:p>
    <w:p w14:paraId="48362BDE" w14:textId="0A3EB878" w:rsidR="004C3825" w:rsidRPr="00D93B78" w:rsidRDefault="00AF7E50" w:rsidP="005F0BAB">
      <w:pPr>
        <w:spacing w:line="360" w:lineRule="auto"/>
        <w:contextualSpacing/>
        <w:rPr>
          <w:rFonts w:ascii="Arial" w:hAnsi="Arial" w:cs="Arial"/>
          <w:sz w:val="20"/>
          <w:szCs w:val="20"/>
        </w:rPr>
      </w:pPr>
      <w:r w:rsidRPr="00D93B78">
        <w:rPr>
          <w:rFonts w:ascii="Arial" w:hAnsi="Arial" w:cs="Arial"/>
          <w:sz w:val="20"/>
          <w:szCs w:val="20"/>
        </w:rPr>
        <w:t>zwanym w dalszej części umowy „</w:t>
      </w:r>
      <w:r w:rsidRPr="00D93B78">
        <w:rPr>
          <w:rFonts w:ascii="Arial" w:hAnsi="Arial" w:cs="Arial"/>
          <w:b/>
          <w:sz w:val="20"/>
          <w:szCs w:val="20"/>
        </w:rPr>
        <w:t>Wykonawcą</w:t>
      </w:r>
      <w:r w:rsidRPr="00D93B78">
        <w:rPr>
          <w:rFonts w:ascii="Arial" w:hAnsi="Arial" w:cs="Arial"/>
          <w:sz w:val="20"/>
          <w:szCs w:val="20"/>
        </w:rPr>
        <w:t>”</w:t>
      </w:r>
    </w:p>
    <w:p w14:paraId="493DF090" w14:textId="77777777" w:rsidR="00745FA3" w:rsidRDefault="00745FA3" w:rsidP="00EC3615">
      <w:pPr>
        <w:widowControl w:val="0"/>
        <w:overflowPunct w:val="0"/>
        <w:autoSpaceDE w:val="0"/>
        <w:contextualSpacing/>
        <w:jc w:val="both"/>
        <w:rPr>
          <w:rFonts w:ascii="Arial" w:hAnsi="Arial" w:cs="Arial"/>
          <w:sz w:val="20"/>
          <w:szCs w:val="20"/>
        </w:rPr>
      </w:pPr>
    </w:p>
    <w:p w14:paraId="1CD483F4" w14:textId="7ED73D78" w:rsidR="00B07000" w:rsidRPr="00D93B78" w:rsidRDefault="00AF7E50" w:rsidP="00A86D34">
      <w:pPr>
        <w:widowControl w:val="0"/>
        <w:overflowPunct w:val="0"/>
        <w:autoSpaceDE w:val="0"/>
        <w:contextualSpacing/>
        <w:jc w:val="both"/>
        <w:rPr>
          <w:rFonts w:ascii="Arial" w:hAnsi="Arial" w:cs="Arial"/>
          <w:sz w:val="20"/>
          <w:szCs w:val="20"/>
        </w:rPr>
      </w:pPr>
      <w:r w:rsidRPr="00D93B78">
        <w:rPr>
          <w:rFonts w:ascii="Arial" w:hAnsi="Arial" w:cs="Arial"/>
          <w:sz w:val="20"/>
          <w:szCs w:val="20"/>
        </w:rPr>
        <w:t xml:space="preserve">W wyniku wyboru oferty Wykonawcy dokonanego w postępowaniu o udzielenie zamówienia publicznego na </w:t>
      </w:r>
      <w:r w:rsidR="008C02E8">
        <w:rPr>
          <w:rFonts w:ascii="Arial" w:hAnsi="Arial" w:cs="Arial"/>
          <w:sz w:val="20"/>
          <w:szCs w:val="20"/>
        </w:rPr>
        <w:t xml:space="preserve">usługi </w:t>
      </w:r>
      <w:r w:rsidRPr="00D93B78">
        <w:rPr>
          <w:rFonts w:ascii="Arial" w:hAnsi="Arial" w:cs="Arial"/>
          <w:sz w:val="20"/>
          <w:szCs w:val="20"/>
        </w:rPr>
        <w:t>przeprowadzonego w trybie</w:t>
      </w:r>
      <w:r w:rsidR="00924BE5">
        <w:rPr>
          <w:rFonts w:ascii="Arial" w:hAnsi="Arial" w:cs="Arial"/>
          <w:sz w:val="20"/>
          <w:szCs w:val="20"/>
        </w:rPr>
        <w:t xml:space="preserve"> podstawowym</w:t>
      </w:r>
      <w:r w:rsidR="00C82777">
        <w:rPr>
          <w:rFonts w:ascii="Arial" w:hAnsi="Arial" w:cs="Arial"/>
          <w:sz w:val="20"/>
          <w:szCs w:val="20"/>
        </w:rPr>
        <w:t xml:space="preserve"> bez negocjacji</w:t>
      </w:r>
      <w:r w:rsidR="00924BE5">
        <w:rPr>
          <w:rFonts w:ascii="Arial" w:hAnsi="Arial" w:cs="Arial"/>
          <w:sz w:val="20"/>
          <w:szCs w:val="20"/>
        </w:rPr>
        <w:t xml:space="preserve"> na podstawie art. 275 </w:t>
      </w:r>
      <w:r w:rsidR="008C02E8">
        <w:rPr>
          <w:rFonts w:ascii="Arial" w:hAnsi="Arial" w:cs="Arial"/>
          <w:sz w:val="20"/>
          <w:szCs w:val="20"/>
        </w:rPr>
        <w:t>pkt</w:t>
      </w:r>
      <w:r w:rsidR="00924BE5">
        <w:rPr>
          <w:rFonts w:ascii="Arial" w:hAnsi="Arial" w:cs="Arial"/>
          <w:sz w:val="20"/>
          <w:szCs w:val="20"/>
        </w:rPr>
        <w:t xml:space="preserve"> 1</w:t>
      </w:r>
      <w:r w:rsidR="00924BE5" w:rsidRPr="00011D7F">
        <w:rPr>
          <w:rFonts w:ascii="Arial" w:hAnsi="Arial" w:cs="Arial"/>
          <w:sz w:val="20"/>
          <w:szCs w:val="20"/>
        </w:rPr>
        <w:t>, zgodnie z ustawą z dnia 11 września 2019</w:t>
      </w:r>
      <w:r w:rsidR="00464E8D">
        <w:rPr>
          <w:rFonts w:ascii="Arial" w:hAnsi="Arial" w:cs="Arial"/>
          <w:sz w:val="20"/>
          <w:szCs w:val="20"/>
        </w:rPr>
        <w:t xml:space="preserve"> </w:t>
      </w:r>
      <w:r w:rsidR="00924BE5" w:rsidRPr="00011D7F">
        <w:rPr>
          <w:rFonts w:ascii="Arial" w:hAnsi="Arial" w:cs="Arial"/>
          <w:sz w:val="20"/>
          <w:szCs w:val="20"/>
        </w:rPr>
        <w:t>r</w:t>
      </w:r>
      <w:r w:rsidR="005F0BAB">
        <w:rPr>
          <w:rFonts w:ascii="Arial" w:hAnsi="Arial" w:cs="Arial"/>
          <w:sz w:val="20"/>
          <w:szCs w:val="20"/>
        </w:rPr>
        <w:t>.</w:t>
      </w:r>
      <w:r w:rsidR="00924BE5" w:rsidRPr="00011D7F">
        <w:rPr>
          <w:rFonts w:ascii="Arial" w:hAnsi="Arial" w:cs="Arial"/>
          <w:sz w:val="20"/>
          <w:szCs w:val="20"/>
        </w:rPr>
        <w:t xml:space="preserve"> Prawo </w:t>
      </w:r>
      <w:r w:rsidR="00D02646">
        <w:rPr>
          <w:rFonts w:ascii="Arial" w:hAnsi="Arial" w:cs="Arial"/>
          <w:sz w:val="20"/>
          <w:szCs w:val="20"/>
        </w:rPr>
        <w:t>z</w:t>
      </w:r>
      <w:r w:rsidR="00924BE5" w:rsidRPr="00011D7F">
        <w:rPr>
          <w:rFonts w:ascii="Arial" w:hAnsi="Arial" w:cs="Arial"/>
          <w:sz w:val="20"/>
          <w:szCs w:val="20"/>
        </w:rPr>
        <w:t xml:space="preserve">amówień </w:t>
      </w:r>
      <w:r w:rsidR="00D02646">
        <w:rPr>
          <w:rFonts w:ascii="Arial" w:hAnsi="Arial" w:cs="Arial"/>
          <w:sz w:val="20"/>
          <w:szCs w:val="20"/>
        </w:rPr>
        <w:t>p</w:t>
      </w:r>
      <w:r w:rsidR="00924BE5" w:rsidRPr="00011D7F">
        <w:rPr>
          <w:rFonts w:ascii="Arial" w:hAnsi="Arial" w:cs="Arial"/>
          <w:sz w:val="20"/>
          <w:szCs w:val="20"/>
        </w:rPr>
        <w:t>ublicznych</w:t>
      </w:r>
      <w:r w:rsidR="00745FA3">
        <w:rPr>
          <w:rFonts w:ascii="Arial" w:hAnsi="Arial" w:cs="Arial"/>
          <w:sz w:val="20"/>
          <w:szCs w:val="20"/>
        </w:rPr>
        <w:t xml:space="preserve"> </w:t>
      </w:r>
      <w:r w:rsidR="00924BE5" w:rsidRPr="00011D7F">
        <w:rPr>
          <w:rFonts w:ascii="Arial" w:hAnsi="Arial" w:cs="Arial"/>
          <w:sz w:val="20"/>
          <w:szCs w:val="20"/>
        </w:rPr>
        <w:t>(</w:t>
      </w:r>
      <w:bookmarkStart w:id="0" w:name="_Hlk162007715"/>
      <w:r w:rsidR="00DB4756" w:rsidRPr="00DB4756">
        <w:rPr>
          <w:rFonts w:ascii="Arial" w:hAnsi="Arial" w:cs="Arial"/>
          <w:sz w:val="20"/>
          <w:szCs w:val="20"/>
        </w:rPr>
        <w:t>t.</w:t>
      </w:r>
      <w:r w:rsidR="0092554B">
        <w:rPr>
          <w:rFonts w:ascii="Arial" w:hAnsi="Arial" w:cs="Arial"/>
          <w:sz w:val="20"/>
          <w:szCs w:val="20"/>
        </w:rPr>
        <w:t xml:space="preserve"> </w:t>
      </w:r>
      <w:r w:rsidR="00DB4756" w:rsidRPr="00DB4756">
        <w:rPr>
          <w:rFonts w:ascii="Arial" w:hAnsi="Arial" w:cs="Arial"/>
          <w:sz w:val="20"/>
          <w:szCs w:val="20"/>
        </w:rPr>
        <w:t>j. Dz. U. z 202</w:t>
      </w:r>
      <w:r w:rsidR="005F0BAB">
        <w:rPr>
          <w:rFonts w:ascii="Arial" w:hAnsi="Arial" w:cs="Arial"/>
          <w:sz w:val="20"/>
          <w:szCs w:val="20"/>
        </w:rPr>
        <w:t>4</w:t>
      </w:r>
      <w:r w:rsidR="00464E8D">
        <w:rPr>
          <w:rFonts w:ascii="Arial" w:hAnsi="Arial" w:cs="Arial"/>
          <w:sz w:val="20"/>
          <w:szCs w:val="20"/>
        </w:rPr>
        <w:t xml:space="preserve"> </w:t>
      </w:r>
      <w:r w:rsidR="00DB4756" w:rsidRPr="00DB4756">
        <w:rPr>
          <w:rFonts w:ascii="Arial" w:hAnsi="Arial" w:cs="Arial"/>
          <w:sz w:val="20"/>
          <w:szCs w:val="20"/>
        </w:rPr>
        <w:t>r. poz. 1</w:t>
      </w:r>
      <w:r w:rsidR="005F0BAB">
        <w:rPr>
          <w:rFonts w:ascii="Arial" w:hAnsi="Arial" w:cs="Arial"/>
          <w:sz w:val="20"/>
          <w:szCs w:val="20"/>
        </w:rPr>
        <w:t>320</w:t>
      </w:r>
      <w:r w:rsidR="00DB4756" w:rsidRPr="00DB4756">
        <w:rPr>
          <w:rFonts w:ascii="Arial" w:hAnsi="Arial" w:cs="Arial"/>
          <w:sz w:val="20"/>
          <w:szCs w:val="20"/>
        </w:rPr>
        <w:t xml:space="preserve"> z późn. zm.</w:t>
      </w:r>
      <w:bookmarkEnd w:id="0"/>
      <w:r w:rsidR="00DB4756" w:rsidRPr="00DB4756">
        <w:rPr>
          <w:rFonts w:ascii="Arial" w:hAnsi="Arial" w:cs="Arial"/>
          <w:sz w:val="20"/>
          <w:szCs w:val="20"/>
        </w:rPr>
        <w:t>)</w:t>
      </w:r>
      <w:r w:rsidR="00277711">
        <w:rPr>
          <w:rFonts w:ascii="Arial" w:hAnsi="Arial" w:cs="Arial"/>
          <w:sz w:val="20"/>
          <w:szCs w:val="20"/>
        </w:rPr>
        <w:t xml:space="preserve">, </w:t>
      </w:r>
      <w:r w:rsidRPr="00D93B78">
        <w:rPr>
          <w:rFonts w:ascii="Arial" w:hAnsi="Arial" w:cs="Arial"/>
          <w:sz w:val="20"/>
          <w:szCs w:val="20"/>
        </w:rPr>
        <w:t>strony zawierają umowę treści następującej:</w:t>
      </w:r>
    </w:p>
    <w:p w14:paraId="325C0416" w14:textId="77777777" w:rsidR="00745FA3" w:rsidRPr="0094208B" w:rsidRDefault="00745FA3" w:rsidP="00EC3615">
      <w:pPr>
        <w:contextualSpacing/>
        <w:jc w:val="center"/>
        <w:rPr>
          <w:rFonts w:ascii="Arial" w:hAnsi="Arial" w:cs="Arial"/>
          <w:sz w:val="16"/>
          <w:szCs w:val="16"/>
        </w:rPr>
      </w:pPr>
    </w:p>
    <w:p w14:paraId="0CD2292B" w14:textId="3EEEA725" w:rsidR="00AF7E50" w:rsidRPr="00745FA3" w:rsidRDefault="00AF7E50" w:rsidP="00A86D34">
      <w:pPr>
        <w:contextualSpacing/>
        <w:jc w:val="center"/>
        <w:rPr>
          <w:rFonts w:ascii="Arial" w:hAnsi="Arial" w:cs="Arial"/>
          <w:b/>
          <w:bCs/>
          <w:sz w:val="20"/>
          <w:szCs w:val="20"/>
        </w:rPr>
      </w:pPr>
      <w:r w:rsidRPr="00745FA3">
        <w:rPr>
          <w:rFonts w:ascii="Arial" w:hAnsi="Arial" w:cs="Arial"/>
          <w:b/>
          <w:bCs/>
          <w:sz w:val="20"/>
          <w:szCs w:val="20"/>
        </w:rPr>
        <w:t>§1</w:t>
      </w:r>
    </w:p>
    <w:p w14:paraId="75820812" w14:textId="77777777" w:rsidR="00AF7E50" w:rsidRPr="00D93B78" w:rsidRDefault="00AF7E50" w:rsidP="00A86D34">
      <w:pPr>
        <w:contextualSpacing/>
        <w:jc w:val="center"/>
        <w:rPr>
          <w:rFonts w:ascii="Arial" w:hAnsi="Arial" w:cs="Arial"/>
          <w:b/>
          <w:sz w:val="20"/>
          <w:szCs w:val="20"/>
        </w:rPr>
      </w:pPr>
      <w:r w:rsidRPr="00D93B78">
        <w:rPr>
          <w:rFonts w:ascii="Arial" w:hAnsi="Arial" w:cs="Arial"/>
          <w:b/>
          <w:sz w:val="20"/>
          <w:szCs w:val="20"/>
        </w:rPr>
        <w:t>Przedmiot umowy</w:t>
      </w:r>
    </w:p>
    <w:p w14:paraId="75DCD733" w14:textId="6B162E28" w:rsidR="00920147" w:rsidRPr="00920147" w:rsidRDefault="000C245D" w:rsidP="00920147">
      <w:pPr>
        <w:pStyle w:val="Akapitzlist"/>
        <w:numPr>
          <w:ilvl w:val="0"/>
          <w:numId w:val="11"/>
        </w:numPr>
        <w:ind w:left="426" w:hanging="426"/>
        <w:contextualSpacing/>
        <w:jc w:val="both"/>
        <w:rPr>
          <w:rFonts w:ascii="Arial" w:hAnsi="Arial" w:cs="Arial"/>
          <w:b/>
          <w:sz w:val="20"/>
          <w:szCs w:val="20"/>
        </w:rPr>
      </w:pPr>
      <w:r w:rsidRPr="00D93B78">
        <w:rPr>
          <w:rFonts w:ascii="Arial" w:hAnsi="Arial" w:cs="Arial"/>
          <w:kern w:val="1"/>
          <w:sz w:val="20"/>
          <w:szCs w:val="20"/>
        </w:rPr>
        <w:t xml:space="preserve">Przedmiotem umowy jest wykonanie </w:t>
      </w:r>
      <w:r w:rsidR="008C02E8">
        <w:rPr>
          <w:rFonts w:ascii="Arial" w:hAnsi="Arial" w:cs="Arial"/>
          <w:kern w:val="1"/>
          <w:sz w:val="20"/>
          <w:szCs w:val="20"/>
        </w:rPr>
        <w:t>usługi</w:t>
      </w:r>
      <w:r w:rsidR="00390404" w:rsidRPr="00D93B78">
        <w:rPr>
          <w:rFonts w:ascii="Arial" w:hAnsi="Arial" w:cs="Arial"/>
          <w:kern w:val="1"/>
          <w:sz w:val="20"/>
          <w:szCs w:val="20"/>
        </w:rPr>
        <w:t xml:space="preserve"> pod nazwą:</w:t>
      </w:r>
      <w:r w:rsidR="0092554B">
        <w:rPr>
          <w:rFonts w:ascii="Arial" w:hAnsi="Arial" w:cs="Arial"/>
          <w:kern w:val="1"/>
          <w:sz w:val="20"/>
          <w:szCs w:val="20"/>
        </w:rPr>
        <w:t xml:space="preserve"> </w:t>
      </w:r>
      <w:r w:rsidR="00920147" w:rsidRPr="00920147">
        <w:rPr>
          <w:rFonts w:ascii="Arial" w:hAnsi="Arial" w:cs="Arial"/>
          <w:b/>
          <w:sz w:val="20"/>
          <w:szCs w:val="20"/>
        </w:rPr>
        <w:t>„Opracowanie dokumentacji projektowej na wykonanie kanalizacji wsi Zbożenna i ul. Kolejowej w Skrzyńsku”.</w:t>
      </w:r>
    </w:p>
    <w:p w14:paraId="761A4688" w14:textId="497B08BA" w:rsidR="00624B8C" w:rsidRPr="00D02646" w:rsidRDefault="00624B8C" w:rsidP="00A86D34">
      <w:pPr>
        <w:pStyle w:val="Akapitzlist"/>
        <w:numPr>
          <w:ilvl w:val="0"/>
          <w:numId w:val="11"/>
        </w:numPr>
        <w:ind w:left="426" w:hanging="426"/>
        <w:contextualSpacing/>
        <w:jc w:val="both"/>
        <w:rPr>
          <w:rFonts w:ascii="Arial" w:hAnsi="Arial" w:cs="Arial"/>
          <w:bCs/>
          <w:iCs/>
          <w:sz w:val="20"/>
          <w:szCs w:val="20"/>
        </w:rPr>
      </w:pPr>
      <w:r>
        <w:rPr>
          <w:rFonts w:ascii="Arial" w:hAnsi="Arial" w:cs="Arial"/>
          <w:sz w:val="20"/>
          <w:szCs w:val="20"/>
        </w:rPr>
        <w:t>Zakres przedmiotu umowy</w:t>
      </w:r>
      <w:r w:rsidR="000F6CCD">
        <w:rPr>
          <w:rFonts w:ascii="Arial" w:hAnsi="Arial" w:cs="Arial"/>
          <w:sz w:val="20"/>
          <w:szCs w:val="20"/>
        </w:rPr>
        <w:t xml:space="preserve"> obejmuje </w:t>
      </w:r>
      <w:r w:rsidR="00A52D27" w:rsidRPr="00A52D27">
        <w:rPr>
          <w:rFonts w:ascii="Arial" w:hAnsi="Arial" w:cs="Arial"/>
          <w:sz w:val="20"/>
          <w:szCs w:val="20"/>
        </w:rPr>
        <w:t>wykonanie kompletnej dokumentacji projektowej</w:t>
      </w:r>
      <w:r w:rsidR="0092554B">
        <w:rPr>
          <w:rFonts w:ascii="Arial" w:hAnsi="Arial" w:cs="Arial"/>
          <w:sz w:val="20"/>
          <w:szCs w:val="20"/>
        </w:rPr>
        <w:t xml:space="preserve"> </w:t>
      </w:r>
      <w:r w:rsidR="00A52D27" w:rsidRPr="00A52D27">
        <w:rPr>
          <w:rFonts w:ascii="Arial" w:hAnsi="Arial" w:cs="Arial"/>
          <w:sz w:val="20"/>
          <w:szCs w:val="20"/>
        </w:rPr>
        <w:t>na wykonanie kanalizacji wsi Zbożenna i ul. Kolejowej w Skrzyńsku,</w:t>
      </w:r>
      <w:r w:rsidR="00A52D27">
        <w:rPr>
          <w:rFonts w:ascii="Arial" w:hAnsi="Arial" w:cs="Arial"/>
          <w:sz w:val="20"/>
          <w:szCs w:val="20"/>
        </w:rPr>
        <w:t xml:space="preserve"> </w:t>
      </w:r>
      <w:r w:rsidR="00A52D27" w:rsidRPr="00A52D27">
        <w:rPr>
          <w:rFonts w:ascii="Arial" w:hAnsi="Arial" w:cs="Arial"/>
          <w:sz w:val="20"/>
          <w:szCs w:val="20"/>
        </w:rPr>
        <w:t xml:space="preserve">która posłuży Zamawiającemu do opisu przedmiotu zamówienia w postępowaniu o udzielenie zamówienia publicznego na roboty budowlane oraz do realizacji robót budowlanych na jej podstawie. Planowana długość kanalizacji około </w:t>
      </w:r>
      <w:r w:rsidR="00E35EDA">
        <w:rPr>
          <w:rFonts w:ascii="Arial" w:hAnsi="Arial" w:cs="Arial"/>
          <w:sz w:val="20"/>
          <w:szCs w:val="20"/>
        </w:rPr>
        <w:t>12</w:t>
      </w:r>
      <w:r w:rsidR="00A52D27" w:rsidRPr="00A52D27">
        <w:rPr>
          <w:rFonts w:ascii="Arial" w:hAnsi="Arial" w:cs="Arial"/>
          <w:sz w:val="20"/>
          <w:szCs w:val="20"/>
        </w:rPr>
        <w:t>,0 km, przebieg wzdłuż drogi krajowej nr 12</w:t>
      </w:r>
      <w:r w:rsidR="00263180">
        <w:rPr>
          <w:rFonts w:ascii="Arial" w:hAnsi="Arial" w:cs="Arial"/>
          <w:sz w:val="20"/>
          <w:szCs w:val="20"/>
        </w:rPr>
        <w:t xml:space="preserve"> </w:t>
      </w:r>
      <w:r w:rsidR="00A52D27" w:rsidRPr="00A52D27">
        <w:rPr>
          <w:rFonts w:ascii="Arial" w:hAnsi="Arial" w:cs="Arial"/>
          <w:sz w:val="20"/>
          <w:szCs w:val="20"/>
        </w:rPr>
        <w:t xml:space="preserve">oraz wzdłuż dróg gminnych. </w:t>
      </w:r>
      <w:r w:rsidR="002063E8" w:rsidRPr="002063E8">
        <w:rPr>
          <w:rFonts w:ascii="Arial" w:hAnsi="Arial" w:cs="Arial"/>
          <w:sz w:val="20"/>
          <w:szCs w:val="20"/>
        </w:rPr>
        <w:t xml:space="preserve">Orientacyjny teren przebiegu trasy zaznaczono na rysunku poglądowym stanowiącym załącznik nr </w:t>
      </w:r>
      <w:r w:rsidR="00DD12E7">
        <w:rPr>
          <w:rFonts w:ascii="Arial" w:hAnsi="Arial" w:cs="Arial"/>
          <w:sz w:val="20"/>
          <w:szCs w:val="20"/>
        </w:rPr>
        <w:t>2</w:t>
      </w:r>
      <w:r w:rsidR="002063E8" w:rsidRPr="002063E8">
        <w:rPr>
          <w:rFonts w:ascii="Arial" w:hAnsi="Arial" w:cs="Arial"/>
          <w:sz w:val="20"/>
          <w:szCs w:val="20"/>
        </w:rPr>
        <w:t xml:space="preserve"> do SWZ</w:t>
      </w:r>
      <w:r w:rsidR="00A52D27">
        <w:rPr>
          <w:rFonts w:ascii="Arial" w:hAnsi="Arial" w:cs="Arial"/>
          <w:sz w:val="20"/>
          <w:szCs w:val="20"/>
        </w:rPr>
        <w:t>.</w:t>
      </w:r>
    </w:p>
    <w:p w14:paraId="300C1277" w14:textId="77777777" w:rsidR="00CE798F" w:rsidRDefault="003367AB" w:rsidP="00CE798F">
      <w:pPr>
        <w:pStyle w:val="Akapitzlist"/>
        <w:numPr>
          <w:ilvl w:val="0"/>
          <w:numId w:val="11"/>
        </w:numPr>
        <w:ind w:left="426" w:hanging="426"/>
        <w:contextualSpacing/>
        <w:jc w:val="both"/>
        <w:rPr>
          <w:rFonts w:ascii="Arial" w:hAnsi="Arial" w:cs="Arial"/>
          <w:sz w:val="20"/>
          <w:szCs w:val="20"/>
        </w:rPr>
      </w:pPr>
      <w:r>
        <w:rPr>
          <w:rFonts w:ascii="Arial" w:hAnsi="Arial" w:cs="Arial"/>
          <w:sz w:val="20"/>
          <w:szCs w:val="20"/>
        </w:rPr>
        <w:t>P</w:t>
      </w:r>
      <w:r w:rsidR="00354065" w:rsidRPr="00F26266">
        <w:rPr>
          <w:rFonts w:ascii="Arial" w:hAnsi="Arial" w:cs="Arial"/>
          <w:sz w:val="20"/>
          <w:szCs w:val="20"/>
        </w:rPr>
        <w:t>rzedmiot umowy obejmuje w szczególności</w:t>
      </w:r>
      <w:r w:rsidR="00354065">
        <w:rPr>
          <w:rFonts w:ascii="Arial" w:hAnsi="Arial" w:cs="Arial"/>
          <w:sz w:val="20"/>
          <w:szCs w:val="20"/>
        </w:rPr>
        <w:t>:</w:t>
      </w:r>
      <w:r w:rsidRPr="00086C63">
        <w:rPr>
          <w:rFonts w:ascii="Arial" w:hAnsi="Arial" w:cs="Arial"/>
          <w:sz w:val="20"/>
          <w:szCs w:val="20"/>
        </w:rPr>
        <w:t xml:space="preserve"> </w:t>
      </w:r>
    </w:p>
    <w:p w14:paraId="167C2E40" w14:textId="77777777" w:rsidR="00CE798F" w:rsidRDefault="00CE798F" w:rsidP="00CE798F">
      <w:pPr>
        <w:pStyle w:val="Akapitzlist"/>
        <w:numPr>
          <w:ilvl w:val="1"/>
          <w:numId w:val="11"/>
        </w:numPr>
        <w:ind w:left="993" w:hanging="567"/>
        <w:contextualSpacing/>
        <w:jc w:val="both"/>
        <w:rPr>
          <w:rFonts w:ascii="Arial" w:hAnsi="Arial" w:cs="Arial"/>
          <w:sz w:val="20"/>
          <w:szCs w:val="20"/>
        </w:rPr>
      </w:pPr>
      <w:bookmarkStart w:id="1" w:name="_Hlk184045094"/>
      <w:r w:rsidRPr="00CE798F">
        <w:rPr>
          <w:rFonts w:ascii="Arial" w:hAnsi="Arial" w:cs="Arial"/>
          <w:sz w:val="20"/>
          <w:szCs w:val="20"/>
          <w:lang w:eastAsia="en-US"/>
        </w:rPr>
        <w:t>Wykonanie aktualnych podkładów geodezyjnych (map do celów projektowych) niezbędnych do opracowania dokumentacji projektowej;</w:t>
      </w:r>
    </w:p>
    <w:p w14:paraId="52AC333E" w14:textId="77777777" w:rsidR="00CE798F" w:rsidRDefault="00CE798F" w:rsidP="00CE798F">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t>Opracowanie koncepcji zagospodarowania terenu przebiegu sieci wraz</w:t>
      </w:r>
      <w:r>
        <w:rPr>
          <w:rFonts w:ascii="Arial" w:hAnsi="Arial" w:cs="Arial"/>
          <w:sz w:val="20"/>
          <w:szCs w:val="20"/>
          <w:lang w:eastAsia="en-US"/>
        </w:rPr>
        <w:t xml:space="preserve"> </w:t>
      </w:r>
      <w:r w:rsidRPr="00CE798F">
        <w:rPr>
          <w:rFonts w:ascii="Arial" w:hAnsi="Arial" w:cs="Arial"/>
          <w:sz w:val="20"/>
          <w:szCs w:val="20"/>
          <w:lang w:eastAsia="en-US"/>
        </w:rPr>
        <w:t>z rozwiązaniami technicznymi;</w:t>
      </w:r>
    </w:p>
    <w:p w14:paraId="3E5F98C8" w14:textId="166E4B1D" w:rsidR="002D6C87" w:rsidRDefault="00CE798F" w:rsidP="00CE798F">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t xml:space="preserve">Uzgodnienia z właścicielami nieruchomości przebiegu (trasy) sieci kanalizacyjnej, lokalizację przepompowni ścieków wraz z zasilaniem, ogrodzeniem i dojazdem oraz uzyskania zgód od właścicieli </w:t>
      </w:r>
      <w:r w:rsidR="0092554B" w:rsidRPr="00CE798F">
        <w:rPr>
          <w:rFonts w:ascii="Arial" w:hAnsi="Arial" w:cs="Arial"/>
          <w:sz w:val="20"/>
          <w:szCs w:val="20"/>
          <w:lang w:eastAsia="en-US"/>
        </w:rPr>
        <w:t>nieruchomości,</w:t>
      </w:r>
      <w:r w:rsidRPr="00CE798F">
        <w:rPr>
          <w:rFonts w:ascii="Arial" w:hAnsi="Arial" w:cs="Arial"/>
          <w:sz w:val="20"/>
          <w:szCs w:val="20"/>
          <w:lang w:eastAsia="en-US"/>
        </w:rPr>
        <w:t xml:space="preserve"> przez które przebiegać będzie sieć. </w:t>
      </w:r>
    </w:p>
    <w:p w14:paraId="2081E82F" w14:textId="2AC3969E" w:rsidR="002D6C87" w:rsidRPr="002D6C87" w:rsidRDefault="002D6C87" w:rsidP="002D6C87">
      <w:pPr>
        <w:pStyle w:val="Akapitzlist"/>
        <w:numPr>
          <w:ilvl w:val="1"/>
          <w:numId w:val="11"/>
        </w:numPr>
        <w:ind w:left="993" w:hanging="567"/>
        <w:contextualSpacing/>
        <w:jc w:val="both"/>
        <w:rPr>
          <w:rFonts w:ascii="Arial" w:hAnsi="Arial" w:cs="Arial"/>
          <w:sz w:val="20"/>
          <w:szCs w:val="20"/>
          <w:lang w:eastAsia="en-US"/>
        </w:rPr>
      </w:pPr>
      <w:r w:rsidRPr="002D6C87">
        <w:rPr>
          <w:rFonts w:ascii="Arial" w:hAnsi="Arial" w:cs="Arial"/>
          <w:sz w:val="20"/>
          <w:szCs w:val="20"/>
          <w:lang w:eastAsia="en-US"/>
        </w:rPr>
        <w:t xml:space="preserve">Przeprowadzenie konsultacji społecznych z mieszkańcami w sposób uzgodniony </w:t>
      </w:r>
      <w:r>
        <w:rPr>
          <w:rFonts w:ascii="Arial" w:hAnsi="Arial" w:cs="Arial"/>
          <w:sz w:val="20"/>
          <w:szCs w:val="20"/>
          <w:lang w:eastAsia="en-US"/>
        </w:rPr>
        <w:br/>
      </w:r>
      <w:r w:rsidRPr="002D6C87">
        <w:rPr>
          <w:rFonts w:ascii="Arial" w:hAnsi="Arial" w:cs="Arial"/>
          <w:sz w:val="20"/>
          <w:szCs w:val="20"/>
          <w:lang w:eastAsia="en-US"/>
        </w:rPr>
        <w:t>z zamawiającym;</w:t>
      </w:r>
    </w:p>
    <w:p w14:paraId="475108AB" w14:textId="16457656" w:rsidR="002D6C87" w:rsidRPr="00383F8E" w:rsidRDefault="002D6C87" w:rsidP="00383F8E">
      <w:pPr>
        <w:pStyle w:val="Akapitzlist"/>
        <w:numPr>
          <w:ilvl w:val="1"/>
          <w:numId w:val="11"/>
        </w:numPr>
        <w:ind w:left="993" w:hanging="567"/>
        <w:contextualSpacing/>
        <w:jc w:val="both"/>
        <w:rPr>
          <w:rFonts w:ascii="Arial" w:hAnsi="Arial" w:cs="Arial"/>
          <w:sz w:val="20"/>
          <w:szCs w:val="20"/>
          <w:lang w:eastAsia="en-US"/>
        </w:rPr>
      </w:pPr>
      <w:r w:rsidRPr="002D6C87">
        <w:rPr>
          <w:rFonts w:ascii="Arial" w:hAnsi="Arial" w:cs="Arial"/>
          <w:sz w:val="20"/>
          <w:szCs w:val="20"/>
          <w:lang w:eastAsia="en-US"/>
        </w:rPr>
        <w:t>Opracowanie dokumentacji geotechnicznej lub dokumentacji geologiczno-inżynieryjnej podłoża gruntowego w zakresie umożliwiającym określenie formacji i warstw gruntu wpływających na budowę kanalizacji;</w:t>
      </w:r>
    </w:p>
    <w:p w14:paraId="24C42BE1" w14:textId="77777777" w:rsidR="00CE798F" w:rsidRDefault="00CE798F" w:rsidP="008270DB">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t>Uzyskanie opinii geotechnicznych lub dokumentacji geologiczno-inżynierskich</w:t>
      </w:r>
      <w:r>
        <w:rPr>
          <w:rFonts w:ascii="Arial" w:hAnsi="Arial" w:cs="Arial"/>
          <w:sz w:val="20"/>
          <w:szCs w:val="20"/>
          <w:lang w:eastAsia="en-US"/>
        </w:rPr>
        <w:t xml:space="preserve"> </w:t>
      </w:r>
      <w:r w:rsidRPr="00CE798F">
        <w:rPr>
          <w:rFonts w:ascii="Arial" w:hAnsi="Arial" w:cs="Arial"/>
          <w:sz w:val="20"/>
          <w:szCs w:val="20"/>
          <w:lang w:eastAsia="en-US"/>
        </w:rPr>
        <w:t>w zależności od kategorii gruntów;</w:t>
      </w:r>
    </w:p>
    <w:p w14:paraId="56613179" w14:textId="436354BD" w:rsidR="00CE798F" w:rsidRDefault="00CE798F" w:rsidP="008270DB">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lastRenderedPageBreak/>
        <w:t xml:space="preserve">Opracowanie wniosku wraz z załącznikami i uzyskanie w imieniu zamawiającego decyzji </w:t>
      </w:r>
      <w:r w:rsidR="00383F8E">
        <w:rPr>
          <w:rFonts w:ascii="Arial" w:hAnsi="Arial" w:cs="Arial"/>
          <w:sz w:val="20"/>
          <w:szCs w:val="20"/>
          <w:lang w:eastAsia="en-US"/>
        </w:rPr>
        <w:br/>
      </w:r>
      <w:r w:rsidRPr="00CE798F">
        <w:rPr>
          <w:rFonts w:ascii="Arial" w:hAnsi="Arial" w:cs="Arial"/>
          <w:sz w:val="20"/>
          <w:szCs w:val="20"/>
          <w:lang w:eastAsia="en-US"/>
        </w:rPr>
        <w:t>o środowiskowych uwarunkowaniach realizacji inwestycji;</w:t>
      </w:r>
    </w:p>
    <w:p w14:paraId="593C3A1D" w14:textId="77777777" w:rsidR="00CE798F" w:rsidRDefault="00CE798F" w:rsidP="008270DB">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t>Uzyskanie na własny koszt wszystkich wymaganych prawem uzgodnień, decyzji, pozwoleń, map, itp. niezbędnych do należytego wykonania przedmiotu umowy;</w:t>
      </w:r>
    </w:p>
    <w:p w14:paraId="6BC88A56" w14:textId="54B6B6A4" w:rsidR="00CE798F" w:rsidRDefault="00CE798F" w:rsidP="008270DB">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t xml:space="preserve">Opracowanie wniosku wraz z załącznikami i uzyskanie w imieniu zamawiającego decyzji </w:t>
      </w:r>
      <w:r w:rsidR="00383F8E">
        <w:rPr>
          <w:rFonts w:ascii="Arial" w:hAnsi="Arial" w:cs="Arial"/>
          <w:sz w:val="20"/>
          <w:szCs w:val="20"/>
          <w:lang w:eastAsia="en-US"/>
        </w:rPr>
        <w:br/>
      </w:r>
      <w:r w:rsidRPr="00CE798F">
        <w:rPr>
          <w:rFonts w:ascii="Arial" w:hAnsi="Arial" w:cs="Arial"/>
          <w:sz w:val="20"/>
          <w:szCs w:val="20"/>
          <w:lang w:eastAsia="en-US"/>
        </w:rPr>
        <w:t>o lokalizacji inwestycji celu publicznego;</w:t>
      </w:r>
    </w:p>
    <w:p w14:paraId="63E65DBC" w14:textId="77777777" w:rsidR="00CE798F" w:rsidRDefault="00CE798F" w:rsidP="008270DB">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t>Opracowanie operatu wodnoprawnego wraz z uzyskaniem pozwolenia wodnoprawnego – jeżeli będą wymagane;</w:t>
      </w:r>
    </w:p>
    <w:p w14:paraId="3A133E90" w14:textId="77777777" w:rsidR="00CE798F" w:rsidRDefault="00CE798F" w:rsidP="008270DB">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t>Opracowanie kompletnego projektu budowlanego (projekt zagospodarowania działki lub terenu, projekt architektoniczno-budowlany, projekt techniczny) wraz ze wszystkimi załącznikami, stosownymi decyzjami, opiniami i uzgodnieniami;</w:t>
      </w:r>
    </w:p>
    <w:p w14:paraId="6D606A65" w14:textId="77777777" w:rsidR="00CE798F" w:rsidRDefault="00CE798F" w:rsidP="008270DB">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t>Opracowanie kosztorysów inwestorskich, przedmiarów robót;</w:t>
      </w:r>
    </w:p>
    <w:p w14:paraId="5AA303B1" w14:textId="77777777" w:rsidR="00CE798F" w:rsidRDefault="00CE798F" w:rsidP="008270DB">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t>Opracowanie specyfikacji technicznych wykonania i odbioru robót budowlanych;</w:t>
      </w:r>
    </w:p>
    <w:p w14:paraId="7E96D7C0" w14:textId="3ED14BEA" w:rsidR="0020415F" w:rsidRPr="0020415F" w:rsidRDefault="0020415F" w:rsidP="0020415F">
      <w:pPr>
        <w:pStyle w:val="Tekstpodstawowy"/>
        <w:numPr>
          <w:ilvl w:val="1"/>
          <w:numId w:val="11"/>
        </w:numPr>
        <w:ind w:left="993" w:hanging="567"/>
        <w:rPr>
          <w:rFonts w:ascii="Arial" w:hAnsi="Arial" w:cs="Arial"/>
          <w:sz w:val="20"/>
          <w:szCs w:val="20"/>
          <w:lang w:eastAsia="en-US"/>
        </w:rPr>
      </w:pPr>
      <w:r>
        <w:rPr>
          <w:rFonts w:ascii="Arial" w:hAnsi="Arial" w:cs="Arial"/>
          <w:sz w:val="20"/>
          <w:szCs w:val="20"/>
          <w:lang w:eastAsia="en-US"/>
        </w:rPr>
        <w:t>Uzyskanie w imieniu zamawiającego pozwolenia na budowę lub dokumentów skutecznego zgłoszenia budowy lub wykonywania innych robót budowlanych.</w:t>
      </w:r>
    </w:p>
    <w:p w14:paraId="0A29C3D6" w14:textId="63E4C694" w:rsidR="00CE798F" w:rsidRPr="00CE798F" w:rsidRDefault="00CE798F" w:rsidP="008270DB">
      <w:pPr>
        <w:pStyle w:val="Akapitzlist"/>
        <w:numPr>
          <w:ilvl w:val="1"/>
          <w:numId w:val="11"/>
        </w:numPr>
        <w:ind w:left="993" w:hanging="567"/>
        <w:contextualSpacing/>
        <w:jc w:val="both"/>
        <w:rPr>
          <w:rFonts w:ascii="Arial" w:hAnsi="Arial" w:cs="Arial"/>
          <w:sz w:val="20"/>
          <w:szCs w:val="20"/>
        </w:rPr>
      </w:pPr>
      <w:r w:rsidRPr="00CE798F">
        <w:rPr>
          <w:rFonts w:ascii="Arial" w:hAnsi="Arial" w:cs="Arial"/>
          <w:sz w:val="20"/>
          <w:szCs w:val="20"/>
          <w:lang w:eastAsia="en-US"/>
        </w:rPr>
        <w:t>Sprawowanie nadzoru autorskiego w trakcie realizacji robót budowlanych objętych dokumentacją projektową.</w:t>
      </w:r>
    </w:p>
    <w:bookmarkEnd w:id="1"/>
    <w:p w14:paraId="24DF6E2C" w14:textId="362B6664" w:rsidR="003367AB" w:rsidRPr="00DB4756" w:rsidRDefault="003367AB" w:rsidP="008270DB">
      <w:pPr>
        <w:pStyle w:val="Akapitzlist"/>
        <w:widowControl w:val="0"/>
        <w:numPr>
          <w:ilvl w:val="0"/>
          <w:numId w:val="11"/>
        </w:numPr>
        <w:overflowPunct w:val="0"/>
        <w:autoSpaceDE w:val="0"/>
        <w:autoSpaceDN w:val="0"/>
        <w:ind w:left="426" w:hanging="426"/>
        <w:contextualSpacing/>
        <w:jc w:val="both"/>
        <w:textAlignment w:val="baseline"/>
        <w:rPr>
          <w:rFonts w:ascii="Arial" w:hAnsi="Arial" w:cs="Arial"/>
          <w:color w:val="000000"/>
          <w:kern w:val="3"/>
          <w:sz w:val="20"/>
          <w:szCs w:val="20"/>
          <w:lang w:eastAsia="pl-PL"/>
        </w:rPr>
      </w:pPr>
      <w:r w:rsidRPr="00F26266">
        <w:rPr>
          <w:rFonts w:ascii="Arial" w:hAnsi="Arial" w:cs="Arial"/>
          <w:sz w:val="20"/>
          <w:szCs w:val="20"/>
          <w:lang w:eastAsia="en-US"/>
        </w:rPr>
        <w:t>Dokumentacja projektowa oraz pozostałe opracowania muszą być wykonane zgodnie</w:t>
      </w:r>
      <w:r w:rsidR="00920147">
        <w:rPr>
          <w:rFonts w:ascii="Arial" w:hAnsi="Arial" w:cs="Arial"/>
          <w:sz w:val="20"/>
          <w:szCs w:val="20"/>
          <w:lang w:eastAsia="en-US"/>
        </w:rPr>
        <w:t xml:space="preserve"> </w:t>
      </w:r>
      <w:r w:rsidR="00920147">
        <w:rPr>
          <w:rFonts w:ascii="Arial" w:hAnsi="Arial" w:cs="Arial"/>
          <w:sz w:val="20"/>
          <w:szCs w:val="20"/>
          <w:lang w:eastAsia="en-US"/>
        </w:rPr>
        <w:br/>
      </w:r>
      <w:r w:rsidRPr="00F26266">
        <w:rPr>
          <w:rFonts w:ascii="Arial" w:hAnsi="Arial" w:cs="Arial"/>
          <w:sz w:val="20"/>
          <w:szCs w:val="20"/>
          <w:lang w:eastAsia="en-US"/>
        </w:rPr>
        <w:t>z obowiązującymi przepisami prawa, a w szczególności z przepisami</w:t>
      </w:r>
      <w:r>
        <w:rPr>
          <w:rFonts w:ascii="Arial" w:hAnsi="Arial" w:cs="Arial"/>
          <w:sz w:val="20"/>
          <w:szCs w:val="20"/>
          <w:lang w:eastAsia="en-US"/>
        </w:rPr>
        <w:t>:</w:t>
      </w:r>
    </w:p>
    <w:p w14:paraId="2A924CED" w14:textId="6F5A0890" w:rsidR="003367AB" w:rsidRPr="00F26266" w:rsidRDefault="00DB4756" w:rsidP="008270DB">
      <w:pPr>
        <w:pStyle w:val="Akapitzlist"/>
        <w:numPr>
          <w:ilvl w:val="1"/>
          <w:numId w:val="11"/>
        </w:numPr>
        <w:autoSpaceDN w:val="0"/>
        <w:ind w:left="993" w:hanging="567"/>
        <w:contextualSpacing/>
        <w:jc w:val="both"/>
        <w:textAlignment w:val="baseline"/>
        <w:rPr>
          <w:rFonts w:ascii="Arial" w:hAnsi="Arial" w:cs="Arial"/>
          <w:sz w:val="20"/>
          <w:szCs w:val="20"/>
          <w:lang w:eastAsia="en-US"/>
        </w:rPr>
      </w:pPr>
      <w:r>
        <w:rPr>
          <w:rFonts w:ascii="Arial" w:hAnsi="Arial" w:cs="Arial"/>
          <w:sz w:val="20"/>
          <w:szCs w:val="20"/>
          <w:lang w:eastAsia="en-US"/>
        </w:rPr>
        <w:t>u</w:t>
      </w:r>
      <w:r w:rsidRPr="00DB4756">
        <w:rPr>
          <w:rFonts w:ascii="Arial" w:hAnsi="Arial" w:cs="Arial"/>
          <w:sz w:val="20"/>
          <w:szCs w:val="20"/>
          <w:lang w:eastAsia="en-US"/>
        </w:rPr>
        <w:t>stawy z 7 lipca 1994</w:t>
      </w:r>
      <w:r w:rsidR="00464E8D">
        <w:rPr>
          <w:rFonts w:ascii="Arial" w:hAnsi="Arial" w:cs="Arial"/>
          <w:sz w:val="20"/>
          <w:szCs w:val="20"/>
          <w:lang w:eastAsia="en-US"/>
        </w:rPr>
        <w:t xml:space="preserve"> </w:t>
      </w:r>
      <w:r w:rsidRPr="00DB4756">
        <w:rPr>
          <w:rFonts w:ascii="Arial" w:hAnsi="Arial" w:cs="Arial"/>
          <w:sz w:val="20"/>
          <w:szCs w:val="20"/>
          <w:lang w:eastAsia="en-US"/>
        </w:rPr>
        <w:t>r. Prawo budowlane (</w:t>
      </w:r>
      <w:r w:rsidR="000C45F7">
        <w:rPr>
          <w:rFonts w:ascii="Arial" w:hAnsi="Arial" w:cs="Arial"/>
          <w:sz w:val="20"/>
          <w:szCs w:val="20"/>
          <w:lang w:eastAsia="en-US"/>
        </w:rPr>
        <w:t>t.</w:t>
      </w:r>
      <w:r w:rsidR="0092554B">
        <w:rPr>
          <w:rFonts w:ascii="Arial" w:hAnsi="Arial" w:cs="Arial"/>
          <w:sz w:val="20"/>
          <w:szCs w:val="20"/>
          <w:lang w:eastAsia="en-US"/>
        </w:rPr>
        <w:t xml:space="preserve"> </w:t>
      </w:r>
      <w:r w:rsidR="00464E8D">
        <w:rPr>
          <w:rFonts w:ascii="Arial" w:hAnsi="Arial" w:cs="Arial"/>
          <w:sz w:val="20"/>
          <w:szCs w:val="20"/>
          <w:lang w:eastAsia="en-US"/>
        </w:rPr>
        <w:t>j.</w:t>
      </w:r>
      <w:r w:rsidR="000C45F7">
        <w:rPr>
          <w:rFonts w:ascii="Arial" w:hAnsi="Arial" w:cs="Arial"/>
          <w:sz w:val="20"/>
          <w:szCs w:val="20"/>
          <w:lang w:eastAsia="en-US"/>
        </w:rPr>
        <w:t xml:space="preserve"> Dz. U. z 202</w:t>
      </w:r>
      <w:r w:rsidR="005F0BAB">
        <w:rPr>
          <w:rFonts w:ascii="Arial" w:hAnsi="Arial" w:cs="Arial"/>
          <w:sz w:val="20"/>
          <w:szCs w:val="20"/>
          <w:lang w:eastAsia="en-US"/>
        </w:rPr>
        <w:t>4</w:t>
      </w:r>
      <w:r w:rsidR="00464E8D">
        <w:rPr>
          <w:rFonts w:ascii="Arial" w:hAnsi="Arial" w:cs="Arial"/>
          <w:sz w:val="20"/>
          <w:szCs w:val="20"/>
          <w:lang w:eastAsia="en-US"/>
        </w:rPr>
        <w:t xml:space="preserve"> </w:t>
      </w:r>
      <w:r w:rsidR="000C45F7">
        <w:rPr>
          <w:rFonts w:ascii="Arial" w:hAnsi="Arial" w:cs="Arial"/>
          <w:sz w:val="20"/>
          <w:szCs w:val="20"/>
          <w:lang w:eastAsia="en-US"/>
        </w:rPr>
        <w:t xml:space="preserve">r. poz. </w:t>
      </w:r>
      <w:r w:rsidR="005F0BAB">
        <w:rPr>
          <w:rFonts w:ascii="Arial" w:hAnsi="Arial" w:cs="Arial"/>
          <w:sz w:val="20"/>
          <w:szCs w:val="20"/>
          <w:lang w:eastAsia="en-US"/>
        </w:rPr>
        <w:t>725</w:t>
      </w:r>
      <w:r w:rsidR="000C45F7">
        <w:rPr>
          <w:rFonts w:ascii="Arial" w:hAnsi="Arial" w:cs="Arial"/>
          <w:sz w:val="20"/>
          <w:szCs w:val="20"/>
          <w:lang w:eastAsia="en-US"/>
        </w:rPr>
        <w:t xml:space="preserve"> późn. zm.</w:t>
      </w:r>
      <w:r w:rsidRPr="00DB4756">
        <w:rPr>
          <w:rFonts w:ascii="Arial" w:hAnsi="Arial" w:cs="Arial"/>
          <w:sz w:val="20"/>
          <w:szCs w:val="20"/>
          <w:lang w:eastAsia="en-US"/>
        </w:rPr>
        <w:t>),</w:t>
      </w:r>
    </w:p>
    <w:p w14:paraId="4A1D59CB" w14:textId="76634ABE" w:rsidR="003367AB" w:rsidRPr="009A67D9" w:rsidRDefault="000C45F7" w:rsidP="008270DB">
      <w:pPr>
        <w:pStyle w:val="Akapitzlist"/>
        <w:numPr>
          <w:ilvl w:val="1"/>
          <w:numId w:val="11"/>
        </w:numPr>
        <w:autoSpaceDN w:val="0"/>
        <w:ind w:left="993" w:hanging="567"/>
        <w:contextualSpacing/>
        <w:jc w:val="both"/>
        <w:textAlignment w:val="baseline"/>
        <w:rPr>
          <w:rFonts w:ascii="Arial" w:hAnsi="Arial" w:cs="Arial"/>
          <w:sz w:val="20"/>
          <w:szCs w:val="20"/>
          <w:lang w:eastAsia="en-US"/>
        </w:rPr>
      </w:pPr>
      <w:r>
        <w:rPr>
          <w:rFonts w:ascii="Arial" w:hAnsi="Arial" w:cs="Arial"/>
          <w:sz w:val="20"/>
          <w:szCs w:val="20"/>
          <w:lang w:eastAsia="en-US"/>
        </w:rPr>
        <w:t>r</w:t>
      </w:r>
      <w:r w:rsidRPr="000C45F7">
        <w:rPr>
          <w:rFonts w:ascii="Arial" w:hAnsi="Arial" w:cs="Arial"/>
          <w:sz w:val="20"/>
          <w:szCs w:val="20"/>
          <w:lang w:eastAsia="en-US"/>
        </w:rPr>
        <w:t>ozporządzenie Ministra Rozwoju z dnia 11 września 2020r. w sprawie</w:t>
      </w:r>
      <w:r w:rsidR="005F0BAB">
        <w:rPr>
          <w:rFonts w:ascii="Arial" w:hAnsi="Arial" w:cs="Arial"/>
          <w:sz w:val="20"/>
          <w:szCs w:val="20"/>
          <w:lang w:eastAsia="en-US"/>
        </w:rPr>
        <w:t xml:space="preserve"> </w:t>
      </w:r>
      <w:r w:rsidRPr="000C45F7">
        <w:rPr>
          <w:rFonts w:ascii="Arial" w:hAnsi="Arial" w:cs="Arial"/>
          <w:sz w:val="20"/>
          <w:szCs w:val="20"/>
          <w:lang w:eastAsia="en-US"/>
        </w:rPr>
        <w:t xml:space="preserve">szczegółowego </w:t>
      </w:r>
      <w:r w:rsidR="0092554B" w:rsidRPr="000C45F7">
        <w:rPr>
          <w:rFonts w:ascii="Arial" w:hAnsi="Arial" w:cs="Arial"/>
          <w:sz w:val="20"/>
          <w:szCs w:val="20"/>
          <w:lang w:eastAsia="en-US"/>
        </w:rPr>
        <w:t>zakresu i</w:t>
      </w:r>
      <w:r w:rsidRPr="000C45F7">
        <w:rPr>
          <w:rFonts w:ascii="Arial" w:hAnsi="Arial" w:cs="Arial"/>
          <w:sz w:val="20"/>
          <w:szCs w:val="20"/>
          <w:lang w:eastAsia="en-US"/>
        </w:rPr>
        <w:t xml:space="preserve"> formy projektu budowlanego (j.</w:t>
      </w:r>
      <w:r w:rsidR="0092554B">
        <w:rPr>
          <w:rFonts w:ascii="Arial" w:hAnsi="Arial" w:cs="Arial"/>
          <w:sz w:val="20"/>
          <w:szCs w:val="20"/>
          <w:lang w:eastAsia="en-US"/>
        </w:rPr>
        <w:t xml:space="preserve"> </w:t>
      </w:r>
      <w:r w:rsidRPr="000C45F7">
        <w:rPr>
          <w:rFonts w:ascii="Arial" w:hAnsi="Arial" w:cs="Arial"/>
          <w:sz w:val="20"/>
          <w:szCs w:val="20"/>
          <w:lang w:eastAsia="en-US"/>
        </w:rPr>
        <w:t>t. Dz. U. z 2022</w:t>
      </w:r>
      <w:r w:rsidR="00464E8D">
        <w:rPr>
          <w:rFonts w:ascii="Arial" w:hAnsi="Arial" w:cs="Arial"/>
          <w:sz w:val="20"/>
          <w:szCs w:val="20"/>
          <w:lang w:eastAsia="en-US"/>
        </w:rPr>
        <w:t xml:space="preserve"> </w:t>
      </w:r>
      <w:r w:rsidRPr="000C45F7">
        <w:rPr>
          <w:rFonts w:ascii="Arial" w:hAnsi="Arial" w:cs="Arial"/>
          <w:sz w:val="20"/>
          <w:szCs w:val="20"/>
          <w:lang w:eastAsia="en-US"/>
        </w:rPr>
        <w:t>r. poz. 1679 z późn. zm.)</w:t>
      </w:r>
      <w:r>
        <w:rPr>
          <w:rFonts w:ascii="Arial" w:hAnsi="Arial" w:cs="Arial"/>
          <w:sz w:val="20"/>
          <w:szCs w:val="20"/>
          <w:lang w:eastAsia="en-US"/>
        </w:rPr>
        <w:t>.</w:t>
      </w:r>
    </w:p>
    <w:p w14:paraId="5A429E34" w14:textId="7247137A" w:rsidR="000C45F7" w:rsidRDefault="000C45F7" w:rsidP="008270DB">
      <w:pPr>
        <w:pStyle w:val="Akapitzlist"/>
        <w:numPr>
          <w:ilvl w:val="1"/>
          <w:numId w:val="11"/>
        </w:numPr>
        <w:autoSpaceDN w:val="0"/>
        <w:ind w:left="993" w:hanging="567"/>
        <w:contextualSpacing/>
        <w:jc w:val="both"/>
        <w:textAlignment w:val="baseline"/>
        <w:rPr>
          <w:rFonts w:ascii="Arial" w:hAnsi="Arial" w:cs="Arial"/>
          <w:sz w:val="20"/>
          <w:szCs w:val="20"/>
          <w:lang w:eastAsia="en-US"/>
        </w:rPr>
      </w:pPr>
      <w:r>
        <w:rPr>
          <w:rFonts w:ascii="Arial" w:hAnsi="Arial" w:cs="Arial"/>
          <w:sz w:val="20"/>
          <w:szCs w:val="20"/>
          <w:lang w:eastAsia="en-US"/>
        </w:rPr>
        <w:t>rozporządzenie Ministra Rozwoju i Technologii z dnia 20 grudnia 2021</w:t>
      </w:r>
      <w:r w:rsidR="00464E8D">
        <w:rPr>
          <w:rFonts w:ascii="Arial" w:hAnsi="Arial" w:cs="Arial"/>
          <w:sz w:val="20"/>
          <w:szCs w:val="20"/>
          <w:lang w:eastAsia="en-US"/>
        </w:rPr>
        <w:t xml:space="preserve"> </w:t>
      </w:r>
      <w:r>
        <w:rPr>
          <w:rFonts w:ascii="Arial" w:hAnsi="Arial" w:cs="Arial"/>
          <w:sz w:val="20"/>
          <w:szCs w:val="20"/>
          <w:lang w:eastAsia="en-US"/>
        </w:rPr>
        <w:t>r. w sprawie szczegółowego zakresu i formy dokumentacji projektowej, specyfikacji technicznych wykonania i odbioru robót budowlanych oraz programu funkcjonalno-użytkowego (j.</w:t>
      </w:r>
      <w:r w:rsidR="0092554B">
        <w:rPr>
          <w:rFonts w:ascii="Arial" w:hAnsi="Arial" w:cs="Arial"/>
          <w:sz w:val="20"/>
          <w:szCs w:val="20"/>
          <w:lang w:eastAsia="en-US"/>
        </w:rPr>
        <w:t xml:space="preserve"> </w:t>
      </w:r>
      <w:r>
        <w:rPr>
          <w:rFonts w:ascii="Arial" w:hAnsi="Arial" w:cs="Arial"/>
          <w:sz w:val="20"/>
          <w:szCs w:val="20"/>
          <w:lang w:eastAsia="en-US"/>
        </w:rPr>
        <w:t>t. Dz. U. 2021</w:t>
      </w:r>
      <w:r w:rsidR="00464E8D">
        <w:rPr>
          <w:rFonts w:ascii="Arial" w:hAnsi="Arial" w:cs="Arial"/>
          <w:sz w:val="20"/>
          <w:szCs w:val="20"/>
          <w:lang w:eastAsia="en-US"/>
        </w:rPr>
        <w:t xml:space="preserve"> </w:t>
      </w:r>
      <w:r>
        <w:rPr>
          <w:rFonts w:ascii="Arial" w:hAnsi="Arial" w:cs="Arial"/>
          <w:sz w:val="20"/>
          <w:szCs w:val="20"/>
          <w:lang w:eastAsia="en-US"/>
        </w:rPr>
        <w:t>r.  poz. 2454 z późn. zm.).</w:t>
      </w:r>
    </w:p>
    <w:p w14:paraId="4692B6AD" w14:textId="0CAF87DF" w:rsidR="000C45F7" w:rsidRDefault="000C45F7" w:rsidP="008270DB">
      <w:pPr>
        <w:pStyle w:val="Akapitzlist"/>
        <w:numPr>
          <w:ilvl w:val="1"/>
          <w:numId w:val="11"/>
        </w:numPr>
        <w:autoSpaceDN w:val="0"/>
        <w:ind w:left="993" w:hanging="567"/>
        <w:contextualSpacing/>
        <w:jc w:val="both"/>
        <w:textAlignment w:val="baseline"/>
        <w:rPr>
          <w:rFonts w:ascii="Arial" w:hAnsi="Arial" w:cs="Arial"/>
          <w:sz w:val="20"/>
          <w:szCs w:val="20"/>
          <w:lang w:eastAsia="en-US"/>
        </w:rPr>
      </w:pPr>
      <w:r>
        <w:rPr>
          <w:rFonts w:ascii="Arial" w:hAnsi="Arial" w:cs="Arial"/>
          <w:sz w:val="20"/>
          <w:szCs w:val="20"/>
          <w:lang w:eastAsia="en-US"/>
        </w:rPr>
        <w:t>r</w:t>
      </w:r>
      <w:r w:rsidRPr="000C45F7">
        <w:rPr>
          <w:rFonts w:ascii="Arial" w:hAnsi="Arial" w:cs="Arial"/>
          <w:sz w:val="20"/>
          <w:szCs w:val="20"/>
          <w:lang w:eastAsia="en-US"/>
        </w:rPr>
        <w:t>ozporządzenie Ministra Rozwoju i Technologii z dnia 20 grudnia 2021r. w sprawie określenia metod i podstaw sporządzania kosztorysu inwestorskiego, obliczania planowanych kosztów prac projektowych oraz planowanych kosztów robót budowlanych określonych w programie funkcjonalno-użytkowym (Dz. U. z 2021</w:t>
      </w:r>
      <w:r w:rsidR="00464E8D">
        <w:rPr>
          <w:rFonts w:ascii="Arial" w:hAnsi="Arial" w:cs="Arial"/>
          <w:sz w:val="20"/>
          <w:szCs w:val="20"/>
          <w:lang w:eastAsia="en-US"/>
        </w:rPr>
        <w:t xml:space="preserve"> </w:t>
      </w:r>
      <w:r w:rsidRPr="000C45F7">
        <w:rPr>
          <w:rFonts w:ascii="Arial" w:hAnsi="Arial" w:cs="Arial"/>
          <w:sz w:val="20"/>
          <w:szCs w:val="20"/>
          <w:lang w:eastAsia="en-US"/>
        </w:rPr>
        <w:t>r. poz. 2458 ).</w:t>
      </w:r>
    </w:p>
    <w:p w14:paraId="2695FFCD" w14:textId="7B282C3B" w:rsidR="000C245D" w:rsidRDefault="002C53F3" w:rsidP="008270DB">
      <w:pPr>
        <w:pStyle w:val="Akapitzlist"/>
        <w:numPr>
          <w:ilvl w:val="1"/>
          <w:numId w:val="11"/>
        </w:numPr>
        <w:autoSpaceDN w:val="0"/>
        <w:ind w:left="993" w:hanging="567"/>
        <w:contextualSpacing/>
        <w:jc w:val="both"/>
        <w:textAlignment w:val="baseline"/>
        <w:rPr>
          <w:rFonts w:ascii="Arial" w:hAnsi="Arial" w:cs="Arial"/>
          <w:sz w:val="20"/>
          <w:szCs w:val="20"/>
          <w:lang w:eastAsia="en-US"/>
        </w:rPr>
      </w:pPr>
      <w:r w:rsidRPr="00011D7F">
        <w:rPr>
          <w:rFonts w:ascii="Arial" w:hAnsi="Arial" w:cs="Arial"/>
          <w:sz w:val="20"/>
          <w:szCs w:val="20"/>
        </w:rPr>
        <w:t>ustaw</w:t>
      </w:r>
      <w:r w:rsidR="00DF0E7E">
        <w:rPr>
          <w:rFonts w:ascii="Arial" w:hAnsi="Arial" w:cs="Arial"/>
          <w:sz w:val="20"/>
          <w:szCs w:val="20"/>
        </w:rPr>
        <w:t>y</w:t>
      </w:r>
      <w:r w:rsidRPr="00011D7F">
        <w:rPr>
          <w:rFonts w:ascii="Arial" w:hAnsi="Arial" w:cs="Arial"/>
          <w:sz w:val="20"/>
          <w:szCs w:val="20"/>
        </w:rPr>
        <w:t xml:space="preserve"> z dnia 11 września 2019</w:t>
      </w:r>
      <w:r w:rsidR="0092554B">
        <w:rPr>
          <w:rFonts w:ascii="Arial" w:hAnsi="Arial" w:cs="Arial"/>
          <w:sz w:val="20"/>
          <w:szCs w:val="20"/>
        </w:rPr>
        <w:t xml:space="preserve"> </w:t>
      </w:r>
      <w:r w:rsidRPr="00011D7F">
        <w:rPr>
          <w:rFonts w:ascii="Arial" w:hAnsi="Arial" w:cs="Arial"/>
          <w:sz w:val="20"/>
          <w:szCs w:val="20"/>
        </w:rPr>
        <w:t>r</w:t>
      </w:r>
      <w:r w:rsidR="005F0BAB">
        <w:rPr>
          <w:rFonts w:ascii="Arial" w:hAnsi="Arial" w:cs="Arial"/>
          <w:sz w:val="20"/>
          <w:szCs w:val="20"/>
        </w:rPr>
        <w:t>.</w:t>
      </w:r>
      <w:r w:rsidRPr="00011D7F">
        <w:rPr>
          <w:rFonts w:ascii="Arial" w:hAnsi="Arial" w:cs="Arial"/>
          <w:sz w:val="20"/>
          <w:szCs w:val="20"/>
        </w:rPr>
        <w:t xml:space="preserve"> Prawo Zamówień Publicznych (</w:t>
      </w:r>
      <w:r w:rsidR="009556F2" w:rsidRPr="009556F2">
        <w:rPr>
          <w:rFonts w:ascii="Arial" w:hAnsi="Arial" w:cs="Arial"/>
          <w:sz w:val="20"/>
          <w:szCs w:val="20"/>
        </w:rPr>
        <w:t>t.</w:t>
      </w:r>
      <w:r w:rsidR="0092554B">
        <w:rPr>
          <w:rFonts w:ascii="Arial" w:hAnsi="Arial" w:cs="Arial"/>
          <w:sz w:val="20"/>
          <w:szCs w:val="20"/>
        </w:rPr>
        <w:t xml:space="preserve"> </w:t>
      </w:r>
      <w:r w:rsidR="009556F2" w:rsidRPr="009556F2">
        <w:rPr>
          <w:rFonts w:ascii="Arial" w:hAnsi="Arial" w:cs="Arial"/>
          <w:sz w:val="20"/>
          <w:szCs w:val="20"/>
        </w:rPr>
        <w:t>j. Dz. U. z 202</w:t>
      </w:r>
      <w:r w:rsidR="005F0BAB">
        <w:rPr>
          <w:rFonts w:ascii="Arial" w:hAnsi="Arial" w:cs="Arial"/>
          <w:sz w:val="20"/>
          <w:szCs w:val="20"/>
        </w:rPr>
        <w:t>4</w:t>
      </w:r>
      <w:r w:rsidR="009556F2" w:rsidRPr="009556F2">
        <w:rPr>
          <w:rFonts w:ascii="Arial" w:hAnsi="Arial" w:cs="Arial"/>
          <w:sz w:val="20"/>
          <w:szCs w:val="20"/>
        </w:rPr>
        <w:t>r. poz. 1</w:t>
      </w:r>
      <w:r w:rsidR="005F0BAB">
        <w:rPr>
          <w:rFonts w:ascii="Arial" w:hAnsi="Arial" w:cs="Arial"/>
          <w:sz w:val="20"/>
          <w:szCs w:val="20"/>
        </w:rPr>
        <w:t>320</w:t>
      </w:r>
      <w:r w:rsidR="009556F2" w:rsidRPr="009556F2">
        <w:rPr>
          <w:rFonts w:ascii="Arial" w:hAnsi="Arial" w:cs="Arial"/>
          <w:sz w:val="20"/>
          <w:szCs w:val="20"/>
        </w:rPr>
        <w:t xml:space="preserve"> z późn. zm.</w:t>
      </w:r>
      <w:r w:rsidRPr="00011D7F">
        <w:rPr>
          <w:rFonts w:ascii="Arial" w:hAnsi="Arial" w:cs="Arial"/>
          <w:sz w:val="20"/>
          <w:szCs w:val="20"/>
        </w:rPr>
        <w:t>)</w:t>
      </w:r>
      <w:r w:rsidR="003367AB" w:rsidRPr="009A67D9">
        <w:rPr>
          <w:rFonts w:ascii="Arial" w:hAnsi="Arial" w:cs="Arial"/>
          <w:sz w:val="20"/>
          <w:szCs w:val="20"/>
          <w:lang w:eastAsia="en-US"/>
        </w:rPr>
        <w:t>.</w:t>
      </w:r>
    </w:p>
    <w:p w14:paraId="4470B2A8" w14:textId="4BFE3155" w:rsidR="00446EF6" w:rsidRDefault="00446EF6" w:rsidP="008270DB">
      <w:pPr>
        <w:pStyle w:val="Akapitzlist"/>
        <w:numPr>
          <w:ilvl w:val="1"/>
          <w:numId w:val="11"/>
        </w:numPr>
        <w:autoSpaceDN w:val="0"/>
        <w:ind w:left="993" w:hanging="567"/>
        <w:contextualSpacing/>
        <w:jc w:val="both"/>
        <w:textAlignment w:val="baseline"/>
        <w:rPr>
          <w:rFonts w:ascii="Arial" w:hAnsi="Arial" w:cs="Arial"/>
          <w:sz w:val="20"/>
          <w:szCs w:val="20"/>
          <w:lang w:eastAsia="en-US"/>
        </w:rPr>
      </w:pPr>
      <w:r>
        <w:rPr>
          <w:rFonts w:ascii="Arial" w:hAnsi="Arial" w:cs="Arial"/>
          <w:sz w:val="20"/>
          <w:szCs w:val="20"/>
          <w:lang w:eastAsia="en-US"/>
        </w:rPr>
        <w:t>Aktów wykonawczych w/w Ustaw.</w:t>
      </w:r>
    </w:p>
    <w:p w14:paraId="2C3E0B6D" w14:textId="16B0487D" w:rsidR="009556F2" w:rsidRPr="0020415F" w:rsidRDefault="009556F2" w:rsidP="0020415F">
      <w:pPr>
        <w:pStyle w:val="Akapitzlist"/>
        <w:numPr>
          <w:ilvl w:val="0"/>
          <w:numId w:val="11"/>
        </w:numPr>
        <w:ind w:left="426"/>
        <w:jc w:val="both"/>
        <w:rPr>
          <w:rFonts w:cs="Mangal"/>
          <w:kern w:val="3"/>
          <w:szCs w:val="21"/>
          <w:lang w:eastAsia="zh-CN"/>
        </w:rPr>
      </w:pPr>
      <w:r w:rsidRPr="000F3C6C">
        <w:rPr>
          <w:rFonts w:ascii="Arial" w:hAnsi="Arial" w:cs="Arial"/>
          <w:kern w:val="3"/>
          <w:sz w:val="20"/>
          <w:szCs w:val="20"/>
          <w:lang w:eastAsia="en-US"/>
        </w:rPr>
        <w:t>Wymienione wyżej opracowania posłużą Zamawiającemu do opisu przedmiotu zamówienia</w:t>
      </w:r>
      <w:r w:rsidR="000F3C6C">
        <w:rPr>
          <w:rFonts w:ascii="Arial" w:hAnsi="Arial" w:cs="Arial"/>
          <w:kern w:val="3"/>
          <w:sz w:val="20"/>
          <w:szCs w:val="20"/>
          <w:lang w:eastAsia="en-US"/>
        </w:rPr>
        <w:t xml:space="preserve">  </w:t>
      </w:r>
      <w:r w:rsidR="00464E8D">
        <w:rPr>
          <w:rFonts w:ascii="Arial" w:hAnsi="Arial" w:cs="Arial"/>
          <w:kern w:val="3"/>
          <w:sz w:val="20"/>
          <w:szCs w:val="20"/>
          <w:lang w:eastAsia="en-US"/>
        </w:rPr>
        <w:br/>
      </w:r>
      <w:r w:rsidRPr="000F3C6C">
        <w:rPr>
          <w:rFonts w:ascii="Arial" w:hAnsi="Arial" w:cs="Arial"/>
          <w:kern w:val="3"/>
          <w:sz w:val="20"/>
          <w:szCs w:val="20"/>
          <w:lang w:eastAsia="en-US"/>
        </w:rPr>
        <w:t xml:space="preserve">na roboty budowlane oraz do realizacji robót budowlanych na jej podstawie i muszą być zgodne </w:t>
      </w:r>
      <w:r w:rsidR="008270DB">
        <w:rPr>
          <w:rFonts w:ascii="Arial" w:hAnsi="Arial" w:cs="Arial"/>
          <w:kern w:val="3"/>
          <w:sz w:val="20"/>
          <w:szCs w:val="20"/>
          <w:lang w:eastAsia="en-US"/>
        </w:rPr>
        <w:br/>
      </w:r>
      <w:r w:rsidRPr="000F3C6C">
        <w:rPr>
          <w:rFonts w:ascii="Arial" w:hAnsi="Arial" w:cs="Arial"/>
          <w:kern w:val="3"/>
          <w:sz w:val="20"/>
          <w:szCs w:val="20"/>
          <w:lang w:eastAsia="en-US"/>
        </w:rPr>
        <w:t xml:space="preserve">z ustawą z dnia </w:t>
      </w:r>
      <w:r w:rsidRPr="000F3C6C">
        <w:rPr>
          <w:rFonts w:ascii="Arial" w:hAnsi="Arial" w:cs="Arial"/>
          <w:bCs/>
          <w:kern w:val="3"/>
          <w:sz w:val="20"/>
          <w:szCs w:val="20"/>
          <w:lang w:eastAsia="zh-CN"/>
        </w:rPr>
        <w:t>11 września 2019</w:t>
      </w:r>
      <w:r w:rsidR="00464E8D">
        <w:rPr>
          <w:rFonts w:ascii="Arial" w:hAnsi="Arial" w:cs="Arial"/>
          <w:bCs/>
          <w:kern w:val="3"/>
          <w:sz w:val="20"/>
          <w:szCs w:val="20"/>
          <w:lang w:eastAsia="zh-CN"/>
        </w:rPr>
        <w:t xml:space="preserve"> </w:t>
      </w:r>
      <w:r w:rsidRPr="000F3C6C">
        <w:rPr>
          <w:rFonts w:ascii="Arial" w:hAnsi="Arial" w:cs="Arial"/>
          <w:bCs/>
          <w:kern w:val="3"/>
          <w:sz w:val="20"/>
          <w:szCs w:val="20"/>
          <w:lang w:eastAsia="zh-CN"/>
        </w:rPr>
        <w:t xml:space="preserve">r. Prawo zamówień publicznych </w:t>
      </w:r>
      <w:r w:rsidRPr="000F3C6C">
        <w:rPr>
          <w:rFonts w:ascii="Arial" w:eastAsia="SimSun" w:hAnsi="Arial" w:cs="Arial"/>
          <w:kern w:val="3"/>
          <w:sz w:val="20"/>
          <w:szCs w:val="20"/>
          <w:lang w:eastAsia="en-US"/>
        </w:rPr>
        <w:t>(</w:t>
      </w:r>
      <w:r w:rsidRPr="000F3C6C">
        <w:rPr>
          <w:rFonts w:ascii="Arial" w:hAnsi="Arial" w:cs="Arial"/>
          <w:kern w:val="3"/>
          <w:sz w:val="20"/>
          <w:szCs w:val="20"/>
          <w:lang w:eastAsia="pl-PL"/>
        </w:rPr>
        <w:t>t.j. Dz. U. z 202</w:t>
      </w:r>
      <w:r w:rsidR="005F0BAB">
        <w:rPr>
          <w:rFonts w:ascii="Arial" w:hAnsi="Arial" w:cs="Arial"/>
          <w:kern w:val="3"/>
          <w:sz w:val="20"/>
          <w:szCs w:val="20"/>
          <w:lang w:eastAsia="pl-PL"/>
        </w:rPr>
        <w:t>4</w:t>
      </w:r>
      <w:r w:rsidR="00464E8D">
        <w:rPr>
          <w:rFonts w:ascii="Arial" w:hAnsi="Arial" w:cs="Arial"/>
          <w:kern w:val="3"/>
          <w:sz w:val="20"/>
          <w:szCs w:val="20"/>
          <w:lang w:eastAsia="pl-PL"/>
        </w:rPr>
        <w:t xml:space="preserve"> </w:t>
      </w:r>
      <w:r w:rsidRPr="000F3C6C">
        <w:rPr>
          <w:rFonts w:ascii="Arial" w:hAnsi="Arial" w:cs="Arial"/>
          <w:kern w:val="3"/>
          <w:sz w:val="20"/>
          <w:szCs w:val="20"/>
          <w:lang w:eastAsia="pl-PL"/>
        </w:rPr>
        <w:t>r. poz. 1</w:t>
      </w:r>
      <w:r w:rsidR="005F0BAB">
        <w:rPr>
          <w:rFonts w:ascii="Arial" w:hAnsi="Arial" w:cs="Arial"/>
          <w:kern w:val="3"/>
          <w:sz w:val="20"/>
          <w:szCs w:val="20"/>
          <w:lang w:eastAsia="pl-PL"/>
        </w:rPr>
        <w:t>320</w:t>
      </w:r>
      <w:r w:rsidRPr="000F3C6C">
        <w:rPr>
          <w:rFonts w:ascii="Arial" w:hAnsi="Arial" w:cs="Arial"/>
          <w:kern w:val="3"/>
          <w:sz w:val="20"/>
          <w:szCs w:val="20"/>
          <w:lang w:eastAsia="pl-PL"/>
        </w:rPr>
        <w:t xml:space="preserve"> </w:t>
      </w:r>
      <w:r w:rsidR="008270DB">
        <w:rPr>
          <w:rFonts w:ascii="Arial" w:hAnsi="Arial" w:cs="Arial"/>
          <w:kern w:val="3"/>
          <w:sz w:val="20"/>
          <w:szCs w:val="20"/>
          <w:lang w:eastAsia="pl-PL"/>
        </w:rPr>
        <w:br/>
      </w:r>
      <w:r w:rsidRPr="000F3C6C">
        <w:rPr>
          <w:rFonts w:ascii="Arial" w:hAnsi="Arial" w:cs="Arial"/>
          <w:kern w:val="3"/>
          <w:sz w:val="20"/>
          <w:szCs w:val="20"/>
          <w:lang w:eastAsia="pl-PL"/>
        </w:rPr>
        <w:t>z późn. zm.</w:t>
      </w:r>
      <w:r w:rsidRPr="000F3C6C">
        <w:rPr>
          <w:rFonts w:ascii="Arial" w:eastAsia="SimSun" w:hAnsi="Arial" w:cs="Arial"/>
          <w:kern w:val="3"/>
          <w:sz w:val="20"/>
          <w:szCs w:val="20"/>
          <w:lang w:eastAsia="en-US"/>
        </w:rPr>
        <w:t>)</w:t>
      </w:r>
      <w:r w:rsidRPr="000F3C6C">
        <w:rPr>
          <w:rFonts w:ascii="Arial" w:hAnsi="Arial" w:cs="Arial"/>
          <w:kern w:val="3"/>
          <w:sz w:val="20"/>
          <w:szCs w:val="20"/>
          <w:lang w:eastAsia="zh-CN"/>
        </w:rPr>
        <w:t>.</w:t>
      </w:r>
    </w:p>
    <w:p w14:paraId="66D8EBFF" w14:textId="5EE3922A"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§2</w:t>
      </w:r>
    </w:p>
    <w:p w14:paraId="2AE27AB7"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Termin wykonania zamówienia</w:t>
      </w:r>
    </w:p>
    <w:p w14:paraId="4D8A9998" w14:textId="6905DB32" w:rsidR="00AF7E50" w:rsidRPr="007B09F2" w:rsidRDefault="00EE27E3" w:rsidP="00A86D34">
      <w:pPr>
        <w:widowControl w:val="0"/>
        <w:numPr>
          <w:ilvl w:val="0"/>
          <w:numId w:val="1"/>
        </w:numPr>
        <w:tabs>
          <w:tab w:val="num" w:pos="-360"/>
        </w:tabs>
        <w:autoSpaceDN w:val="0"/>
        <w:ind w:left="426" w:hanging="426"/>
        <w:contextualSpacing/>
        <w:jc w:val="both"/>
        <w:textAlignment w:val="baseline"/>
        <w:rPr>
          <w:rFonts w:ascii="Arial" w:hAnsi="Arial" w:cs="Arial"/>
          <w:sz w:val="20"/>
          <w:szCs w:val="20"/>
        </w:rPr>
      </w:pPr>
      <w:r w:rsidRPr="00696480">
        <w:rPr>
          <w:rFonts w:ascii="Arial" w:hAnsi="Arial" w:cs="Arial"/>
          <w:bCs/>
          <w:iCs/>
          <w:sz w:val="20"/>
          <w:szCs w:val="20"/>
        </w:rPr>
        <w:t xml:space="preserve">Przedmiot </w:t>
      </w:r>
      <w:r>
        <w:rPr>
          <w:rFonts w:ascii="Arial" w:hAnsi="Arial" w:cs="Arial"/>
          <w:bCs/>
          <w:iCs/>
          <w:sz w:val="20"/>
          <w:szCs w:val="20"/>
        </w:rPr>
        <w:t>umowy</w:t>
      </w:r>
      <w:r w:rsidRPr="00696480">
        <w:rPr>
          <w:rFonts w:ascii="Arial" w:hAnsi="Arial" w:cs="Arial"/>
          <w:bCs/>
          <w:iCs/>
          <w:sz w:val="20"/>
          <w:szCs w:val="20"/>
        </w:rPr>
        <w:t xml:space="preserve"> należy wykonać </w:t>
      </w:r>
      <w:r w:rsidRPr="00696480">
        <w:rPr>
          <w:rFonts w:ascii="Arial" w:hAnsi="Arial" w:cs="Arial"/>
          <w:b/>
          <w:bCs/>
          <w:iCs/>
          <w:sz w:val="20"/>
          <w:szCs w:val="20"/>
        </w:rPr>
        <w:t xml:space="preserve">w terminie do </w:t>
      </w:r>
      <w:r w:rsidR="00A86D34">
        <w:rPr>
          <w:rFonts w:ascii="Arial" w:hAnsi="Arial" w:cs="Arial"/>
          <w:b/>
          <w:bCs/>
          <w:iCs/>
          <w:sz w:val="20"/>
          <w:szCs w:val="20"/>
        </w:rPr>
        <w:t>1</w:t>
      </w:r>
      <w:r w:rsidR="00920147">
        <w:rPr>
          <w:rFonts w:ascii="Arial" w:hAnsi="Arial" w:cs="Arial"/>
          <w:b/>
          <w:bCs/>
          <w:iCs/>
          <w:sz w:val="20"/>
          <w:szCs w:val="20"/>
        </w:rPr>
        <w:t>8</w:t>
      </w:r>
      <w:r w:rsidR="00DB4756">
        <w:rPr>
          <w:rFonts w:ascii="Arial" w:hAnsi="Arial" w:cs="Arial"/>
          <w:b/>
          <w:bCs/>
          <w:iCs/>
          <w:sz w:val="20"/>
          <w:szCs w:val="20"/>
        </w:rPr>
        <w:t xml:space="preserve"> </w:t>
      </w:r>
      <w:r w:rsidRPr="00696480">
        <w:rPr>
          <w:rFonts w:ascii="Arial" w:hAnsi="Arial" w:cs="Arial"/>
          <w:b/>
          <w:bCs/>
          <w:iCs/>
          <w:sz w:val="20"/>
          <w:szCs w:val="20"/>
        </w:rPr>
        <w:t>miesięcy od dnia zawarcia umowy</w:t>
      </w:r>
      <w:r w:rsidR="00AF7E50" w:rsidRPr="007B09F2">
        <w:rPr>
          <w:rFonts w:ascii="Arial" w:hAnsi="Arial" w:cs="Arial"/>
          <w:sz w:val="20"/>
          <w:szCs w:val="20"/>
        </w:rPr>
        <w:t>.</w:t>
      </w:r>
    </w:p>
    <w:p w14:paraId="59333143" w14:textId="352F2363" w:rsidR="0014117C" w:rsidRPr="00AA10E8" w:rsidRDefault="00EE27E3" w:rsidP="00A86D34">
      <w:pPr>
        <w:widowControl w:val="0"/>
        <w:numPr>
          <w:ilvl w:val="0"/>
          <w:numId w:val="1"/>
        </w:numPr>
        <w:tabs>
          <w:tab w:val="num" w:pos="-360"/>
        </w:tabs>
        <w:autoSpaceDN w:val="0"/>
        <w:ind w:left="426" w:hanging="426"/>
        <w:contextualSpacing/>
        <w:jc w:val="both"/>
        <w:textAlignment w:val="baseline"/>
        <w:rPr>
          <w:rFonts w:ascii="Arial" w:hAnsi="Arial" w:cs="Arial"/>
          <w:sz w:val="20"/>
          <w:szCs w:val="20"/>
        </w:rPr>
      </w:pPr>
      <w:r w:rsidRPr="00AA10E8">
        <w:rPr>
          <w:rFonts w:ascii="Arial" w:hAnsi="Arial" w:cs="Arial"/>
          <w:kern w:val="3"/>
          <w:sz w:val="20"/>
          <w:szCs w:val="20"/>
          <w:lang w:eastAsia="pl-PL"/>
        </w:rPr>
        <w:t>Za termin wykonania przedmiotu zamówienia przyjmuje się dzień dostarczenia kompletnego przedmiotu zamówienia do siedziby zamawiającego wraz z protokołem zdawczo-odbiorczym zawierającym wykaz dostarczonej dokumentacji projektowej</w:t>
      </w:r>
      <w:r w:rsidR="00280D7F">
        <w:rPr>
          <w:rFonts w:ascii="Arial" w:hAnsi="Arial" w:cs="Arial"/>
          <w:sz w:val="20"/>
          <w:szCs w:val="20"/>
        </w:rPr>
        <w:t xml:space="preserve"> wraz ze wszystkimi załącznikami.</w:t>
      </w:r>
    </w:p>
    <w:p w14:paraId="54BDFC83" w14:textId="4EC51BA7" w:rsidR="00B07000" w:rsidRDefault="00EE27E3" w:rsidP="00A86D34">
      <w:pPr>
        <w:widowControl w:val="0"/>
        <w:numPr>
          <w:ilvl w:val="0"/>
          <w:numId w:val="1"/>
        </w:numPr>
        <w:tabs>
          <w:tab w:val="num" w:pos="-360"/>
        </w:tabs>
        <w:autoSpaceDN w:val="0"/>
        <w:ind w:left="426" w:hanging="426"/>
        <w:contextualSpacing/>
        <w:jc w:val="both"/>
        <w:textAlignment w:val="baseline"/>
        <w:rPr>
          <w:rFonts w:ascii="Arial" w:hAnsi="Arial" w:cs="Arial"/>
          <w:sz w:val="20"/>
          <w:szCs w:val="20"/>
        </w:rPr>
      </w:pPr>
      <w:r>
        <w:rPr>
          <w:rFonts w:ascii="Arial" w:hAnsi="Arial" w:cs="Arial"/>
          <w:color w:val="000000"/>
          <w:kern w:val="3"/>
          <w:sz w:val="20"/>
          <w:szCs w:val="20"/>
          <w:lang w:eastAsia="pl-PL"/>
        </w:rPr>
        <w:t>Zamawiający w terminie 14 dni od dnia dostarczenia przedmiotu umowy do jego siedziby, sprawdzi jego kompletność. W przypadku kompletności zamówienia i zgodności z jego opisem, warunkami umowy zamawiający podpisze protokół zdawczo-odbiorczy z datą dostarczenia przedmiotu zamówienia do siedziby zamawiającego</w:t>
      </w:r>
      <w:r w:rsidR="00AF7E50" w:rsidRPr="00D93B78">
        <w:rPr>
          <w:rFonts w:ascii="Arial" w:hAnsi="Arial" w:cs="Arial"/>
          <w:sz w:val="20"/>
          <w:szCs w:val="20"/>
        </w:rPr>
        <w:t>.</w:t>
      </w:r>
    </w:p>
    <w:p w14:paraId="7AC2A6D0" w14:textId="0DB581F5" w:rsidR="00EE27E3" w:rsidRPr="002849D6" w:rsidRDefault="00EE27E3" w:rsidP="00A86D34">
      <w:pPr>
        <w:widowControl w:val="0"/>
        <w:numPr>
          <w:ilvl w:val="0"/>
          <w:numId w:val="1"/>
        </w:numPr>
        <w:tabs>
          <w:tab w:val="num" w:pos="-360"/>
        </w:tabs>
        <w:autoSpaceDN w:val="0"/>
        <w:ind w:left="426" w:hanging="426"/>
        <w:contextualSpacing/>
        <w:jc w:val="both"/>
        <w:textAlignment w:val="baseline"/>
        <w:rPr>
          <w:rFonts w:ascii="Arial" w:hAnsi="Arial" w:cs="Arial"/>
          <w:sz w:val="20"/>
          <w:szCs w:val="20"/>
        </w:rPr>
      </w:pPr>
      <w:r>
        <w:rPr>
          <w:rFonts w:ascii="Arial" w:hAnsi="Arial" w:cs="Arial"/>
          <w:sz w:val="20"/>
          <w:szCs w:val="20"/>
        </w:rPr>
        <w:t xml:space="preserve">Procedury odbiorowe zostały określone w </w:t>
      </w:r>
      <w:r w:rsidRPr="00D93B78">
        <w:rPr>
          <w:rFonts w:ascii="Arial" w:hAnsi="Arial" w:cs="Arial"/>
          <w:sz w:val="20"/>
          <w:szCs w:val="20"/>
        </w:rPr>
        <w:t>§</w:t>
      </w:r>
      <w:r w:rsidR="00434F34">
        <w:rPr>
          <w:rFonts w:ascii="Arial" w:hAnsi="Arial" w:cs="Arial"/>
          <w:sz w:val="20"/>
          <w:szCs w:val="20"/>
        </w:rPr>
        <w:t>9</w:t>
      </w:r>
      <w:r>
        <w:rPr>
          <w:rFonts w:ascii="Arial" w:hAnsi="Arial" w:cs="Arial"/>
          <w:sz w:val="20"/>
          <w:szCs w:val="20"/>
        </w:rPr>
        <w:t xml:space="preserve"> umowy.</w:t>
      </w:r>
    </w:p>
    <w:p w14:paraId="1F17A1CF" w14:textId="77777777" w:rsidR="00745FA3" w:rsidRPr="0094208B" w:rsidRDefault="00745FA3" w:rsidP="00EC3615">
      <w:pPr>
        <w:contextualSpacing/>
        <w:jc w:val="center"/>
        <w:rPr>
          <w:rFonts w:ascii="Arial" w:hAnsi="Arial" w:cs="Arial"/>
          <w:b/>
          <w:sz w:val="16"/>
          <w:szCs w:val="16"/>
        </w:rPr>
      </w:pPr>
    </w:p>
    <w:p w14:paraId="05B1F4EC" w14:textId="5B6B38C3"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§3</w:t>
      </w:r>
    </w:p>
    <w:p w14:paraId="170DA255"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Obowiązki Zamawiającego</w:t>
      </w:r>
    </w:p>
    <w:p w14:paraId="01194AE2" w14:textId="1238AFCF" w:rsidR="00AF7E50" w:rsidRDefault="00EE27E3" w:rsidP="00A86D34">
      <w:pPr>
        <w:widowControl w:val="0"/>
        <w:numPr>
          <w:ilvl w:val="0"/>
          <w:numId w:val="6"/>
        </w:numPr>
        <w:autoSpaceDN w:val="0"/>
        <w:ind w:left="426" w:hanging="426"/>
        <w:contextualSpacing/>
        <w:jc w:val="both"/>
        <w:textAlignment w:val="baseline"/>
        <w:rPr>
          <w:rFonts w:ascii="Arial" w:hAnsi="Arial" w:cs="Arial"/>
          <w:sz w:val="20"/>
          <w:szCs w:val="20"/>
        </w:rPr>
      </w:pPr>
      <w:r w:rsidRPr="009A67D9">
        <w:rPr>
          <w:rFonts w:ascii="Arial" w:hAnsi="Arial" w:cs="Arial"/>
          <w:sz w:val="20"/>
          <w:szCs w:val="20"/>
          <w:lang w:eastAsia="en-US"/>
        </w:rPr>
        <w:t>Zamawiający udostępni Wykonawcy dokumenty i dane związane z przedmiotem umowy, będące w jego posiadaniu, a mogące mieć wpływ na ułatwienie prac projektowych</w:t>
      </w:r>
      <w:r>
        <w:rPr>
          <w:rFonts w:ascii="Arial" w:hAnsi="Arial" w:cs="Arial"/>
          <w:sz w:val="20"/>
          <w:szCs w:val="20"/>
          <w:lang w:eastAsia="en-US"/>
        </w:rPr>
        <w:t>.</w:t>
      </w:r>
    </w:p>
    <w:p w14:paraId="23BD489B" w14:textId="65877059" w:rsidR="00EE27E3" w:rsidRPr="00D93B78" w:rsidRDefault="00EE27E3" w:rsidP="00A86D34">
      <w:pPr>
        <w:widowControl w:val="0"/>
        <w:numPr>
          <w:ilvl w:val="0"/>
          <w:numId w:val="6"/>
        </w:numPr>
        <w:autoSpaceDN w:val="0"/>
        <w:ind w:left="426" w:hanging="426"/>
        <w:contextualSpacing/>
        <w:jc w:val="both"/>
        <w:textAlignment w:val="baseline"/>
        <w:rPr>
          <w:rFonts w:ascii="Arial" w:hAnsi="Arial" w:cs="Arial"/>
          <w:sz w:val="20"/>
          <w:szCs w:val="20"/>
        </w:rPr>
      </w:pPr>
      <w:r w:rsidRPr="009A67D9">
        <w:rPr>
          <w:rFonts w:ascii="Arial" w:hAnsi="Arial" w:cs="Arial"/>
          <w:sz w:val="20"/>
          <w:szCs w:val="20"/>
          <w:lang w:eastAsia="en-US"/>
        </w:rPr>
        <w:t>Zamawiający pisemnie upoważni Wykonawcę do reprezentowania go w sprawach związanych</w:t>
      </w:r>
      <w:r w:rsidR="00920147">
        <w:rPr>
          <w:rFonts w:ascii="Arial" w:hAnsi="Arial" w:cs="Arial"/>
          <w:sz w:val="20"/>
          <w:szCs w:val="20"/>
          <w:lang w:eastAsia="en-US"/>
        </w:rPr>
        <w:t xml:space="preserve"> </w:t>
      </w:r>
      <w:r w:rsidR="00920147">
        <w:rPr>
          <w:rFonts w:ascii="Arial" w:hAnsi="Arial" w:cs="Arial"/>
          <w:sz w:val="20"/>
          <w:szCs w:val="20"/>
          <w:lang w:eastAsia="en-US"/>
        </w:rPr>
        <w:br/>
      </w:r>
      <w:r w:rsidRPr="009A67D9">
        <w:rPr>
          <w:rFonts w:ascii="Arial" w:hAnsi="Arial" w:cs="Arial"/>
          <w:sz w:val="20"/>
          <w:szCs w:val="20"/>
          <w:lang w:eastAsia="en-US"/>
        </w:rPr>
        <w:t>z wykonaniem przedmiotu niniejszej umowy</w:t>
      </w:r>
      <w:r>
        <w:rPr>
          <w:rFonts w:ascii="Arial" w:hAnsi="Arial" w:cs="Arial"/>
          <w:sz w:val="20"/>
          <w:szCs w:val="20"/>
          <w:lang w:eastAsia="en-US"/>
        </w:rPr>
        <w:t>.</w:t>
      </w:r>
    </w:p>
    <w:p w14:paraId="2C9508FA" w14:textId="4A7C65C1" w:rsidR="0020415F" w:rsidRDefault="00434F34" w:rsidP="00150A16">
      <w:pPr>
        <w:widowControl w:val="0"/>
        <w:numPr>
          <w:ilvl w:val="0"/>
          <w:numId w:val="6"/>
        </w:numPr>
        <w:autoSpaceDN w:val="0"/>
        <w:spacing w:after="240"/>
        <w:ind w:left="426" w:hanging="426"/>
        <w:contextualSpacing/>
        <w:jc w:val="both"/>
        <w:textAlignment w:val="baseline"/>
        <w:rPr>
          <w:rFonts w:ascii="Arial" w:hAnsi="Arial" w:cs="Arial"/>
          <w:sz w:val="20"/>
          <w:szCs w:val="20"/>
        </w:rPr>
      </w:pPr>
      <w:r>
        <w:rPr>
          <w:rFonts w:ascii="Arial" w:hAnsi="Arial" w:cs="Arial"/>
          <w:color w:val="000000"/>
          <w:kern w:val="3"/>
          <w:sz w:val="20"/>
          <w:szCs w:val="20"/>
          <w:lang w:eastAsia="pl-PL"/>
        </w:rPr>
        <w:t>Zamawiający w terminie 14 dni od dnia dostarczenia przedmiotu umowy do jego siedziby, sprawdzi jego kompletność. W przypadku kompletności zamówienia i zgodności z jego opisem, warunkami umowy zamawiający podpisze protokół zdawczo-odbiorczy z datą dostarczenia przedmiotu zamówienia do siedziby zamawiającego</w:t>
      </w:r>
      <w:r w:rsidR="00AF7E50" w:rsidRPr="00D93B78">
        <w:rPr>
          <w:rFonts w:ascii="Arial" w:hAnsi="Arial" w:cs="Arial"/>
          <w:sz w:val="20"/>
          <w:szCs w:val="20"/>
        </w:rPr>
        <w:t>.</w:t>
      </w:r>
    </w:p>
    <w:p w14:paraId="3EA22BA4" w14:textId="77777777" w:rsidR="00150A16" w:rsidRDefault="00150A16" w:rsidP="00150A16">
      <w:pPr>
        <w:widowControl w:val="0"/>
        <w:autoSpaceDN w:val="0"/>
        <w:spacing w:after="240"/>
        <w:ind w:left="426"/>
        <w:contextualSpacing/>
        <w:jc w:val="both"/>
        <w:textAlignment w:val="baseline"/>
        <w:rPr>
          <w:rFonts w:ascii="Arial" w:hAnsi="Arial" w:cs="Arial"/>
          <w:sz w:val="20"/>
          <w:szCs w:val="20"/>
        </w:rPr>
      </w:pPr>
    </w:p>
    <w:p w14:paraId="69A4CCFC" w14:textId="77777777" w:rsidR="00665669" w:rsidRPr="00150A16" w:rsidRDefault="00665669" w:rsidP="00150A16">
      <w:pPr>
        <w:widowControl w:val="0"/>
        <w:autoSpaceDN w:val="0"/>
        <w:spacing w:after="240"/>
        <w:ind w:left="426"/>
        <w:contextualSpacing/>
        <w:jc w:val="both"/>
        <w:textAlignment w:val="baseline"/>
        <w:rPr>
          <w:rFonts w:ascii="Arial" w:hAnsi="Arial" w:cs="Arial"/>
          <w:sz w:val="20"/>
          <w:szCs w:val="20"/>
        </w:rPr>
      </w:pPr>
    </w:p>
    <w:p w14:paraId="36A5BB55" w14:textId="0F1088F1" w:rsidR="00150A16" w:rsidRPr="00D93B78" w:rsidRDefault="00AF7E50" w:rsidP="00150A16">
      <w:pPr>
        <w:contextualSpacing/>
        <w:jc w:val="center"/>
        <w:rPr>
          <w:rFonts w:ascii="Arial" w:hAnsi="Arial" w:cs="Arial"/>
          <w:b/>
          <w:sz w:val="20"/>
          <w:szCs w:val="20"/>
        </w:rPr>
      </w:pPr>
      <w:r w:rsidRPr="00D93B78">
        <w:rPr>
          <w:rFonts w:ascii="Arial" w:hAnsi="Arial" w:cs="Arial"/>
          <w:b/>
          <w:sz w:val="20"/>
          <w:szCs w:val="20"/>
        </w:rPr>
        <w:lastRenderedPageBreak/>
        <w:t>§4</w:t>
      </w:r>
    </w:p>
    <w:p w14:paraId="43FD74CC"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Obowiązki Wykonawcy</w:t>
      </w:r>
    </w:p>
    <w:p w14:paraId="33A4F27E" w14:textId="533CB339" w:rsidR="00002864" w:rsidRPr="00F04E58" w:rsidRDefault="00002864" w:rsidP="00A86D34">
      <w:pPr>
        <w:pStyle w:val="Akapitzlist"/>
        <w:numPr>
          <w:ilvl w:val="0"/>
          <w:numId w:val="10"/>
        </w:numPr>
        <w:autoSpaceDN w:val="0"/>
        <w:contextualSpacing/>
        <w:jc w:val="both"/>
        <w:textAlignment w:val="baseline"/>
        <w:rPr>
          <w:rFonts w:ascii="Arial" w:hAnsi="Arial" w:cs="Arial"/>
          <w:sz w:val="20"/>
          <w:szCs w:val="20"/>
          <w:lang w:eastAsia="en-US"/>
        </w:rPr>
      </w:pPr>
      <w:r w:rsidRPr="00F04E58">
        <w:rPr>
          <w:rFonts w:ascii="Arial" w:hAnsi="Arial" w:cs="Arial"/>
          <w:sz w:val="20"/>
          <w:szCs w:val="20"/>
          <w:lang w:eastAsia="en-US"/>
        </w:rPr>
        <w:t>Wykonawca zobowiązany jest do wykonania przedmiotu umowy zgodnie z zasadami współczesnej wiedzy technicznej, obowiązującymi przepisami, normami i normatywami w zakresie określonym w §1 niniejszej umowy.</w:t>
      </w:r>
    </w:p>
    <w:p w14:paraId="59F78BB0" w14:textId="3AC48EB3" w:rsidR="00002864" w:rsidRDefault="00002864" w:rsidP="00A86D34">
      <w:pPr>
        <w:pStyle w:val="Akapitzlist"/>
        <w:numPr>
          <w:ilvl w:val="0"/>
          <w:numId w:val="10"/>
        </w:numPr>
        <w:autoSpaceDN w:val="0"/>
        <w:ind w:left="426" w:hanging="426"/>
        <w:contextualSpacing/>
        <w:jc w:val="both"/>
        <w:textAlignment w:val="baseline"/>
        <w:rPr>
          <w:rFonts w:ascii="Arial" w:hAnsi="Arial" w:cs="Arial"/>
          <w:sz w:val="20"/>
          <w:szCs w:val="20"/>
          <w:lang w:eastAsia="en-US"/>
        </w:rPr>
      </w:pPr>
      <w:r w:rsidRPr="009A67D9">
        <w:rPr>
          <w:rFonts w:ascii="Arial" w:hAnsi="Arial" w:cs="Arial"/>
          <w:sz w:val="20"/>
          <w:szCs w:val="20"/>
          <w:lang w:eastAsia="en-US"/>
        </w:rPr>
        <w:t xml:space="preserve">Wykonawca </w:t>
      </w:r>
      <w:r w:rsidR="000C45F7">
        <w:rPr>
          <w:rFonts w:ascii="Arial" w:hAnsi="Arial" w:cs="Arial"/>
          <w:sz w:val="20"/>
          <w:szCs w:val="20"/>
          <w:lang w:eastAsia="en-US"/>
        </w:rPr>
        <w:t>zobowiązany jest do opracowania dokumentacji z punktu widzenia celu, któremu ma służyć tj. uzyskania decyzji pozwolenia na budowę lub zgłoszenia robót budowalnych niewymagających pozwolenia na budowę, opisu przedmiotu zamówienia w postępowaniu</w:t>
      </w:r>
      <w:r w:rsidR="00920147">
        <w:rPr>
          <w:rFonts w:ascii="Arial" w:hAnsi="Arial" w:cs="Arial"/>
          <w:sz w:val="20"/>
          <w:szCs w:val="20"/>
          <w:lang w:eastAsia="en-US"/>
        </w:rPr>
        <w:t xml:space="preserve"> </w:t>
      </w:r>
      <w:r w:rsidR="00920147">
        <w:rPr>
          <w:rFonts w:ascii="Arial" w:hAnsi="Arial" w:cs="Arial"/>
          <w:sz w:val="20"/>
          <w:szCs w:val="20"/>
          <w:lang w:eastAsia="en-US"/>
        </w:rPr>
        <w:br/>
      </w:r>
      <w:r w:rsidR="000C45F7">
        <w:rPr>
          <w:rFonts w:ascii="Arial" w:hAnsi="Arial" w:cs="Arial"/>
          <w:sz w:val="20"/>
          <w:szCs w:val="20"/>
          <w:lang w:eastAsia="en-US"/>
        </w:rPr>
        <w:t>o udzielenie zamówienia publicznego na roboty budowlane oraz ich realizacji na jej podstawie</w:t>
      </w:r>
      <w:r w:rsidR="00AA10E8">
        <w:rPr>
          <w:rFonts w:ascii="Arial" w:hAnsi="Arial" w:cs="Arial"/>
          <w:sz w:val="20"/>
          <w:szCs w:val="20"/>
          <w:lang w:eastAsia="en-US"/>
        </w:rPr>
        <w:t xml:space="preserve">, </w:t>
      </w:r>
      <w:r w:rsidR="00920147">
        <w:rPr>
          <w:rFonts w:ascii="Arial" w:hAnsi="Arial" w:cs="Arial"/>
          <w:sz w:val="20"/>
          <w:szCs w:val="20"/>
          <w:lang w:eastAsia="en-US"/>
        </w:rPr>
        <w:br/>
      </w:r>
      <w:r w:rsidR="00AA10E8">
        <w:rPr>
          <w:rFonts w:ascii="Arial" w:hAnsi="Arial" w:cs="Arial"/>
          <w:sz w:val="20"/>
          <w:szCs w:val="20"/>
          <w:lang w:eastAsia="en-US"/>
        </w:rPr>
        <w:t>w tym w szczególności;</w:t>
      </w:r>
    </w:p>
    <w:p w14:paraId="72C6EBA5" w14:textId="77777777" w:rsidR="000F3C6C" w:rsidRPr="006377BC" w:rsidRDefault="000F3C6C" w:rsidP="00A86D34">
      <w:pPr>
        <w:pStyle w:val="Akapitzlist"/>
        <w:numPr>
          <w:ilvl w:val="1"/>
          <w:numId w:val="10"/>
        </w:numPr>
        <w:ind w:left="993" w:hanging="567"/>
        <w:jc w:val="both"/>
        <w:rPr>
          <w:rFonts w:ascii="Arial" w:hAnsi="Arial" w:cs="Arial"/>
          <w:sz w:val="20"/>
          <w:szCs w:val="20"/>
          <w:lang w:eastAsia="en-US"/>
        </w:rPr>
      </w:pPr>
      <w:r w:rsidRPr="006377BC">
        <w:rPr>
          <w:rFonts w:ascii="Arial" w:hAnsi="Arial" w:cs="Arial"/>
          <w:sz w:val="20"/>
          <w:szCs w:val="20"/>
          <w:lang w:eastAsia="en-US"/>
        </w:rPr>
        <w:t>Wykonanie aktualnych podkładów geodezyjnych (map do celów projektowych) niezbędnych do opracowania dokumentacji projektowej;</w:t>
      </w:r>
    </w:p>
    <w:p w14:paraId="544B05A9" w14:textId="7B9AB203" w:rsidR="000F3C6C" w:rsidRPr="006377BC" w:rsidRDefault="000F3C6C" w:rsidP="00A86D34">
      <w:pPr>
        <w:pStyle w:val="Akapitzlist"/>
        <w:numPr>
          <w:ilvl w:val="1"/>
          <w:numId w:val="10"/>
        </w:numPr>
        <w:ind w:left="993" w:hanging="567"/>
        <w:jc w:val="both"/>
        <w:rPr>
          <w:rFonts w:ascii="Arial" w:hAnsi="Arial" w:cs="Arial"/>
          <w:sz w:val="20"/>
          <w:szCs w:val="20"/>
        </w:rPr>
      </w:pPr>
      <w:r w:rsidRPr="006377BC">
        <w:rPr>
          <w:rFonts w:ascii="Arial" w:hAnsi="Arial" w:cs="Arial"/>
          <w:sz w:val="20"/>
          <w:szCs w:val="20"/>
        </w:rPr>
        <w:t>Opracowanie koncepcji zagospodarowania terenu przebiegu sieci wraz z rozwiązaniami techniczn</w:t>
      </w:r>
      <w:r w:rsidR="001E5B15">
        <w:rPr>
          <w:rFonts w:ascii="Arial" w:hAnsi="Arial" w:cs="Arial"/>
          <w:sz w:val="20"/>
          <w:szCs w:val="20"/>
        </w:rPr>
        <w:t>o-materiałowymi;</w:t>
      </w:r>
    </w:p>
    <w:p w14:paraId="5D2513D0" w14:textId="36393318" w:rsidR="000F3C6C" w:rsidRDefault="0094208B" w:rsidP="00A86D34">
      <w:pPr>
        <w:pStyle w:val="Akapitzlist"/>
        <w:numPr>
          <w:ilvl w:val="1"/>
          <w:numId w:val="10"/>
        </w:numPr>
        <w:ind w:left="993" w:hanging="567"/>
        <w:jc w:val="both"/>
        <w:rPr>
          <w:rFonts w:ascii="Arial" w:hAnsi="Arial" w:cs="Arial"/>
          <w:sz w:val="20"/>
          <w:szCs w:val="20"/>
        </w:rPr>
      </w:pPr>
      <w:bookmarkStart w:id="2" w:name="_Hlk184044696"/>
      <w:r w:rsidRPr="006377BC">
        <w:rPr>
          <w:rFonts w:ascii="Arial" w:hAnsi="Arial" w:cs="Arial"/>
          <w:sz w:val="20"/>
          <w:szCs w:val="20"/>
        </w:rPr>
        <w:t xml:space="preserve">Uzgodnienia z właścicielami nieruchomości przebiegu (trasy) sieci kanalizacyjnej, lokalizację przepompowni ścieków wraz z zasilaniem, ogrodzeniem i dojazdem oraz uzyskania zgód od właścicieli </w:t>
      </w:r>
      <w:r w:rsidR="0092554B" w:rsidRPr="006377BC">
        <w:rPr>
          <w:rFonts w:ascii="Arial" w:hAnsi="Arial" w:cs="Arial"/>
          <w:sz w:val="20"/>
          <w:szCs w:val="20"/>
        </w:rPr>
        <w:t>nieruchomości,</w:t>
      </w:r>
      <w:r w:rsidRPr="006377BC">
        <w:rPr>
          <w:rFonts w:ascii="Arial" w:hAnsi="Arial" w:cs="Arial"/>
          <w:sz w:val="20"/>
          <w:szCs w:val="20"/>
        </w:rPr>
        <w:t xml:space="preserve"> przez które przebiegać będzie sieć</w:t>
      </w:r>
      <w:r w:rsidR="001E5B15">
        <w:rPr>
          <w:rFonts w:ascii="Arial" w:hAnsi="Arial" w:cs="Arial"/>
          <w:sz w:val="20"/>
          <w:szCs w:val="20"/>
        </w:rPr>
        <w:t>;</w:t>
      </w:r>
    </w:p>
    <w:p w14:paraId="468DD901" w14:textId="2770F230" w:rsidR="001E5B15" w:rsidRPr="006377BC" w:rsidRDefault="001E5B15" w:rsidP="00A86D34">
      <w:pPr>
        <w:pStyle w:val="Akapitzlist"/>
        <w:numPr>
          <w:ilvl w:val="1"/>
          <w:numId w:val="10"/>
        </w:numPr>
        <w:ind w:left="993" w:hanging="567"/>
        <w:jc w:val="both"/>
        <w:rPr>
          <w:rFonts w:ascii="Arial" w:hAnsi="Arial" w:cs="Arial"/>
          <w:sz w:val="20"/>
          <w:szCs w:val="20"/>
        </w:rPr>
      </w:pPr>
      <w:bookmarkStart w:id="3" w:name="_Hlk184044996"/>
      <w:r>
        <w:rPr>
          <w:rFonts w:ascii="Arial" w:hAnsi="Arial" w:cs="Arial"/>
          <w:sz w:val="20"/>
          <w:szCs w:val="20"/>
        </w:rPr>
        <w:t xml:space="preserve">Przeprowadzenie konsultacji społecznych z mieszkańcami w sposób uzgodniony </w:t>
      </w:r>
      <w:r>
        <w:rPr>
          <w:rFonts w:ascii="Arial" w:hAnsi="Arial" w:cs="Arial"/>
          <w:sz w:val="20"/>
          <w:szCs w:val="20"/>
        </w:rPr>
        <w:br/>
        <w:t>z zamawiającym;</w:t>
      </w:r>
    </w:p>
    <w:bookmarkEnd w:id="2"/>
    <w:p w14:paraId="7275F038" w14:textId="68776BED" w:rsidR="000F3C6C" w:rsidRPr="006377BC" w:rsidRDefault="00CC2BA2" w:rsidP="00A86D34">
      <w:pPr>
        <w:pStyle w:val="Akapitzlist"/>
        <w:numPr>
          <w:ilvl w:val="1"/>
          <w:numId w:val="10"/>
        </w:numPr>
        <w:ind w:left="993" w:hanging="567"/>
        <w:jc w:val="both"/>
        <w:rPr>
          <w:rFonts w:ascii="Arial" w:hAnsi="Arial" w:cs="Arial"/>
          <w:sz w:val="20"/>
          <w:szCs w:val="20"/>
        </w:rPr>
      </w:pPr>
      <w:r>
        <w:rPr>
          <w:rFonts w:ascii="Arial" w:hAnsi="Arial" w:cs="Arial"/>
          <w:sz w:val="20"/>
          <w:szCs w:val="20"/>
        </w:rPr>
        <w:t>Opracowanie dokumentacji</w:t>
      </w:r>
      <w:r w:rsidR="000F3C6C" w:rsidRPr="006377BC">
        <w:rPr>
          <w:rFonts w:ascii="Arial" w:hAnsi="Arial" w:cs="Arial"/>
          <w:sz w:val="20"/>
          <w:szCs w:val="20"/>
        </w:rPr>
        <w:t xml:space="preserve"> geotechniczn</w:t>
      </w:r>
      <w:r>
        <w:rPr>
          <w:rFonts w:ascii="Arial" w:hAnsi="Arial" w:cs="Arial"/>
          <w:sz w:val="20"/>
          <w:szCs w:val="20"/>
        </w:rPr>
        <w:t>ej</w:t>
      </w:r>
      <w:r w:rsidR="000F3C6C" w:rsidRPr="006377BC">
        <w:rPr>
          <w:rFonts w:ascii="Arial" w:hAnsi="Arial" w:cs="Arial"/>
          <w:sz w:val="20"/>
          <w:szCs w:val="20"/>
        </w:rPr>
        <w:t xml:space="preserve"> lub dokumentacji geologiczno-inżynier</w:t>
      </w:r>
      <w:r>
        <w:rPr>
          <w:rFonts w:ascii="Arial" w:hAnsi="Arial" w:cs="Arial"/>
          <w:sz w:val="20"/>
          <w:szCs w:val="20"/>
        </w:rPr>
        <w:t>yjnej</w:t>
      </w:r>
      <w:r w:rsidR="000F3C6C" w:rsidRPr="006377BC">
        <w:rPr>
          <w:rFonts w:ascii="Arial" w:hAnsi="Arial" w:cs="Arial"/>
          <w:sz w:val="20"/>
          <w:szCs w:val="20"/>
        </w:rPr>
        <w:t xml:space="preserve"> </w:t>
      </w:r>
      <w:r>
        <w:rPr>
          <w:rFonts w:ascii="Arial" w:hAnsi="Arial" w:cs="Arial"/>
          <w:sz w:val="20"/>
          <w:szCs w:val="20"/>
        </w:rPr>
        <w:t>podłoża gruntowego w zakresie umożliwiającym określenie formacji i warstw gruntu wpływających na budowę kanalizacji;</w:t>
      </w:r>
    </w:p>
    <w:bookmarkEnd w:id="3"/>
    <w:p w14:paraId="318D967F" w14:textId="11264652" w:rsidR="000F3C6C" w:rsidRPr="006377BC" w:rsidRDefault="000F3C6C" w:rsidP="00A86D34">
      <w:pPr>
        <w:pStyle w:val="Akapitzlist"/>
        <w:numPr>
          <w:ilvl w:val="1"/>
          <w:numId w:val="10"/>
        </w:numPr>
        <w:ind w:left="993" w:hanging="567"/>
        <w:jc w:val="both"/>
        <w:rPr>
          <w:rFonts w:ascii="Arial" w:hAnsi="Arial" w:cs="Arial"/>
          <w:sz w:val="20"/>
          <w:szCs w:val="20"/>
        </w:rPr>
      </w:pPr>
      <w:r w:rsidRPr="006377BC">
        <w:rPr>
          <w:rFonts w:ascii="Arial" w:hAnsi="Arial" w:cs="Arial"/>
          <w:sz w:val="20"/>
          <w:szCs w:val="20"/>
        </w:rPr>
        <w:t xml:space="preserve">Opracowanie wniosku wraz z załącznikami i uzyskanie w imieniu zamawiającego decyzji </w:t>
      </w:r>
      <w:r w:rsidR="00920147">
        <w:rPr>
          <w:rFonts w:ascii="Arial" w:hAnsi="Arial" w:cs="Arial"/>
          <w:sz w:val="20"/>
          <w:szCs w:val="20"/>
        </w:rPr>
        <w:br/>
      </w:r>
      <w:r w:rsidRPr="006377BC">
        <w:rPr>
          <w:rFonts w:ascii="Arial" w:hAnsi="Arial" w:cs="Arial"/>
          <w:sz w:val="20"/>
          <w:szCs w:val="20"/>
        </w:rPr>
        <w:t>o środowiskowych uwarunkowaniach realizacji inwestycji;</w:t>
      </w:r>
    </w:p>
    <w:p w14:paraId="1FD34D3F" w14:textId="77777777" w:rsidR="000F3C6C" w:rsidRPr="006377BC" w:rsidRDefault="000F3C6C" w:rsidP="00A86D34">
      <w:pPr>
        <w:pStyle w:val="Akapitzlist"/>
        <w:numPr>
          <w:ilvl w:val="1"/>
          <w:numId w:val="10"/>
        </w:numPr>
        <w:ind w:left="993" w:hanging="567"/>
        <w:jc w:val="both"/>
        <w:rPr>
          <w:rFonts w:ascii="Arial" w:hAnsi="Arial" w:cs="Arial"/>
          <w:sz w:val="20"/>
          <w:szCs w:val="20"/>
        </w:rPr>
      </w:pPr>
      <w:r w:rsidRPr="006377BC">
        <w:rPr>
          <w:rFonts w:ascii="Arial" w:hAnsi="Arial" w:cs="Arial"/>
          <w:sz w:val="20"/>
          <w:szCs w:val="20"/>
        </w:rPr>
        <w:t>Uzyskanie na własny koszt wszystkich wymaganych prawem uzgodnień, decyzji, pozwoleń, map, itp. niezbędnych do należytego wykonania przedmiotu umowy;</w:t>
      </w:r>
    </w:p>
    <w:p w14:paraId="08472BD4" w14:textId="1B2644DF" w:rsidR="000F3C6C" w:rsidRPr="006377BC" w:rsidRDefault="000F3C6C" w:rsidP="00A86D34">
      <w:pPr>
        <w:pStyle w:val="Akapitzlist"/>
        <w:numPr>
          <w:ilvl w:val="1"/>
          <w:numId w:val="10"/>
        </w:numPr>
        <w:ind w:left="993" w:hanging="567"/>
        <w:jc w:val="both"/>
        <w:rPr>
          <w:rFonts w:ascii="Arial" w:hAnsi="Arial" w:cs="Arial"/>
          <w:sz w:val="20"/>
          <w:szCs w:val="20"/>
        </w:rPr>
      </w:pPr>
      <w:r w:rsidRPr="006377BC">
        <w:rPr>
          <w:rFonts w:ascii="Arial" w:hAnsi="Arial" w:cs="Arial"/>
          <w:sz w:val="20"/>
          <w:szCs w:val="20"/>
        </w:rPr>
        <w:t xml:space="preserve">Opracowanie wniosku wraz z załącznikami i uzyskanie w imieniu zamawiającego decyzji </w:t>
      </w:r>
      <w:r w:rsidR="00920147">
        <w:rPr>
          <w:rFonts w:ascii="Arial" w:hAnsi="Arial" w:cs="Arial"/>
          <w:sz w:val="20"/>
          <w:szCs w:val="20"/>
        </w:rPr>
        <w:br/>
      </w:r>
      <w:r w:rsidRPr="006377BC">
        <w:rPr>
          <w:rFonts w:ascii="Arial" w:hAnsi="Arial" w:cs="Arial"/>
          <w:sz w:val="20"/>
          <w:szCs w:val="20"/>
        </w:rPr>
        <w:t>o lokalizacji inwestycji celu publicznego;</w:t>
      </w:r>
    </w:p>
    <w:p w14:paraId="2D691180" w14:textId="77777777" w:rsidR="000F3C6C" w:rsidRDefault="000F3C6C" w:rsidP="001E5B15">
      <w:pPr>
        <w:pStyle w:val="Akapitzlist"/>
        <w:numPr>
          <w:ilvl w:val="1"/>
          <w:numId w:val="10"/>
        </w:numPr>
        <w:ind w:left="993" w:hanging="567"/>
        <w:jc w:val="both"/>
        <w:rPr>
          <w:rFonts w:ascii="Arial" w:hAnsi="Arial" w:cs="Arial"/>
          <w:sz w:val="20"/>
          <w:szCs w:val="20"/>
        </w:rPr>
      </w:pPr>
      <w:r w:rsidRPr="0031506A">
        <w:rPr>
          <w:rFonts w:ascii="Arial" w:hAnsi="Arial" w:cs="Arial"/>
          <w:bCs/>
          <w:iCs/>
          <w:sz w:val="20"/>
          <w:szCs w:val="20"/>
        </w:rPr>
        <w:t>Opracowanie operatu wodnoprawnego wraz z uzyskaniem pozwolenia wodnoprawnego – jeżeli będą wymagane</w:t>
      </w:r>
      <w:r w:rsidRPr="00A52D27">
        <w:rPr>
          <w:rFonts w:ascii="Arial" w:hAnsi="Arial" w:cs="Arial"/>
          <w:sz w:val="20"/>
          <w:szCs w:val="20"/>
        </w:rPr>
        <w:t xml:space="preserve"> </w:t>
      </w:r>
    </w:p>
    <w:p w14:paraId="1AB0ED8E" w14:textId="170A833D" w:rsidR="000F3C6C" w:rsidRPr="001E5B15" w:rsidRDefault="000F3C6C" w:rsidP="001E5B15">
      <w:pPr>
        <w:pStyle w:val="Akapitzlist"/>
        <w:numPr>
          <w:ilvl w:val="1"/>
          <w:numId w:val="10"/>
        </w:numPr>
        <w:ind w:left="993" w:hanging="567"/>
        <w:jc w:val="both"/>
        <w:rPr>
          <w:rFonts w:ascii="Arial" w:hAnsi="Arial" w:cs="Arial"/>
          <w:sz w:val="20"/>
          <w:szCs w:val="20"/>
        </w:rPr>
      </w:pPr>
      <w:r w:rsidRPr="001E5B15">
        <w:rPr>
          <w:rFonts w:ascii="Arial" w:hAnsi="Arial" w:cs="Arial"/>
          <w:sz w:val="20"/>
          <w:szCs w:val="20"/>
        </w:rPr>
        <w:t xml:space="preserve">Opracowanie kompletnego projektu budowlanego (projekt zagospodarowania działki lub terenu, projekt architektoniczno-budowlany, projekt techniczny) </w:t>
      </w:r>
      <w:r w:rsidR="001E5B15" w:rsidRPr="001E5B15">
        <w:rPr>
          <w:rFonts w:ascii="Arial" w:hAnsi="Arial" w:cs="Arial"/>
          <w:sz w:val="20"/>
          <w:szCs w:val="20"/>
        </w:rPr>
        <w:t>wraz z ze wszystkimi załącznikami, decyzjami, opiniami i uzgodnieniami i uzyskanie w imieniu zamawiającego decyzji pozwolenia na realizację robót budowlanych;</w:t>
      </w:r>
    </w:p>
    <w:p w14:paraId="109610D8" w14:textId="77777777" w:rsidR="000F3C6C" w:rsidRPr="006377BC" w:rsidRDefault="000F3C6C" w:rsidP="00A86D34">
      <w:pPr>
        <w:pStyle w:val="Akapitzlist"/>
        <w:numPr>
          <w:ilvl w:val="1"/>
          <w:numId w:val="10"/>
        </w:numPr>
        <w:ind w:left="993" w:hanging="567"/>
        <w:jc w:val="both"/>
        <w:rPr>
          <w:rFonts w:ascii="Arial" w:hAnsi="Arial" w:cs="Arial"/>
          <w:bCs/>
          <w:iCs/>
          <w:sz w:val="20"/>
          <w:szCs w:val="20"/>
        </w:rPr>
      </w:pPr>
      <w:r w:rsidRPr="006377BC">
        <w:rPr>
          <w:rFonts w:ascii="Arial" w:hAnsi="Arial" w:cs="Arial"/>
          <w:bCs/>
          <w:iCs/>
          <w:sz w:val="20"/>
          <w:szCs w:val="20"/>
        </w:rPr>
        <w:t>Opracowanie kosztorysów inwestorskich, przedmiarów robót;</w:t>
      </w:r>
    </w:p>
    <w:p w14:paraId="6A965423" w14:textId="032EDE13" w:rsidR="000F3C6C" w:rsidRDefault="000F3C6C" w:rsidP="00A86D34">
      <w:pPr>
        <w:pStyle w:val="Akapitzlist"/>
        <w:numPr>
          <w:ilvl w:val="1"/>
          <w:numId w:val="10"/>
        </w:numPr>
        <w:ind w:left="993" w:hanging="567"/>
        <w:contextualSpacing/>
        <w:jc w:val="both"/>
        <w:rPr>
          <w:rFonts w:ascii="Arial" w:hAnsi="Arial" w:cs="Arial"/>
          <w:sz w:val="20"/>
          <w:szCs w:val="20"/>
        </w:rPr>
      </w:pPr>
      <w:r w:rsidRPr="00DB4756">
        <w:rPr>
          <w:rFonts w:ascii="Arial" w:hAnsi="Arial" w:cs="Arial"/>
          <w:sz w:val="20"/>
          <w:szCs w:val="20"/>
        </w:rPr>
        <w:t>Opracowanie specyfikacji technicznych wykonania i odbioru robót budowlanych</w:t>
      </w:r>
      <w:r>
        <w:rPr>
          <w:rFonts w:ascii="Arial" w:hAnsi="Arial" w:cs="Arial"/>
          <w:sz w:val="20"/>
          <w:szCs w:val="20"/>
        </w:rPr>
        <w:t>;</w:t>
      </w:r>
      <w:r w:rsidRPr="000F3C6C">
        <w:rPr>
          <w:rFonts w:ascii="Arial" w:hAnsi="Arial" w:cs="Arial"/>
          <w:sz w:val="20"/>
          <w:szCs w:val="20"/>
        </w:rPr>
        <w:t xml:space="preserve"> </w:t>
      </w:r>
    </w:p>
    <w:p w14:paraId="64825FF9" w14:textId="7EEA77E1" w:rsidR="00002864" w:rsidRPr="000C45F7" w:rsidRDefault="000C45F7" w:rsidP="00A86D34">
      <w:pPr>
        <w:pStyle w:val="Akapitzlist"/>
        <w:numPr>
          <w:ilvl w:val="1"/>
          <w:numId w:val="10"/>
        </w:numPr>
        <w:ind w:left="993" w:hanging="567"/>
        <w:contextualSpacing/>
        <w:jc w:val="both"/>
        <w:rPr>
          <w:rFonts w:ascii="Arial" w:hAnsi="Arial" w:cs="Arial"/>
          <w:sz w:val="20"/>
          <w:szCs w:val="20"/>
          <w:lang w:eastAsia="en-US"/>
        </w:rPr>
      </w:pPr>
      <w:r w:rsidRPr="000C45F7">
        <w:rPr>
          <w:rFonts w:ascii="Arial" w:hAnsi="Arial" w:cs="Arial"/>
          <w:sz w:val="20"/>
          <w:szCs w:val="20"/>
          <w:lang w:eastAsia="en-US"/>
        </w:rPr>
        <w:t>Sprawowanie nadzoru autorskiego w trakcie realizacji robót budowlanych objętych dokumentacją projektową</w:t>
      </w:r>
      <w:r>
        <w:rPr>
          <w:rFonts w:ascii="Arial" w:hAnsi="Arial" w:cs="Arial"/>
          <w:sz w:val="20"/>
          <w:szCs w:val="20"/>
        </w:rPr>
        <w:t xml:space="preserve"> </w:t>
      </w:r>
      <w:r w:rsidR="00100A99" w:rsidRPr="000C45F7">
        <w:rPr>
          <w:rFonts w:ascii="Arial" w:hAnsi="Arial" w:cs="Arial"/>
          <w:sz w:val="20"/>
          <w:szCs w:val="20"/>
          <w:lang w:eastAsia="en-US"/>
        </w:rPr>
        <w:t>w ramach wynagrodzenia określonego w §6 ust. 1.</w:t>
      </w:r>
    </w:p>
    <w:p w14:paraId="7BE19933" w14:textId="6176E2B3" w:rsidR="00002864" w:rsidRPr="009A67D9" w:rsidRDefault="00002864" w:rsidP="00A86D34">
      <w:pPr>
        <w:pStyle w:val="Akapitzlist"/>
        <w:numPr>
          <w:ilvl w:val="0"/>
          <w:numId w:val="10"/>
        </w:numPr>
        <w:autoSpaceDN w:val="0"/>
        <w:ind w:left="426" w:hanging="426"/>
        <w:contextualSpacing/>
        <w:jc w:val="both"/>
        <w:textAlignment w:val="baseline"/>
        <w:rPr>
          <w:rFonts w:ascii="Arial" w:hAnsi="Arial" w:cs="Arial"/>
          <w:sz w:val="20"/>
          <w:szCs w:val="20"/>
          <w:lang w:eastAsia="en-US"/>
        </w:rPr>
      </w:pPr>
      <w:r w:rsidRPr="009A67D9">
        <w:rPr>
          <w:rFonts w:ascii="Arial" w:hAnsi="Arial" w:cs="Arial"/>
          <w:sz w:val="20"/>
          <w:szCs w:val="20"/>
          <w:lang w:eastAsia="en-US"/>
        </w:rPr>
        <w:t xml:space="preserve">Wykonawca zobowiązany jest </w:t>
      </w:r>
      <w:r w:rsidR="008439E7">
        <w:rPr>
          <w:rFonts w:ascii="Arial" w:hAnsi="Arial" w:cs="Arial"/>
          <w:sz w:val="20"/>
          <w:szCs w:val="20"/>
          <w:lang w:eastAsia="en-US"/>
        </w:rPr>
        <w:t xml:space="preserve">na wezwanie zamawiającego </w:t>
      </w:r>
      <w:r w:rsidRPr="009A67D9">
        <w:rPr>
          <w:rFonts w:ascii="Arial" w:hAnsi="Arial" w:cs="Arial"/>
          <w:sz w:val="20"/>
          <w:szCs w:val="20"/>
          <w:lang w:eastAsia="en-US"/>
        </w:rPr>
        <w:t>do udzielania ewentualnych odpowiedzi na zapytania oferentów w trakcie prowadzenia postępowań o udzielenie zamówienia publicznego na roboty budowlane.</w:t>
      </w:r>
    </w:p>
    <w:p w14:paraId="18BF25CD" w14:textId="040601A1" w:rsidR="00002864" w:rsidRPr="009A67D9" w:rsidRDefault="00002864" w:rsidP="00A86D34">
      <w:pPr>
        <w:pStyle w:val="Akapitzlist"/>
        <w:numPr>
          <w:ilvl w:val="0"/>
          <w:numId w:val="10"/>
        </w:numPr>
        <w:autoSpaceDN w:val="0"/>
        <w:ind w:left="426" w:hanging="426"/>
        <w:contextualSpacing/>
        <w:jc w:val="both"/>
        <w:textAlignment w:val="baseline"/>
        <w:rPr>
          <w:rFonts w:ascii="Arial" w:hAnsi="Arial" w:cs="Arial"/>
          <w:sz w:val="20"/>
          <w:szCs w:val="20"/>
          <w:lang w:eastAsia="en-US"/>
        </w:rPr>
      </w:pPr>
      <w:r w:rsidRPr="009A67D9">
        <w:rPr>
          <w:rFonts w:ascii="Arial" w:hAnsi="Arial" w:cs="Arial"/>
          <w:sz w:val="20"/>
          <w:szCs w:val="20"/>
          <w:lang w:eastAsia="en-US"/>
        </w:rPr>
        <w:t>Wykonawca zobowiązany jest do pełnienia nadzoru autorskiego w okresie do dnia wygaśnięcia rękojmi za wady robót budowlanych związanych z rzeczową realizacją zadania w ramach wynagrodzenia określonego w §</w:t>
      </w:r>
      <w:r w:rsidR="00434F34">
        <w:rPr>
          <w:rFonts w:ascii="Arial" w:hAnsi="Arial" w:cs="Arial"/>
          <w:sz w:val="20"/>
          <w:szCs w:val="20"/>
          <w:lang w:eastAsia="en-US"/>
        </w:rPr>
        <w:t>6</w:t>
      </w:r>
      <w:r w:rsidRPr="009A67D9">
        <w:rPr>
          <w:rFonts w:ascii="Arial" w:hAnsi="Arial" w:cs="Arial"/>
          <w:sz w:val="20"/>
          <w:szCs w:val="20"/>
          <w:lang w:eastAsia="en-US"/>
        </w:rPr>
        <w:t xml:space="preserve"> ust. 1.</w:t>
      </w:r>
    </w:p>
    <w:p w14:paraId="7819EF14" w14:textId="77777777" w:rsidR="00002864" w:rsidRPr="009A67D9" w:rsidRDefault="00002864" w:rsidP="00A86D34">
      <w:pPr>
        <w:pStyle w:val="Akapitzlist"/>
        <w:numPr>
          <w:ilvl w:val="0"/>
          <w:numId w:val="10"/>
        </w:numPr>
        <w:autoSpaceDN w:val="0"/>
        <w:ind w:left="426" w:hanging="426"/>
        <w:contextualSpacing/>
        <w:jc w:val="both"/>
        <w:textAlignment w:val="baseline"/>
        <w:rPr>
          <w:rFonts w:ascii="Arial" w:hAnsi="Arial" w:cs="Arial"/>
          <w:sz w:val="20"/>
          <w:szCs w:val="20"/>
          <w:lang w:eastAsia="en-US"/>
        </w:rPr>
      </w:pPr>
      <w:r w:rsidRPr="009A67D9">
        <w:rPr>
          <w:rFonts w:ascii="Arial" w:hAnsi="Arial" w:cs="Arial"/>
          <w:sz w:val="20"/>
          <w:szCs w:val="20"/>
          <w:lang w:eastAsia="en-US"/>
        </w:rPr>
        <w:t>W ramach nadzoru autorskiego Wykonawca zobowiązuje się, na wezwanie Zamawiającego do:</w:t>
      </w:r>
    </w:p>
    <w:p w14:paraId="15F5C8A8" w14:textId="77777777" w:rsidR="00002864" w:rsidRPr="009A67D9" w:rsidRDefault="00002864" w:rsidP="00A86D34">
      <w:pPr>
        <w:pStyle w:val="Akapitzlist"/>
        <w:numPr>
          <w:ilvl w:val="1"/>
          <w:numId w:val="10"/>
        </w:numPr>
        <w:autoSpaceDN w:val="0"/>
        <w:ind w:left="993" w:hanging="567"/>
        <w:contextualSpacing/>
        <w:jc w:val="both"/>
        <w:textAlignment w:val="baseline"/>
        <w:rPr>
          <w:rFonts w:ascii="Arial" w:hAnsi="Arial" w:cs="Arial"/>
          <w:sz w:val="20"/>
          <w:szCs w:val="20"/>
          <w:lang w:eastAsia="en-US"/>
        </w:rPr>
      </w:pPr>
      <w:r w:rsidRPr="009A67D9">
        <w:rPr>
          <w:rFonts w:ascii="Arial" w:hAnsi="Arial" w:cs="Arial"/>
          <w:sz w:val="20"/>
          <w:szCs w:val="20"/>
          <w:lang w:eastAsia="en-US"/>
        </w:rPr>
        <w:t>Uzupełniania dokumentacji projektowej oraz wyjaśniania Wykonawcy robót budowlanych wątpliwości powstałych zarówno w trakcie postępowania przetargowego na roboty budowlane</w:t>
      </w:r>
      <w:r>
        <w:rPr>
          <w:rFonts w:ascii="Arial" w:hAnsi="Arial" w:cs="Arial"/>
          <w:sz w:val="20"/>
          <w:szCs w:val="20"/>
          <w:lang w:eastAsia="en-US"/>
        </w:rPr>
        <w:t>,</w:t>
      </w:r>
      <w:r w:rsidRPr="009A67D9">
        <w:rPr>
          <w:rFonts w:ascii="Arial" w:hAnsi="Arial" w:cs="Arial"/>
          <w:sz w:val="20"/>
          <w:szCs w:val="20"/>
          <w:lang w:eastAsia="en-US"/>
        </w:rPr>
        <w:t xml:space="preserve"> jak i w trakcie realizacji inwestycji</w:t>
      </w:r>
    </w:p>
    <w:p w14:paraId="111F8836" w14:textId="77777777" w:rsidR="00002864" w:rsidRPr="009A67D9" w:rsidRDefault="00002864" w:rsidP="00A86D34">
      <w:pPr>
        <w:pStyle w:val="Akapitzlist"/>
        <w:numPr>
          <w:ilvl w:val="1"/>
          <w:numId w:val="10"/>
        </w:numPr>
        <w:autoSpaceDN w:val="0"/>
        <w:ind w:left="993" w:hanging="567"/>
        <w:contextualSpacing/>
        <w:jc w:val="both"/>
        <w:textAlignment w:val="baseline"/>
        <w:rPr>
          <w:rFonts w:ascii="Arial" w:hAnsi="Arial" w:cs="Arial"/>
          <w:sz w:val="20"/>
          <w:szCs w:val="20"/>
          <w:lang w:eastAsia="en-US"/>
        </w:rPr>
      </w:pPr>
      <w:r w:rsidRPr="009A67D9">
        <w:rPr>
          <w:rFonts w:ascii="Arial" w:hAnsi="Arial" w:cs="Arial"/>
          <w:sz w:val="20"/>
          <w:szCs w:val="20"/>
          <w:lang w:eastAsia="en-US"/>
        </w:rPr>
        <w:t>Uzgadniania możliwości wprowadzania rozwiązań zamiennych w stosunku do przewidzianych w dokumentacji projektowej.</w:t>
      </w:r>
    </w:p>
    <w:p w14:paraId="0A211232" w14:textId="75793FF2" w:rsidR="00F44662" w:rsidRDefault="00E162D8" w:rsidP="00A86D34">
      <w:pPr>
        <w:widowControl w:val="0"/>
        <w:numPr>
          <w:ilvl w:val="0"/>
          <w:numId w:val="10"/>
        </w:numPr>
        <w:autoSpaceDN w:val="0"/>
        <w:ind w:left="426" w:hanging="426"/>
        <w:contextualSpacing/>
        <w:jc w:val="both"/>
        <w:textAlignment w:val="baseline"/>
        <w:rPr>
          <w:rFonts w:ascii="Arial" w:hAnsi="Arial" w:cs="Arial"/>
          <w:sz w:val="20"/>
          <w:szCs w:val="20"/>
        </w:rPr>
      </w:pPr>
      <w:r>
        <w:rPr>
          <w:rFonts w:ascii="Arial" w:hAnsi="Arial" w:cs="Arial"/>
          <w:sz w:val="20"/>
          <w:szCs w:val="20"/>
          <w:lang w:eastAsia="en-US"/>
        </w:rPr>
        <w:t xml:space="preserve">Wykonawca zobowiązany jest </w:t>
      </w:r>
      <w:r w:rsidR="00E46AC8" w:rsidRPr="00D93B78">
        <w:rPr>
          <w:rFonts w:ascii="Arial" w:hAnsi="Arial" w:cs="Arial"/>
          <w:sz w:val="20"/>
          <w:szCs w:val="20"/>
          <w:lang w:eastAsia="en-US"/>
        </w:rPr>
        <w:t>do</w:t>
      </w:r>
      <w:r w:rsidR="00E46AC8" w:rsidRPr="00D93B78">
        <w:rPr>
          <w:rFonts w:ascii="Arial" w:hAnsi="Arial" w:cs="Arial"/>
          <w:sz w:val="20"/>
          <w:szCs w:val="20"/>
        </w:rPr>
        <w:t xml:space="preserve"> usuwania wad stwierdzonych w okresie gwarancji jakości </w:t>
      </w:r>
      <w:r w:rsidR="00ED7BD5">
        <w:rPr>
          <w:rFonts w:ascii="Arial" w:hAnsi="Arial" w:cs="Arial"/>
          <w:sz w:val="20"/>
          <w:szCs w:val="20"/>
        </w:rPr>
        <w:br/>
      </w:r>
      <w:r w:rsidR="00E46AC8" w:rsidRPr="00D93B78">
        <w:rPr>
          <w:rFonts w:ascii="Arial" w:hAnsi="Arial" w:cs="Arial"/>
          <w:sz w:val="20"/>
          <w:szCs w:val="20"/>
        </w:rPr>
        <w:t>i rękojmi za wady.</w:t>
      </w:r>
    </w:p>
    <w:p w14:paraId="33975866" w14:textId="774A0F83" w:rsidR="00F44662" w:rsidRPr="009A67D9" w:rsidRDefault="00F44662" w:rsidP="00F44662">
      <w:pPr>
        <w:contextualSpacing/>
        <w:jc w:val="center"/>
        <w:rPr>
          <w:rFonts w:ascii="Arial" w:hAnsi="Arial" w:cs="Arial"/>
          <w:sz w:val="20"/>
          <w:szCs w:val="20"/>
        </w:rPr>
      </w:pPr>
      <w:r w:rsidRPr="009A67D9">
        <w:rPr>
          <w:rFonts w:ascii="Arial" w:hAnsi="Arial" w:cs="Arial"/>
          <w:b/>
          <w:sz w:val="20"/>
          <w:szCs w:val="20"/>
          <w:lang w:eastAsia="en-US"/>
        </w:rPr>
        <w:t>§</w:t>
      </w:r>
      <w:r w:rsidR="00434F34">
        <w:rPr>
          <w:rFonts w:ascii="Arial" w:hAnsi="Arial" w:cs="Arial"/>
          <w:b/>
          <w:sz w:val="20"/>
          <w:szCs w:val="20"/>
          <w:lang w:eastAsia="en-US"/>
        </w:rPr>
        <w:t>5</w:t>
      </w:r>
    </w:p>
    <w:p w14:paraId="50271EA4" w14:textId="77777777" w:rsidR="00F44662" w:rsidRPr="009A67D9" w:rsidRDefault="00F44662" w:rsidP="00F44662">
      <w:pPr>
        <w:contextualSpacing/>
        <w:jc w:val="center"/>
        <w:rPr>
          <w:rFonts w:ascii="Arial" w:hAnsi="Arial" w:cs="Arial"/>
          <w:sz w:val="20"/>
          <w:szCs w:val="20"/>
        </w:rPr>
      </w:pPr>
      <w:r w:rsidRPr="009A67D9">
        <w:rPr>
          <w:rFonts w:ascii="Arial" w:hAnsi="Arial" w:cs="Arial"/>
          <w:b/>
          <w:sz w:val="20"/>
          <w:szCs w:val="20"/>
          <w:lang w:eastAsia="en-US"/>
        </w:rPr>
        <w:t>Prawa autorskie</w:t>
      </w:r>
    </w:p>
    <w:p w14:paraId="07CF4E67" w14:textId="7EB0C140" w:rsidR="00F44662" w:rsidRPr="009A67D9" w:rsidRDefault="00F44662" w:rsidP="00A86D34">
      <w:pPr>
        <w:pStyle w:val="Default"/>
        <w:numPr>
          <w:ilvl w:val="0"/>
          <w:numId w:val="16"/>
        </w:numPr>
        <w:ind w:left="426" w:hanging="426"/>
        <w:contextualSpacing/>
        <w:jc w:val="both"/>
        <w:rPr>
          <w:rFonts w:ascii="Arial" w:hAnsi="Arial" w:cs="Arial"/>
          <w:bCs/>
          <w:sz w:val="20"/>
          <w:szCs w:val="20"/>
        </w:rPr>
      </w:pPr>
      <w:r w:rsidRPr="009A67D9">
        <w:rPr>
          <w:rFonts w:ascii="Arial" w:hAnsi="Arial" w:cs="Arial"/>
          <w:sz w:val="20"/>
          <w:szCs w:val="20"/>
        </w:rPr>
        <w:t>Wykonawca jest zobowiązany posiadać autorskie prawa majątkowe oraz prawa zależne</w:t>
      </w:r>
      <w:r w:rsidR="00920147">
        <w:rPr>
          <w:rFonts w:ascii="Arial" w:hAnsi="Arial" w:cs="Arial"/>
          <w:sz w:val="20"/>
          <w:szCs w:val="20"/>
        </w:rPr>
        <w:t xml:space="preserve"> </w:t>
      </w:r>
      <w:r w:rsidR="00464E8D">
        <w:rPr>
          <w:rFonts w:ascii="Arial" w:hAnsi="Arial" w:cs="Arial"/>
          <w:sz w:val="20"/>
          <w:szCs w:val="20"/>
        </w:rPr>
        <w:br/>
      </w:r>
      <w:r w:rsidRPr="009A67D9">
        <w:rPr>
          <w:rFonts w:ascii="Arial" w:hAnsi="Arial" w:cs="Arial"/>
          <w:sz w:val="20"/>
          <w:szCs w:val="20"/>
        </w:rPr>
        <w:t xml:space="preserve">do opracowań dokumentacji projektowej, o której mowa w </w:t>
      </w:r>
      <w:r w:rsidRPr="009A67D9">
        <w:rPr>
          <w:rFonts w:ascii="Arial" w:hAnsi="Arial" w:cs="Arial"/>
          <w:bCs/>
          <w:sz w:val="20"/>
          <w:szCs w:val="20"/>
        </w:rPr>
        <w:t>§</w:t>
      </w:r>
      <w:r w:rsidRPr="009A67D9">
        <w:rPr>
          <w:rFonts w:ascii="Arial" w:hAnsi="Arial" w:cs="Arial"/>
          <w:sz w:val="20"/>
          <w:szCs w:val="20"/>
        </w:rPr>
        <w:t xml:space="preserve">1 ust. 1, </w:t>
      </w:r>
      <w:r w:rsidRPr="009A67D9">
        <w:rPr>
          <w:rFonts w:ascii="Arial" w:hAnsi="Arial" w:cs="Arial"/>
          <w:bCs/>
          <w:sz w:val="20"/>
          <w:szCs w:val="20"/>
        </w:rPr>
        <w:t>zwanych dalej „utworami”</w:t>
      </w:r>
      <w:r w:rsidRPr="009A67D9">
        <w:rPr>
          <w:rFonts w:ascii="Arial" w:hAnsi="Arial" w:cs="Arial"/>
          <w:sz w:val="20"/>
          <w:szCs w:val="20"/>
        </w:rPr>
        <w:t xml:space="preserve">, wykonanych w ramach niniejszej umowy. </w:t>
      </w:r>
    </w:p>
    <w:p w14:paraId="36FF6A35" w14:textId="4D26B871" w:rsidR="00F44662" w:rsidRPr="009A67D9" w:rsidRDefault="00F44662" w:rsidP="00A86D34">
      <w:pPr>
        <w:pStyle w:val="Default"/>
        <w:numPr>
          <w:ilvl w:val="0"/>
          <w:numId w:val="16"/>
        </w:numPr>
        <w:ind w:left="426" w:hanging="426"/>
        <w:contextualSpacing/>
        <w:jc w:val="both"/>
        <w:rPr>
          <w:rFonts w:ascii="Arial" w:hAnsi="Arial" w:cs="Arial"/>
          <w:bCs/>
          <w:sz w:val="20"/>
          <w:szCs w:val="20"/>
        </w:rPr>
      </w:pPr>
      <w:r w:rsidRPr="009A67D9">
        <w:rPr>
          <w:rFonts w:ascii="Arial" w:hAnsi="Arial" w:cs="Arial"/>
          <w:sz w:val="20"/>
          <w:szCs w:val="20"/>
        </w:rPr>
        <w:t xml:space="preserve">Wykonawca oświadcza, że na podstawie odpowiednich umów, zawartych w formie pisemnej, będzie dysponował prawami do każdego utworu w zakresie określonym postanowieniami niniejszej Umowy i potwierdza, że prawa te nie zostaną zbyte ani ograniczone w zakresie, który </w:t>
      </w:r>
      <w:r w:rsidRPr="009A67D9">
        <w:rPr>
          <w:rFonts w:ascii="Arial" w:hAnsi="Arial" w:cs="Arial"/>
          <w:sz w:val="20"/>
          <w:szCs w:val="20"/>
        </w:rPr>
        <w:lastRenderedPageBreak/>
        <w:t xml:space="preserve">wyłączałby lub ograniczałby prawa Zamawiającego, jakie nabywa on na podstawie niniejszej Umowy. </w:t>
      </w:r>
    </w:p>
    <w:p w14:paraId="7F9A5435" w14:textId="21B5AE6B" w:rsidR="00F44662" w:rsidRPr="009A67D9" w:rsidRDefault="00F44662" w:rsidP="00A86D34">
      <w:pPr>
        <w:pStyle w:val="Default"/>
        <w:numPr>
          <w:ilvl w:val="0"/>
          <w:numId w:val="16"/>
        </w:numPr>
        <w:ind w:left="426" w:hanging="426"/>
        <w:contextualSpacing/>
        <w:jc w:val="both"/>
        <w:rPr>
          <w:rFonts w:ascii="Arial" w:hAnsi="Arial" w:cs="Arial"/>
          <w:bCs/>
          <w:sz w:val="20"/>
          <w:szCs w:val="20"/>
        </w:rPr>
      </w:pPr>
      <w:r w:rsidRPr="009A67D9">
        <w:rPr>
          <w:rFonts w:ascii="Arial" w:hAnsi="Arial" w:cs="Arial"/>
          <w:sz w:val="20"/>
          <w:szCs w:val="20"/>
        </w:rPr>
        <w:t xml:space="preserve">W przypadku naruszenia przez Wykonawcę obowiązku posiadania praw autorskich i zależnych do utworów będzie on zobowiązany do pokrycia szkód poniesionych przez Zamawiającego z tego tytułu. </w:t>
      </w:r>
    </w:p>
    <w:p w14:paraId="5E9D771A" w14:textId="1D357710" w:rsidR="00F44662" w:rsidRPr="009A67D9" w:rsidRDefault="00F44662" w:rsidP="00A86D34">
      <w:pPr>
        <w:pStyle w:val="Default"/>
        <w:numPr>
          <w:ilvl w:val="0"/>
          <w:numId w:val="16"/>
        </w:numPr>
        <w:ind w:left="426" w:hanging="426"/>
        <w:contextualSpacing/>
        <w:jc w:val="both"/>
        <w:rPr>
          <w:rFonts w:ascii="Arial" w:hAnsi="Arial" w:cs="Arial"/>
          <w:bCs/>
          <w:sz w:val="20"/>
          <w:szCs w:val="20"/>
        </w:rPr>
      </w:pPr>
      <w:r w:rsidRPr="009A67D9">
        <w:rPr>
          <w:rFonts w:ascii="Arial" w:hAnsi="Arial" w:cs="Arial"/>
          <w:sz w:val="20"/>
          <w:szCs w:val="20"/>
        </w:rPr>
        <w:t>Wykonawca w ramach wynagrodzenia określonego w §</w:t>
      </w:r>
      <w:r w:rsidR="00DF0E7E">
        <w:rPr>
          <w:rFonts w:ascii="Arial" w:hAnsi="Arial" w:cs="Arial"/>
          <w:sz w:val="20"/>
          <w:szCs w:val="20"/>
        </w:rPr>
        <w:t>6</w:t>
      </w:r>
      <w:r w:rsidRPr="009A67D9">
        <w:rPr>
          <w:rFonts w:ascii="Arial" w:hAnsi="Arial" w:cs="Arial"/>
          <w:sz w:val="20"/>
          <w:szCs w:val="20"/>
        </w:rPr>
        <w:t xml:space="preserve"> ust. 1 Umowy: </w:t>
      </w:r>
    </w:p>
    <w:p w14:paraId="59EF1867" w14:textId="38EB9367" w:rsidR="00F44662" w:rsidRPr="009A67D9" w:rsidRDefault="00F44662" w:rsidP="00A86D34">
      <w:pPr>
        <w:pStyle w:val="Default"/>
        <w:numPr>
          <w:ilvl w:val="1"/>
          <w:numId w:val="16"/>
        </w:numPr>
        <w:ind w:left="993" w:hanging="567"/>
        <w:contextualSpacing/>
        <w:jc w:val="both"/>
        <w:rPr>
          <w:rFonts w:ascii="Arial" w:hAnsi="Arial" w:cs="Arial"/>
          <w:sz w:val="20"/>
          <w:szCs w:val="20"/>
        </w:rPr>
      </w:pPr>
      <w:r w:rsidRPr="009A67D9">
        <w:rPr>
          <w:rFonts w:ascii="Arial" w:hAnsi="Arial" w:cs="Arial"/>
          <w:sz w:val="20"/>
          <w:szCs w:val="20"/>
        </w:rPr>
        <w:t xml:space="preserve">przenosi na Zamawiającego autorskie prawa majątkowe do wszystkich utworów </w:t>
      </w:r>
      <w:r w:rsidR="00967552">
        <w:rPr>
          <w:rFonts w:ascii="Arial" w:hAnsi="Arial" w:cs="Arial"/>
          <w:sz w:val="20"/>
          <w:szCs w:val="20"/>
        </w:rPr>
        <w:br/>
      </w:r>
      <w:r w:rsidRPr="009A67D9">
        <w:rPr>
          <w:rFonts w:ascii="Arial" w:hAnsi="Arial" w:cs="Arial"/>
          <w:sz w:val="20"/>
          <w:szCs w:val="20"/>
        </w:rPr>
        <w:t xml:space="preserve">w rozumieniu ustawy z dnia 4 lutego 1994 roku o prawie autorskim i prawach pokrewnych (j. t.: Dz.U. z 2019r. poz. 1231 z p. zm.) (zwanej </w:t>
      </w:r>
      <w:r w:rsidR="0092554B" w:rsidRPr="009A67D9">
        <w:rPr>
          <w:rFonts w:ascii="Arial" w:hAnsi="Arial" w:cs="Arial"/>
          <w:sz w:val="20"/>
          <w:szCs w:val="20"/>
        </w:rPr>
        <w:t>dalej Prawo</w:t>
      </w:r>
      <w:r w:rsidRPr="009A67D9">
        <w:rPr>
          <w:rFonts w:ascii="Arial" w:hAnsi="Arial" w:cs="Arial"/>
          <w:sz w:val="20"/>
          <w:szCs w:val="20"/>
        </w:rPr>
        <w:t xml:space="preserve"> Autorskie), wytworzonych </w:t>
      </w:r>
      <w:r w:rsidR="00967552">
        <w:rPr>
          <w:rFonts w:ascii="Arial" w:hAnsi="Arial" w:cs="Arial"/>
          <w:sz w:val="20"/>
          <w:szCs w:val="20"/>
        </w:rPr>
        <w:br/>
      </w:r>
      <w:r w:rsidRPr="009A67D9">
        <w:rPr>
          <w:rFonts w:ascii="Arial" w:hAnsi="Arial" w:cs="Arial"/>
          <w:sz w:val="20"/>
          <w:szCs w:val="20"/>
        </w:rPr>
        <w:t>w trakcie realizacji przedmiotu Umowy, w szczególności takich jak: raporty, mapy, wykresy, rysunki, projekty, plany, dane statystyczne, ekspertyzy, obliczenia i inne dokumenty powstałe przy realizacji Umowy,</w:t>
      </w:r>
    </w:p>
    <w:p w14:paraId="44882034" w14:textId="617EA48F" w:rsidR="00F44662" w:rsidRPr="009A67D9" w:rsidRDefault="00F44662" w:rsidP="00A86D34">
      <w:pPr>
        <w:pStyle w:val="Default"/>
        <w:numPr>
          <w:ilvl w:val="1"/>
          <w:numId w:val="16"/>
        </w:numPr>
        <w:ind w:left="993" w:hanging="567"/>
        <w:contextualSpacing/>
        <w:jc w:val="both"/>
        <w:rPr>
          <w:rFonts w:ascii="Arial" w:hAnsi="Arial" w:cs="Arial"/>
          <w:bCs/>
          <w:sz w:val="20"/>
          <w:szCs w:val="20"/>
        </w:rPr>
      </w:pPr>
      <w:r w:rsidRPr="009A67D9">
        <w:rPr>
          <w:rFonts w:ascii="Arial" w:hAnsi="Arial" w:cs="Arial"/>
          <w:sz w:val="20"/>
          <w:szCs w:val="20"/>
        </w:rPr>
        <w:t xml:space="preserve">zezwala Zamawiającemu na dokonywanie opracowań utworów, korzystania z nich, </w:t>
      </w:r>
      <w:r w:rsidR="00967552">
        <w:rPr>
          <w:rFonts w:ascii="Arial" w:hAnsi="Arial" w:cs="Arial"/>
          <w:sz w:val="20"/>
          <w:szCs w:val="20"/>
        </w:rPr>
        <w:br/>
      </w:r>
      <w:r w:rsidRPr="009A67D9">
        <w:rPr>
          <w:rFonts w:ascii="Arial" w:hAnsi="Arial" w:cs="Arial"/>
          <w:sz w:val="20"/>
          <w:szCs w:val="20"/>
        </w:rPr>
        <w:t xml:space="preserve">a także rozporządzania tymi opracowaniami – tj. udziela Zamawiającemu praw zależnych, w tym na rzecz osób trzecich i udzielania sublicencji. </w:t>
      </w:r>
    </w:p>
    <w:p w14:paraId="35483D3D" w14:textId="51F0F74B" w:rsidR="00F44662" w:rsidRPr="009A67D9" w:rsidRDefault="00F44662" w:rsidP="00A86D34">
      <w:pPr>
        <w:pStyle w:val="Default"/>
        <w:numPr>
          <w:ilvl w:val="0"/>
          <w:numId w:val="16"/>
        </w:numPr>
        <w:ind w:left="426" w:hanging="426"/>
        <w:contextualSpacing/>
        <w:jc w:val="both"/>
        <w:rPr>
          <w:rFonts w:ascii="Arial" w:hAnsi="Arial" w:cs="Arial"/>
          <w:bCs/>
          <w:sz w:val="20"/>
          <w:szCs w:val="20"/>
        </w:rPr>
      </w:pPr>
      <w:r w:rsidRPr="009A67D9">
        <w:rPr>
          <w:rFonts w:ascii="Arial" w:hAnsi="Arial" w:cs="Arial"/>
          <w:sz w:val="20"/>
          <w:szCs w:val="20"/>
        </w:rPr>
        <w:t xml:space="preserve">Nabycie przez Zamawiającego praw, o których mowa w ust. 1, nastąpi: </w:t>
      </w:r>
    </w:p>
    <w:p w14:paraId="2F62188A" w14:textId="77777777" w:rsidR="00F44662" w:rsidRPr="009A67D9" w:rsidRDefault="00F44662" w:rsidP="00A86D34">
      <w:pPr>
        <w:pStyle w:val="Default"/>
        <w:numPr>
          <w:ilvl w:val="1"/>
          <w:numId w:val="16"/>
        </w:numPr>
        <w:ind w:left="993" w:hanging="567"/>
        <w:contextualSpacing/>
        <w:jc w:val="both"/>
        <w:rPr>
          <w:rFonts w:ascii="Arial" w:hAnsi="Arial" w:cs="Arial"/>
          <w:bCs/>
          <w:sz w:val="20"/>
          <w:szCs w:val="20"/>
        </w:rPr>
      </w:pPr>
      <w:r w:rsidRPr="009A67D9">
        <w:rPr>
          <w:rFonts w:ascii="Arial" w:hAnsi="Arial" w:cs="Arial"/>
          <w:sz w:val="20"/>
          <w:szCs w:val="20"/>
        </w:rPr>
        <w:t>z chwilą faktycznego wydania utworu Zamawiającemu i dokonania jego odbioru przez Zamawiającego, pod warunkiem zapłacenia wynagrodzenia należnego Wykonawcy za ten utwór;</w:t>
      </w:r>
    </w:p>
    <w:p w14:paraId="615435A1" w14:textId="77777777" w:rsidR="00F44662" w:rsidRPr="009A67D9" w:rsidRDefault="00F44662" w:rsidP="00A86D34">
      <w:pPr>
        <w:pStyle w:val="Default"/>
        <w:numPr>
          <w:ilvl w:val="1"/>
          <w:numId w:val="16"/>
        </w:numPr>
        <w:ind w:left="993" w:hanging="567"/>
        <w:contextualSpacing/>
        <w:jc w:val="both"/>
        <w:rPr>
          <w:rFonts w:ascii="Arial" w:hAnsi="Arial" w:cs="Arial"/>
          <w:bCs/>
          <w:sz w:val="20"/>
          <w:szCs w:val="20"/>
        </w:rPr>
      </w:pPr>
      <w:r w:rsidRPr="009A67D9">
        <w:rPr>
          <w:rFonts w:ascii="Arial" w:hAnsi="Arial" w:cs="Arial"/>
          <w:sz w:val="20"/>
          <w:szCs w:val="20"/>
        </w:rPr>
        <w:t>bez ograniczeń, co do terytorium, czasu, liczby egzemplarzy, w zakresie następujących pól eksploatacji:</w:t>
      </w:r>
    </w:p>
    <w:p w14:paraId="769A56F9" w14:textId="77777777" w:rsidR="00F44662" w:rsidRPr="009A67D9" w:rsidRDefault="00F44662" w:rsidP="008D72BC">
      <w:pPr>
        <w:pStyle w:val="Default"/>
        <w:numPr>
          <w:ilvl w:val="0"/>
          <w:numId w:val="17"/>
        </w:numPr>
        <w:tabs>
          <w:tab w:val="left" w:pos="284"/>
        </w:tabs>
        <w:ind w:left="1843" w:hanging="425"/>
        <w:contextualSpacing/>
        <w:jc w:val="both"/>
        <w:rPr>
          <w:rFonts w:ascii="Arial" w:hAnsi="Arial" w:cs="Arial"/>
          <w:bCs/>
          <w:sz w:val="20"/>
          <w:szCs w:val="20"/>
        </w:rPr>
      </w:pPr>
      <w:r w:rsidRPr="009A67D9">
        <w:rPr>
          <w:rFonts w:ascii="Arial" w:hAnsi="Arial" w:cs="Arial"/>
          <w:sz w:val="20"/>
          <w:szCs w:val="20"/>
        </w:rPr>
        <w:t>użytkowania utworów na użytek własny, użytek swoich jednostek organizacyjnych oraz użytek osób trzecich w celach związanych z realizacją zadań Zamawiającego,</w:t>
      </w:r>
    </w:p>
    <w:p w14:paraId="1A078778" w14:textId="77777777" w:rsidR="00F44662" w:rsidRPr="009A67D9" w:rsidRDefault="00F44662" w:rsidP="008D72BC">
      <w:pPr>
        <w:pStyle w:val="Default"/>
        <w:numPr>
          <w:ilvl w:val="0"/>
          <w:numId w:val="17"/>
        </w:numPr>
        <w:tabs>
          <w:tab w:val="left" w:pos="284"/>
        </w:tabs>
        <w:ind w:left="1843" w:hanging="425"/>
        <w:contextualSpacing/>
        <w:jc w:val="both"/>
        <w:rPr>
          <w:rFonts w:ascii="Arial" w:hAnsi="Arial" w:cs="Arial"/>
          <w:bCs/>
          <w:sz w:val="20"/>
          <w:szCs w:val="20"/>
        </w:rPr>
      </w:pPr>
      <w:r w:rsidRPr="009A67D9">
        <w:rPr>
          <w:rFonts w:ascii="Arial" w:hAnsi="Arial" w:cs="Arial"/>
          <w:sz w:val="20"/>
          <w:szCs w:val="20"/>
        </w:rPr>
        <w:t>przekazywania utworu w całości lub części, a także ich kopii:</w:t>
      </w:r>
    </w:p>
    <w:p w14:paraId="2DE4C78F" w14:textId="77777777" w:rsidR="00F44662" w:rsidRPr="009A67D9" w:rsidRDefault="00F44662" w:rsidP="008D72BC">
      <w:pPr>
        <w:pStyle w:val="Default"/>
        <w:tabs>
          <w:tab w:val="left" w:pos="284"/>
        </w:tabs>
        <w:ind w:left="1843"/>
        <w:contextualSpacing/>
        <w:jc w:val="both"/>
        <w:rPr>
          <w:rFonts w:ascii="Arial" w:hAnsi="Arial" w:cs="Arial"/>
          <w:sz w:val="20"/>
          <w:szCs w:val="20"/>
        </w:rPr>
      </w:pPr>
      <w:r w:rsidRPr="009A67D9">
        <w:rPr>
          <w:rFonts w:ascii="Arial" w:hAnsi="Arial" w:cs="Arial"/>
          <w:sz w:val="20"/>
          <w:szCs w:val="20"/>
        </w:rPr>
        <w:t>- innym wykonawcom, jako podstawę lub materiał wyjściowy do wykonania innych opracowań projektowych,</w:t>
      </w:r>
    </w:p>
    <w:p w14:paraId="3CC87EEF" w14:textId="7299DB46" w:rsidR="00F44662" w:rsidRPr="009A67D9" w:rsidRDefault="00F44662" w:rsidP="008D72BC">
      <w:pPr>
        <w:pStyle w:val="Default"/>
        <w:tabs>
          <w:tab w:val="left" w:pos="284"/>
        </w:tabs>
        <w:ind w:left="1843"/>
        <w:contextualSpacing/>
        <w:jc w:val="both"/>
        <w:rPr>
          <w:rFonts w:ascii="Arial" w:hAnsi="Arial" w:cs="Arial"/>
          <w:sz w:val="20"/>
          <w:szCs w:val="20"/>
        </w:rPr>
      </w:pPr>
      <w:r w:rsidRPr="009A67D9">
        <w:rPr>
          <w:rFonts w:ascii="Arial" w:hAnsi="Arial" w:cs="Arial"/>
          <w:sz w:val="20"/>
          <w:szCs w:val="20"/>
        </w:rPr>
        <w:t xml:space="preserve">- wykonawcom biorącym udział w postępowaniu o udzielenie zamówienia publicznego na realizację robót budowlanych objętych utworem, </w:t>
      </w:r>
      <w:r w:rsidR="008D72BC">
        <w:rPr>
          <w:rFonts w:ascii="Arial" w:hAnsi="Arial" w:cs="Arial"/>
          <w:sz w:val="20"/>
          <w:szCs w:val="20"/>
        </w:rPr>
        <w:br/>
      </w:r>
      <w:r w:rsidRPr="009A67D9">
        <w:rPr>
          <w:rFonts w:ascii="Arial" w:hAnsi="Arial" w:cs="Arial"/>
          <w:sz w:val="20"/>
          <w:szCs w:val="20"/>
        </w:rPr>
        <w:t>w szczególności poprzez włączenie utworu lub jego części do Specyfikacji Warunków Zamówienia oraz udostępnianie utworu i jego części wszystkim zainteresowanym tym postępowaniem, włącznie z wprowadzeniem do sieci Internet,</w:t>
      </w:r>
    </w:p>
    <w:p w14:paraId="72BA6353" w14:textId="77777777" w:rsidR="00F44662" w:rsidRPr="009A67D9" w:rsidRDefault="00F44662" w:rsidP="008D72BC">
      <w:pPr>
        <w:pStyle w:val="Default"/>
        <w:tabs>
          <w:tab w:val="left" w:pos="284"/>
        </w:tabs>
        <w:ind w:left="1843"/>
        <w:contextualSpacing/>
        <w:jc w:val="both"/>
        <w:rPr>
          <w:rFonts w:ascii="Arial" w:hAnsi="Arial" w:cs="Arial"/>
          <w:sz w:val="20"/>
          <w:szCs w:val="20"/>
        </w:rPr>
      </w:pPr>
      <w:r w:rsidRPr="009A67D9">
        <w:rPr>
          <w:rFonts w:ascii="Arial" w:hAnsi="Arial" w:cs="Arial"/>
          <w:sz w:val="20"/>
          <w:szCs w:val="20"/>
        </w:rPr>
        <w:t>- innym wykonawcom, jako podstawę dla wykonania lub nadzorowania wykonania robót budowlanych,</w:t>
      </w:r>
    </w:p>
    <w:p w14:paraId="73815272" w14:textId="3D04B3A4" w:rsidR="00F44662" w:rsidRPr="009A67D9" w:rsidRDefault="00F44662" w:rsidP="008D72BC">
      <w:pPr>
        <w:pStyle w:val="Default"/>
        <w:tabs>
          <w:tab w:val="left" w:pos="284"/>
        </w:tabs>
        <w:ind w:left="2268" w:hanging="425"/>
        <w:contextualSpacing/>
        <w:jc w:val="both"/>
        <w:rPr>
          <w:rFonts w:ascii="Arial" w:hAnsi="Arial" w:cs="Arial"/>
          <w:bCs/>
          <w:sz w:val="20"/>
          <w:szCs w:val="20"/>
        </w:rPr>
      </w:pPr>
      <w:r w:rsidRPr="009A67D9">
        <w:rPr>
          <w:rFonts w:ascii="Arial" w:hAnsi="Arial" w:cs="Arial"/>
          <w:sz w:val="20"/>
          <w:szCs w:val="20"/>
        </w:rPr>
        <w:t>- stronom trzecim biorącym udział w procesie inwestycyjnym</w:t>
      </w:r>
      <w:r w:rsidR="00DF0E7E">
        <w:rPr>
          <w:rFonts w:ascii="Arial" w:hAnsi="Arial" w:cs="Arial"/>
          <w:sz w:val="20"/>
          <w:szCs w:val="20"/>
        </w:rPr>
        <w:t xml:space="preserve">, </w:t>
      </w:r>
    </w:p>
    <w:p w14:paraId="4344E3D0" w14:textId="6E214322" w:rsidR="00F44662" w:rsidRPr="009A67D9" w:rsidRDefault="00F44662" w:rsidP="008D72BC">
      <w:pPr>
        <w:pStyle w:val="Default"/>
        <w:numPr>
          <w:ilvl w:val="0"/>
          <w:numId w:val="17"/>
        </w:numPr>
        <w:tabs>
          <w:tab w:val="left" w:pos="284"/>
        </w:tabs>
        <w:ind w:left="1843" w:hanging="425"/>
        <w:contextualSpacing/>
        <w:jc w:val="both"/>
        <w:rPr>
          <w:rFonts w:ascii="Arial" w:hAnsi="Arial" w:cs="Arial"/>
          <w:bCs/>
          <w:sz w:val="20"/>
          <w:szCs w:val="20"/>
        </w:rPr>
      </w:pPr>
      <w:r w:rsidRPr="009A67D9">
        <w:rPr>
          <w:rFonts w:ascii="Arial" w:hAnsi="Arial" w:cs="Arial"/>
          <w:sz w:val="20"/>
          <w:szCs w:val="20"/>
        </w:rPr>
        <w:t>utrwalania utworów na wszelkich rodzajach nośników, a w szczególności na nośnikach video, taśmie światłoczułej, magnetycznej, dyskach komputerowych oraz wszystkich typach nośników przeznaczonych do zapisu cyfrowego (np. CD, DVD, Blue-</w:t>
      </w:r>
      <w:r w:rsidR="0092554B" w:rsidRPr="009A67D9">
        <w:rPr>
          <w:rFonts w:ascii="Arial" w:hAnsi="Arial" w:cs="Arial"/>
          <w:sz w:val="20"/>
          <w:szCs w:val="20"/>
        </w:rPr>
        <w:t>Ray</w:t>
      </w:r>
      <w:r w:rsidRPr="009A67D9">
        <w:rPr>
          <w:rFonts w:ascii="Arial" w:hAnsi="Arial" w:cs="Arial"/>
          <w:sz w:val="20"/>
          <w:szCs w:val="20"/>
        </w:rPr>
        <w:t>, pendrive, itd.)</w:t>
      </w:r>
    </w:p>
    <w:p w14:paraId="44E47AE7" w14:textId="77777777" w:rsidR="00F44662" w:rsidRPr="009A67D9" w:rsidRDefault="00F44662" w:rsidP="008D72BC">
      <w:pPr>
        <w:pStyle w:val="Default"/>
        <w:numPr>
          <w:ilvl w:val="0"/>
          <w:numId w:val="17"/>
        </w:numPr>
        <w:tabs>
          <w:tab w:val="left" w:pos="284"/>
        </w:tabs>
        <w:ind w:left="1843" w:hanging="425"/>
        <w:contextualSpacing/>
        <w:jc w:val="both"/>
        <w:rPr>
          <w:rFonts w:ascii="Arial" w:hAnsi="Arial" w:cs="Arial"/>
          <w:bCs/>
          <w:sz w:val="20"/>
          <w:szCs w:val="20"/>
        </w:rPr>
      </w:pPr>
      <w:r w:rsidRPr="009A67D9">
        <w:rPr>
          <w:rFonts w:ascii="Arial" w:hAnsi="Arial" w:cs="Arial"/>
          <w:sz w:val="20"/>
          <w:szCs w:val="20"/>
        </w:rPr>
        <w:t>zwielokrotniania utworów dowolną techniką w dowolnej ilości, w tym techniką magnetyczną na kasetach video, techniką światłoczułą i cyfrową, techniką zapisu komputerowego na wszystkich rodzajach nośników dostosowanych do tej formy zapisu, wytwarzania jakąkolwiek techniką egzemplarzy utworu, w tym techniką drukarską, reprograficzną, zapisu magnetycznego oraz techniką cyfrową,</w:t>
      </w:r>
    </w:p>
    <w:p w14:paraId="0C4BCFAE" w14:textId="77777777" w:rsidR="00F44662" w:rsidRPr="009A67D9" w:rsidRDefault="00F44662" w:rsidP="008D72BC">
      <w:pPr>
        <w:pStyle w:val="Default"/>
        <w:numPr>
          <w:ilvl w:val="0"/>
          <w:numId w:val="17"/>
        </w:numPr>
        <w:tabs>
          <w:tab w:val="left" w:pos="284"/>
        </w:tabs>
        <w:ind w:left="1843" w:hanging="425"/>
        <w:contextualSpacing/>
        <w:jc w:val="both"/>
        <w:rPr>
          <w:rFonts w:ascii="Arial" w:hAnsi="Arial" w:cs="Arial"/>
          <w:bCs/>
          <w:sz w:val="20"/>
          <w:szCs w:val="20"/>
        </w:rPr>
      </w:pPr>
      <w:r w:rsidRPr="009A67D9">
        <w:rPr>
          <w:rFonts w:ascii="Arial" w:hAnsi="Arial" w:cs="Arial"/>
          <w:sz w:val="20"/>
          <w:szCs w:val="20"/>
        </w:rPr>
        <w:t>wprowadzania utworów do pamięci komputera na dowolnej liczbie stanowisk komputerowych oraz do sieci multimedialnej, telekomunikacyjnej, komputerowej, w tym do Internetu,</w:t>
      </w:r>
    </w:p>
    <w:p w14:paraId="536AFEEE" w14:textId="77777777" w:rsidR="00F44662" w:rsidRPr="009A67D9" w:rsidRDefault="00F44662" w:rsidP="008D72BC">
      <w:pPr>
        <w:pStyle w:val="Default"/>
        <w:numPr>
          <w:ilvl w:val="0"/>
          <w:numId w:val="17"/>
        </w:numPr>
        <w:tabs>
          <w:tab w:val="left" w:pos="284"/>
        </w:tabs>
        <w:ind w:left="1843" w:hanging="425"/>
        <w:contextualSpacing/>
        <w:jc w:val="both"/>
        <w:rPr>
          <w:rFonts w:ascii="Arial" w:hAnsi="Arial" w:cs="Arial"/>
          <w:bCs/>
          <w:sz w:val="20"/>
          <w:szCs w:val="20"/>
        </w:rPr>
      </w:pPr>
      <w:r w:rsidRPr="009A67D9">
        <w:rPr>
          <w:rFonts w:ascii="Arial" w:hAnsi="Arial" w:cs="Arial"/>
          <w:sz w:val="20"/>
          <w:szCs w:val="20"/>
        </w:rPr>
        <w:t>wyświetlania i publicznego odtwarzania utworu, nadawania całości lub wybranych fragmentów utworu za pomocą wizji albo fonii przewodowej i bezprzewodowej przez stację naziemną, nadawania za pośrednictwem satelity, reemisja, wymiana nośników, na którym utwór utrwalono,</w:t>
      </w:r>
    </w:p>
    <w:p w14:paraId="4AC2DD8E" w14:textId="77777777" w:rsidR="00F44662" w:rsidRPr="009A67D9" w:rsidRDefault="00F44662" w:rsidP="008D72BC">
      <w:pPr>
        <w:pStyle w:val="Default"/>
        <w:numPr>
          <w:ilvl w:val="0"/>
          <w:numId w:val="17"/>
        </w:numPr>
        <w:tabs>
          <w:tab w:val="left" w:pos="284"/>
        </w:tabs>
        <w:ind w:left="1843" w:hanging="425"/>
        <w:contextualSpacing/>
        <w:jc w:val="both"/>
        <w:rPr>
          <w:rFonts w:ascii="Arial" w:hAnsi="Arial" w:cs="Arial"/>
          <w:bCs/>
          <w:sz w:val="20"/>
          <w:szCs w:val="20"/>
        </w:rPr>
      </w:pPr>
      <w:r w:rsidRPr="009A67D9">
        <w:rPr>
          <w:rFonts w:ascii="Arial" w:hAnsi="Arial" w:cs="Arial"/>
          <w:sz w:val="20"/>
          <w:szCs w:val="20"/>
        </w:rPr>
        <w:t>wykorzystania całości lub fragmentów utworu do celów promocyjnych i reklamy,</w:t>
      </w:r>
    </w:p>
    <w:p w14:paraId="30BA7C69" w14:textId="77777777" w:rsidR="00F44662" w:rsidRPr="009A67D9" w:rsidRDefault="00F44662" w:rsidP="008D72BC">
      <w:pPr>
        <w:pStyle w:val="Default"/>
        <w:numPr>
          <w:ilvl w:val="0"/>
          <w:numId w:val="17"/>
        </w:numPr>
        <w:tabs>
          <w:tab w:val="left" w:pos="284"/>
        </w:tabs>
        <w:ind w:left="1843" w:hanging="425"/>
        <w:contextualSpacing/>
        <w:jc w:val="both"/>
        <w:rPr>
          <w:rFonts w:ascii="Arial" w:hAnsi="Arial" w:cs="Arial"/>
          <w:bCs/>
          <w:sz w:val="20"/>
          <w:szCs w:val="20"/>
        </w:rPr>
      </w:pPr>
      <w:r w:rsidRPr="009A67D9">
        <w:rPr>
          <w:rFonts w:ascii="Arial" w:hAnsi="Arial" w:cs="Arial"/>
          <w:sz w:val="20"/>
          <w:szCs w:val="20"/>
        </w:rPr>
        <w:t>wprowadzania zmian, skrótów, sporządzania wersji obcojęzycznych, zarówno przy użyciu napisów jak i lektora,</w:t>
      </w:r>
    </w:p>
    <w:p w14:paraId="7D438A3A" w14:textId="4E9FB90F" w:rsidR="00F44662" w:rsidRPr="009A67D9" w:rsidRDefault="00F44662" w:rsidP="008D72BC">
      <w:pPr>
        <w:pStyle w:val="Default"/>
        <w:numPr>
          <w:ilvl w:val="0"/>
          <w:numId w:val="17"/>
        </w:numPr>
        <w:tabs>
          <w:tab w:val="left" w:pos="284"/>
        </w:tabs>
        <w:ind w:left="1843" w:hanging="425"/>
        <w:contextualSpacing/>
        <w:jc w:val="both"/>
        <w:rPr>
          <w:rFonts w:ascii="Arial" w:hAnsi="Arial" w:cs="Arial"/>
          <w:bCs/>
          <w:sz w:val="20"/>
          <w:szCs w:val="20"/>
        </w:rPr>
      </w:pPr>
      <w:r w:rsidRPr="009A67D9">
        <w:rPr>
          <w:rFonts w:ascii="Arial" w:hAnsi="Arial" w:cs="Arial"/>
          <w:sz w:val="20"/>
          <w:szCs w:val="20"/>
        </w:rPr>
        <w:t>publicznego udostępniania utworu w taki sposób, aby każdy mógł mieć do niego dostęp w miejscu i w czasie przez niego wybranym.</w:t>
      </w:r>
    </w:p>
    <w:p w14:paraId="71D4389C" w14:textId="66BD3C98" w:rsidR="0020415F" w:rsidRPr="007941B3" w:rsidRDefault="00F44662" w:rsidP="007941B3">
      <w:pPr>
        <w:pStyle w:val="Akapitzlist"/>
        <w:widowControl w:val="0"/>
        <w:numPr>
          <w:ilvl w:val="0"/>
          <w:numId w:val="16"/>
        </w:numPr>
        <w:tabs>
          <w:tab w:val="left" w:pos="284"/>
        </w:tabs>
        <w:autoSpaceDN w:val="0"/>
        <w:spacing w:after="240"/>
        <w:ind w:left="426" w:hanging="425"/>
        <w:contextualSpacing/>
        <w:jc w:val="both"/>
        <w:textAlignment w:val="baseline"/>
        <w:rPr>
          <w:rFonts w:ascii="Arial" w:hAnsi="Arial" w:cs="Arial"/>
          <w:sz w:val="20"/>
          <w:szCs w:val="20"/>
        </w:rPr>
      </w:pPr>
      <w:r w:rsidRPr="00F44662">
        <w:rPr>
          <w:rFonts w:ascii="Arial" w:hAnsi="Arial" w:cs="Arial"/>
          <w:sz w:val="20"/>
          <w:szCs w:val="20"/>
        </w:rPr>
        <w:t>Z nabyciem autorskich praw majątkowych do utworów Zamawiający nabywa własność wszystkich egzemplarzy, na których utwory zostały utrwalone</w:t>
      </w:r>
    </w:p>
    <w:p w14:paraId="7443FD5D" w14:textId="77777777" w:rsidR="00665669" w:rsidRDefault="00665669" w:rsidP="00EC3615">
      <w:pPr>
        <w:contextualSpacing/>
        <w:jc w:val="center"/>
        <w:rPr>
          <w:rFonts w:ascii="Arial" w:hAnsi="Arial" w:cs="Arial"/>
          <w:b/>
          <w:sz w:val="20"/>
          <w:szCs w:val="20"/>
        </w:rPr>
      </w:pPr>
    </w:p>
    <w:p w14:paraId="2745E20F" w14:textId="4606219A"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lastRenderedPageBreak/>
        <w:t>§</w:t>
      </w:r>
      <w:r w:rsidR="00434F34">
        <w:rPr>
          <w:rFonts w:ascii="Arial" w:hAnsi="Arial" w:cs="Arial"/>
          <w:b/>
          <w:sz w:val="20"/>
          <w:szCs w:val="20"/>
        </w:rPr>
        <w:t>6</w:t>
      </w:r>
    </w:p>
    <w:p w14:paraId="3EFE26ED"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Wynagrodzenie wykonawcy</w:t>
      </w:r>
    </w:p>
    <w:p w14:paraId="372824E5" w14:textId="1F8EE6F0" w:rsidR="00AF7E50" w:rsidRPr="00D93B78" w:rsidRDefault="00AF7E50" w:rsidP="00A86D34">
      <w:pPr>
        <w:widowControl w:val="0"/>
        <w:numPr>
          <w:ilvl w:val="0"/>
          <w:numId w:val="7"/>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Za wykonanie przedmiotu umowy Zamawiający zapłaci Wykonawcy wynagrodzenie w kwo</w:t>
      </w:r>
      <w:r w:rsidR="00265B02" w:rsidRPr="00D93B78">
        <w:rPr>
          <w:rFonts w:ascii="Arial" w:hAnsi="Arial" w:cs="Arial"/>
          <w:sz w:val="20"/>
          <w:szCs w:val="20"/>
        </w:rPr>
        <w:t>cie</w:t>
      </w:r>
      <w:r w:rsidRPr="00D93B78">
        <w:rPr>
          <w:rFonts w:ascii="Arial" w:hAnsi="Arial" w:cs="Arial"/>
          <w:sz w:val="20"/>
          <w:szCs w:val="20"/>
        </w:rPr>
        <w:t xml:space="preserve"> określon</w:t>
      </w:r>
      <w:r w:rsidR="00265B02" w:rsidRPr="00D93B78">
        <w:rPr>
          <w:rFonts w:ascii="Arial" w:hAnsi="Arial" w:cs="Arial"/>
          <w:sz w:val="20"/>
          <w:szCs w:val="20"/>
        </w:rPr>
        <w:t>ej</w:t>
      </w:r>
      <w:r w:rsidRPr="00D93B78">
        <w:rPr>
          <w:rFonts w:ascii="Arial" w:hAnsi="Arial" w:cs="Arial"/>
          <w:sz w:val="20"/>
          <w:szCs w:val="20"/>
        </w:rPr>
        <w:t xml:space="preserve"> w ofercie Wykonawcy </w:t>
      </w:r>
      <w:r w:rsidR="00D66E7E" w:rsidRPr="00D93B78">
        <w:rPr>
          <w:rFonts w:ascii="Arial" w:hAnsi="Arial" w:cs="Arial"/>
          <w:sz w:val="20"/>
          <w:szCs w:val="20"/>
        </w:rPr>
        <w:t xml:space="preserve">odpowiednio </w:t>
      </w:r>
      <w:r w:rsidRPr="00D93B78">
        <w:rPr>
          <w:rFonts w:ascii="Arial" w:hAnsi="Arial" w:cs="Arial"/>
          <w:sz w:val="20"/>
          <w:szCs w:val="20"/>
        </w:rPr>
        <w:t>w wysokości</w:t>
      </w:r>
      <w:r w:rsidR="00265B02" w:rsidRPr="00D93B78">
        <w:rPr>
          <w:rFonts w:ascii="Arial" w:hAnsi="Arial" w:cs="Arial"/>
          <w:sz w:val="20"/>
          <w:szCs w:val="20"/>
        </w:rPr>
        <w:t>:</w:t>
      </w:r>
      <w:r w:rsidR="003C7046" w:rsidRPr="00D93B78">
        <w:rPr>
          <w:rFonts w:ascii="Arial" w:hAnsi="Arial" w:cs="Arial"/>
          <w:sz w:val="20"/>
          <w:szCs w:val="20"/>
        </w:rPr>
        <w:t xml:space="preserve"> </w:t>
      </w:r>
      <w:r w:rsidR="000961BA" w:rsidRPr="00D93B78">
        <w:rPr>
          <w:rFonts w:ascii="Arial" w:hAnsi="Arial" w:cs="Arial"/>
          <w:bCs/>
          <w:color w:val="000000"/>
          <w:sz w:val="20"/>
          <w:szCs w:val="20"/>
          <w:lang w:eastAsia="pl-PL"/>
        </w:rPr>
        <w:t>K</w:t>
      </w:r>
      <w:r w:rsidRPr="00D93B78">
        <w:rPr>
          <w:rFonts w:ascii="Arial" w:hAnsi="Arial" w:cs="Arial"/>
          <w:sz w:val="20"/>
          <w:szCs w:val="20"/>
        </w:rPr>
        <w:t xml:space="preserve">wotę netto: </w:t>
      </w:r>
      <w:r w:rsidR="003C7046" w:rsidRPr="00D93B78">
        <w:rPr>
          <w:rFonts w:ascii="Arial" w:hAnsi="Arial" w:cs="Arial"/>
          <w:b/>
          <w:bCs/>
          <w:sz w:val="20"/>
          <w:szCs w:val="20"/>
        </w:rPr>
        <w:t xml:space="preserve"> </w:t>
      </w:r>
      <w:r w:rsidR="000A5C9F">
        <w:rPr>
          <w:rFonts w:ascii="Arial" w:hAnsi="Arial" w:cs="Arial"/>
          <w:b/>
          <w:bCs/>
          <w:sz w:val="20"/>
          <w:szCs w:val="20"/>
        </w:rPr>
        <w:t>…..</w:t>
      </w:r>
      <w:r w:rsidR="009905AB">
        <w:rPr>
          <w:rFonts w:ascii="Arial" w:hAnsi="Arial" w:cs="Arial"/>
          <w:b/>
          <w:bCs/>
          <w:sz w:val="20"/>
          <w:szCs w:val="20"/>
        </w:rPr>
        <w:t xml:space="preserve"> </w:t>
      </w:r>
      <w:r w:rsidRPr="00D93B78">
        <w:rPr>
          <w:rFonts w:ascii="Arial" w:hAnsi="Arial" w:cs="Arial"/>
          <w:b/>
          <w:bCs/>
          <w:sz w:val="20"/>
          <w:szCs w:val="20"/>
        </w:rPr>
        <w:t>PLN</w:t>
      </w:r>
      <w:r w:rsidRPr="00D93B78">
        <w:rPr>
          <w:rFonts w:ascii="Arial" w:hAnsi="Arial" w:cs="Arial"/>
          <w:sz w:val="20"/>
          <w:szCs w:val="20"/>
        </w:rPr>
        <w:t xml:space="preserve"> (słownie</w:t>
      </w:r>
      <w:r w:rsidR="007B02F0" w:rsidRPr="00D93B78">
        <w:rPr>
          <w:rFonts w:ascii="Arial" w:hAnsi="Arial" w:cs="Arial"/>
          <w:sz w:val="20"/>
          <w:szCs w:val="20"/>
        </w:rPr>
        <w:t xml:space="preserve"> </w:t>
      </w:r>
      <w:r w:rsidR="0092554B" w:rsidRPr="00D93B78">
        <w:rPr>
          <w:rFonts w:ascii="Arial" w:hAnsi="Arial" w:cs="Arial"/>
          <w:sz w:val="20"/>
          <w:szCs w:val="20"/>
        </w:rPr>
        <w:t>złotych:</w:t>
      </w:r>
      <w:r w:rsidRPr="00D93B78">
        <w:rPr>
          <w:rFonts w:ascii="Arial" w:hAnsi="Arial" w:cs="Arial"/>
          <w:sz w:val="20"/>
          <w:szCs w:val="20"/>
        </w:rPr>
        <w:t xml:space="preserve">) </w:t>
      </w:r>
      <w:r w:rsidRPr="004C3825">
        <w:rPr>
          <w:rFonts w:ascii="Arial" w:hAnsi="Arial" w:cs="Arial"/>
          <w:sz w:val="20"/>
          <w:szCs w:val="20"/>
        </w:rPr>
        <w:t>plus podatek VAT</w:t>
      </w:r>
      <w:r w:rsidR="00557DCB">
        <w:rPr>
          <w:rFonts w:ascii="Arial" w:hAnsi="Arial" w:cs="Arial"/>
          <w:sz w:val="20"/>
          <w:szCs w:val="20"/>
        </w:rPr>
        <w:t xml:space="preserve"> (23</w:t>
      </w:r>
      <w:r w:rsidR="004C3825">
        <w:rPr>
          <w:rFonts w:ascii="Arial" w:hAnsi="Arial" w:cs="Arial"/>
          <w:sz w:val="20"/>
          <w:szCs w:val="20"/>
        </w:rPr>
        <w:t>%)</w:t>
      </w:r>
      <w:r w:rsidRPr="004C3825">
        <w:rPr>
          <w:rFonts w:ascii="Arial" w:hAnsi="Arial" w:cs="Arial"/>
          <w:sz w:val="20"/>
          <w:szCs w:val="20"/>
        </w:rPr>
        <w:t xml:space="preserve"> w kwocie:</w:t>
      </w:r>
      <w:r w:rsidRPr="00D93B78">
        <w:rPr>
          <w:rFonts w:ascii="Arial" w:hAnsi="Arial" w:cs="Arial"/>
          <w:sz w:val="20"/>
          <w:szCs w:val="20"/>
        </w:rPr>
        <w:t xml:space="preserve"> </w:t>
      </w:r>
      <w:r w:rsidR="000A5C9F">
        <w:rPr>
          <w:rFonts w:ascii="Arial" w:hAnsi="Arial" w:cs="Arial"/>
          <w:b/>
          <w:bCs/>
          <w:sz w:val="20"/>
          <w:szCs w:val="20"/>
        </w:rPr>
        <w:t>…….</w:t>
      </w:r>
      <w:r w:rsidR="00557DCB">
        <w:rPr>
          <w:rFonts w:ascii="Arial" w:hAnsi="Arial" w:cs="Arial"/>
          <w:b/>
          <w:bCs/>
          <w:sz w:val="20"/>
          <w:szCs w:val="20"/>
        </w:rPr>
        <w:t xml:space="preserve"> </w:t>
      </w:r>
      <w:r w:rsidRPr="00D93B78">
        <w:rPr>
          <w:rFonts w:ascii="Arial" w:hAnsi="Arial" w:cs="Arial"/>
          <w:b/>
          <w:bCs/>
          <w:sz w:val="20"/>
          <w:szCs w:val="20"/>
        </w:rPr>
        <w:t>PLN</w:t>
      </w:r>
      <w:r w:rsidRPr="00D93B78">
        <w:rPr>
          <w:rFonts w:ascii="Arial" w:hAnsi="Arial" w:cs="Arial"/>
          <w:sz w:val="20"/>
          <w:szCs w:val="20"/>
        </w:rPr>
        <w:t xml:space="preserve"> (słownie</w:t>
      </w:r>
      <w:r w:rsidR="007B02F0" w:rsidRPr="00D93B78">
        <w:rPr>
          <w:rFonts w:ascii="Arial" w:hAnsi="Arial" w:cs="Arial"/>
          <w:sz w:val="20"/>
          <w:szCs w:val="20"/>
        </w:rPr>
        <w:t xml:space="preserve"> złotych</w:t>
      </w:r>
      <w:r w:rsidRPr="00D93B78">
        <w:rPr>
          <w:rFonts w:ascii="Arial" w:hAnsi="Arial" w:cs="Arial"/>
          <w:sz w:val="20"/>
          <w:szCs w:val="20"/>
        </w:rPr>
        <w:t>:</w:t>
      </w:r>
      <w:r w:rsidR="007B02F0" w:rsidRPr="00D93B78">
        <w:rPr>
          <w:rFonts w:ascii="Arial" w:hAnsi="Arial" w:cs="Arial"/>
          <w:sz w:val="20"/>
          <w:szCs w:val="20"/>
        </w:rPr>
        <w:t xml:space="preserve"> </w:t>
      </w:r>
      <w:r w:rsidR="000A5C9F">
        <w:rPr>
          <w:rFonts w:ascii="Arial" w:hAnsi="Arial" w:cs="Arial"/>
          <w:b/>
          <w:sz w:val="20"/>
          <w:szCs w:val="20"/>
        </w:rPr>
        <w:t>……</w:t>
      </w:r>
      <w:r w:rsidRPr="00D93B78">
        <w:rPr>
          <w:rFonts w:ascii="Arial" w:hAnsi="Arial" w:cs="Arial"/>
          <w:sz w:val="20"/>
          <w:szCs w:val="20"/>
        </w:rPr>
        <w:t>),</w:t>
      </w:r>
      <w:r w:rsidR="00920147">
        <w:rPr>
          <w:rFonts w:ascii="Arial" w:hAnsi="Arial" w:cs="Arial"/>
          <w:sz w:val="20"/>
          <w:szCs w:val="20"/>
        </w:rPr>
        <w:t xml:space="preserve"> </w:t>
      </w:r>
      <w:r w:rsidRPr="00D93B78">
        <w:rPr>
          <w:rFonts w:ascii="Arial" w:hAnsi="Arial" w:cs="Arial"/>
          <w:sz w:val="20"/>
          <w:szCs w:val="20"/>
        </w:rPr>
        <w:t>co stanowi łączną kwotę</w:t>
      </w:r>
      <w:r w:rsidRPr="00D93B78">
        <w:rPr>
          <w:rFonts w:ascii="Arial" w:hAnsi="Arial" w:cs="Arial"/>
          <w:b/>
          <w:sz w:val="20"/>
          <w:szCs w:val="20"/>
        </w:rPr>
        <w:t xml:space="preserve"> brutto</w:t>
      </w:r>
      <w:r w:rsidR="00557DCB">
        <w:rPr>
          <w:rFonts w:ascii="Arial" w:hAnsi="Arial" w:cs="Arial"/>
          <w:b/>
          <w:sz w:val="20"/>
          <w:szCs w:val="20"/>
        </w:rPr>
        <w:t>:</w:t>
      </w:r>
      <w:r w:rsidRPr="00D93B78">
        <w:rPr>
          <w:rFonts w:ascii="Arial" w:hAnsi="Arial" w:cs="Arial"/>
          <w:b/>
          <w:sz w:val="20"/>
          <w:szCs w:val="20"/>
        </w:rPr>
        <w:t xml:space="preserve"> </w:t>
      </w:r>
      <w:r w:rsidR="000A5C9F">
        <w:rPr>
          <w:rFonts w:ascii="Arial" w:hAnsi="Arial" w:cs="Arial"/>
          <w:b/>
          <w:sz w:val="20"/>
          <w:szCs w:val="20"/>
        </w:rPr>
        <w:t>……..</w:t>
      </w:r>
      <w:r w:rsidR="002D094C">
        <w:rPr>
          <w:rFonts w:ascii="Arial" w:hAnsi="Arial" w:cs="Arial"/>
          <w:b/>
          <w:sz w:val="20"/>
          <w:szCs w:val="20"/>
        </w:rPr>
        <w:t xml:space="preserve"> PLN</w:t>
      </w:r>
      <w:r w:rsidRPr="00D93B78">
        <w:rPr>
          <w:rFonts w:ascii="Arial" w:hAnsi="Arial" w:cs="Arial"/>
          <w:b/>
          <w:sz w:val="20"/>
          <w:szCs w:val="20"/>
        </w:rPr>
        <w:t xml:space="preserve"> </w:t>
      </w:r>
      <w:r w:rsidRPr="00D93B78">
        <w:rPr>
          <w:rFonts w:ascii="Arial" w:hAnsi="Arial" w:cs="Arial"/>
          <w:sz w:val="20"/>
          <w:szCs w:val="20"/>
        </w:rPr>
        <w:t>(słownie</w:t>
      </w:r>
      <w:r w:rsidR="007B02F0" w:rsidRPr="00D93B78">
        <w:rPr>
          <w:rFonts w:ascii="Arial" w:hAnsi="Arial" w:cs="Arial"/>
          <w:sz w:val="20"/>
          <w:szCs w:val="20"/>
        </w:rPr>
        <w:t xml:space="preserve"> złotych:</w:t>
      </w:r>
      <w:r w:rsidR="00E74D6F" w:rsidRPr="00D93B78">
        <w:rPr>
          <w:rFonts w:ascii="Arial" w:hAnsi="Arial" w:cs="Arial"/>
          <w:sz w:val="20"/>
          <w:szCs w:val="20"/>
        </w:rPr>
        <w:t xml:space="preserve"> </w:t>
      </w:r>
      <w:r w:rsidR="000A5C9F">
        <w:rPr>
          <w:rFonts w:ascii="Arial" w:hAnsi="Arial" w:cs="Arial"/>
          <w:b/>
          <w:sz w:val="20"/>
          <w:szCs w:val="20"/>
        </w:rPr>
        <w:t>……….</w:t>
      </w:r>
      <w:r w:rsidRPr="00D93B78">
        <w:rPr>
          <w:rFonts w:ascii="Arial" w:hAnsi="Arial" w:cs="Arial"/>
          <w:sz w:val="20"/>
          <w:szCs w:val="20"/>
        </w:rPr>
        <w:t>)</w:t>
      </w:r>
      <w:r w:rsidR="000961BA" w:rsidRPr="00D93B78">
        <w:rPr>
          <w:rFonts w:ascii="Arial" w:hAnsi="Arial" w:cs="Arial"/>
          <w:sz w:val="20"/>
          <w:szCs w:val="20"/>
        </w:rPr>
        <w:t>.</w:t>
      </w:r>
    </w:p>
    <w:p w14:paraId="1A1C3405" w14:textId="77777777" w:rsidR="00E46AC8" w:rsidRDefault="00E46AC8" w:rsidP="00A86D34">
      <w:pPr>
        <w:pStyle w:val="Akapitzlist"/>
        <w:numPr>
          <w:ilvl w:val="0"/>
          <w:numId w:val="7"/>
        </w:numPr>
        <w:autoSpaceDN w:val="0"/>
        <w:ind w:left="426" w:hanging="426"/>
        <w:contextualSpacing/>
        <w:jc w:val="both"/>
        <w:textAlignment w:val="baseline"/>
        <w:rPr>
          <w:rFonts w:ascii="Arial" w:hAnsi="Arial" w:cs="Arial"/>
          <w:sz w:val="20"/>
          <w:szCs w:val="20"/>
          <w:lang w:eastAsia="en-US"/>
        </w:rPr>
      </w:pPr>
      <w:r w:rsidRPr="00D93B78">
        <w:rPr>
          <w:rFonts w:ascii="Arial" w:hAnsi="Arial" w:cs="Arial"/>
          <w:sz w:val="20"/>
          <w:szCs w:val="20"/>
          <w:lang w:eastAsia="en-US"/>
        </w:rPr>
        <w:t>Wynagrodzenie, o którym mowa w ustępie 1 jest wynagrodzeniem ryczałtowym i obejmuje wszystkie koszty związane z wykonaniem przedmiotu umowy.</w:t>
      </w:r>
    </w:p>
    <w:p w14:paraId="30ABDEBA" w14:textId="20F9D45C" w:rsidR="00665669" w:rsidRDefault="00665669" w:rsidP="00A86D34">
      <w:pPr>
        <w:pStyle w:val="Akapitzlist"/>
        <w:numPr>
          <w:ilvl w:val="0"/>
          <w:numId w:val="7"/>
        </w:numPr>
        <w:autoSpaceDN w:val="0"/>
        <w:ind w:left="426" w:hanging="426"/>
        <w:contextualSpacing/>
        <w:jc w:val="both"/>
        <w:textAlignment w:val="baseline"/>
        <w:rPr>
          <w:rFonts w:ascii="Arial" w:hAnsi="Arial" w:cs="Arial"/>
          <w:sz w:val="20"/>
          <w:szCs w:val="20"/>
          <w:lang w:eastAsia="en-US"/>
        </w:rPr>
      </w:pPr>
      <w:r w:rsidRPr="00665669">
        <w:rPr>
          <w:rFonts w:ascii="Arial" w:hAnsi="Arial" w:cs="Arial"/>
          <w:sz w:val="20"/>
          <w:szCs w:val="20"/>
          <w:lang w:eastAsia="en-US"/>
        </w:rPr>
        <w:t xml:space="preserve">Zamawiający </w:t>
      </w:r>
      <w:r>
        <w:rPr>
          <w:rFonts w:ascii="Arial" w:hAnsi="Arial" w:cs="Arial"/>
          <w:sz w:val="20"/>
          <w:szCs w:val="20"/>
          <w:lang w:eastAsia="en-US"/>
        </w:rPr>
        <w:t>przewidział</w:t>
      </w:r>
      <w:r w:rsidRPr="00665669">
        <w:rPr>
          <w:rFonts w:ascii="Arial" w:hAnsi="Arial" w:cs="Arial"/>
          <w:sz w:val="20"/>
          <w:szCs w:val="20"/>
          <w:lang w:eastAsia="en-US"/>
        </w:rPr>
        <w:t xml:space="preserve"> płatności częściowe</w:t>
      </w:r>
      <w:r>
        <w:rPr>
          <w:rFonts w:ascii="Arial" w:hAnsi="Arial" w:cs="Arial"/>
          <w:sz w:val="20"/>
          <w:szCs w:val="20"/>
          <w:lang w:eastAsia="en-US"/>
        </w:rPr>
        <w:t xml:space="preserve"> na zasadach określonych w </w:t>
      </w:r>
      <w:r w:rsidRPr="00665669">
        <w:rPr>
          <w:rFonts w:ascii="Arial" w:hAnsi="Arial" w:cs="Arial"/>
          <w:sz w:val="20"/>
          <w:szCs w:val="20"/>
          <w:lang w:eastAsia="en-US"/>
        </w:rPr>
        <w:t>§</w:t>
      </w:r>
      <w:r>
        <w:rPr>
          <w:rFonts w:ascii="Arial" w:hAnsi="Arial" w:cs="Arial"/>
          <w:sz w:val="20"/>
          <w:szCs w:val="20"/>
          <w:lang w:eastAsia="en-US"/>
        </w:rPr>
        <w:t>7.</w:t>
      </w:r>
    </w:p>
    <w:p w14:paraId="47045A97" w14:textId="175A8C5A" w:rsidR="00E46AC8" w:rsidRPr="00E21F60" w:rsidRDefault="00E46AC8" w:rsidP="00A86D34">
      <w:pPr>
        <w:pStyle w:val="Akapitzlist"/>
        <w:numPr>
          <w:ilvl w:val="0"/>
          <w:numId w:val="7"/>
        </w:numPr>
        <w:autoSpaceDN w:val="0"/>
        <w:ind w:left="426" w:hanging="426"/>
        <w:contextualSpacing/>
        <w:jc w:val="both"/>
        <w:textAlignment w:val="baseline"/>
        <w:rPr>
          <w:rFonts w:ascii="Arial" w:hAnsi="Arial" w:cs="Arial"/>
          <w:sz w:val="20"/>
          <w:szCs w:val="20"/>
          <w:lang w:eastAsia="en-US"/>
        </w:rPr>
      </w:pPr>
      <w:r w:rsidRPr="00E21F60">
        <w:rPr>
          <w:rFonts w:ascii="Arial" w:hAnsi="Arial" w:cs="Arial"/>
          <w:sz w:val="20"/>
          <w:szCs w:val="20"/>
          <w:lang w:eastAsia="en-US"/>
        </w:rPr>
        <w:t xml:space="preserve">Płatność </w:t>
      </w:r>
      <w:r w:rsidR="00E16308" w:rsidRPr="00E21F60">
        <w:rPr>
          <w:rFonts w:ascii="Arial" w:hAnsi="Arial" w:cs="Arial"/>
          <w:sz w:val="20"/>
          <w:szCs w:val="20"/>
          <w:lang w:eastAsia="en-US"/>
        </w:rPr>
        <w:t xml:space="preserve">końcowa </w:t>
      </w:r>
      <w:r w:rsidRPr="00E21F60">
        <w:rPr>
          <w:rFonts w:ascii="Arial" w:hAnsi="Arial" w:cs="Arial"/>
          <w:sz w:val="20"/>
          <w:szCs w:val="20"/>
          <w:lang w:eastAsia="en-US"/>
        </w:rPr>
        <w:t>nastąpi po wykonaniu</w:t>
      </w:r>
      <w:r w:rsidR="00E16308" w:rsidRPr="00E21F60">
        <w:rPr>
          <w:rFonts w:ascii="Arial" w:hAnsi="Arial" w:cs="Arial"/>
          <w:sz w:val="20"/>
          <w:szCs w:val="20"/>
          <w:lang w:eastAsia="en-US"/>
        </w:rPr>
        <w:t xml:space="preserve"> </w:t>
      </w:r>
      <w:r w:rsidR="0092554B" w:rsidRPr="00E21F60">
        <w:rPr>
          <w:rFonts w:ascii="Arial" w:hAnsi="Arial" w:cs="Arial"/>
          <w:sz w:val="20"/>
          <w:szCs w:val="20"/>
          <w:lang w:eastAsia="en-US"/>
        </w:rPr>
        <w:t>całości przedmiotu</w:t>
      </w:r>
      <w:r w:rsidRPr="00E21F60">
        <w:rPr>
          <w:rFonts w:ascii="Arial" w:hAnsi="Arial" w:cs="Arial"/>
          <w:sz w:val="20"/>
          <w:szCs w:val="20"/>
          <w:lang w:eastAsia="en-US"/>
        </w:rPr>
        <w:t xml:space="preserve"> umowy, o którym mowa w §1 ust. 1 na podstawie faktury po dokonaniu odbioru</w:t>
      </w:r>
      <w:r w:rsidR="00E16308" w:rsidRPr="00E21F60">
        <w:rPr>
          <w:rFonts w:ascii="Arial" w:hAnsi="Arial" w:cs="Arial"/>
          <w:sz w:val="20"/>
          <w:szCs w:val="20"/>
          <w:lang w:eastAsia="en-US"/>
        </w:rPr>
        <w:t xml:space="preserve"> końcowego</w:t>
      </w:r>
      <w:r w:rsidRPr="00E21F60">
        <w:rPr>
          <w:rFonts w:ascii="Arial" w:hAnsi="Arial" w:cs="Arial"/>
          <w:sz w:val="20"/>
          <w:szCs w:val="20"/>
          <w:lang w:eastAsia="en-US"/>
        </w:rPr>
        <w:t xml:space="preserve"> przedmiotu umowy i zatwierdzenia protokołu odbioru przez Zamawiającego.</w:t>
      </w:r>
    </w:p>
    <w:p w14:paraId="58BEA8F3" w14:textId="656B5556" w:rsidR="00E46AC8" w:rsidRPr="00D93B78" w:rsidRDefault="00E46AC8" w:rsidP="00A86D34">
      <w:pPr>
        <w:widowControl w:val="0"/>
        <w:numPr>
          <w:ilvl w:val="0"/>
          <w:numId w:val="7"/>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lang w:eastAsia="en-US"/>
        </w:rPr>
        <w:t xml:space="preserve">Zamawiający dokona płatności </w:t>
      </w:r>
      <w:r w:rsidR="00085765">
        <w:rPr>
          <w:rFonts w:ascii="Arial" w:hAnsi="Arial" w:cs="Arial"/>
          <w:sz w:val="20"/>
          <w:szCs w:val="20"/>
          <w:lang w:eastAsia="en-US"/>
        </w:rPr>
        <w:t xml:space="preserve">w terminie 30 dni </w:t>
      </w:r>
      <w:r w:rsidRPr="00D93B78">
        <w:rPr>
          <w:rFonts w:ascii="Arial" w:hAnsi="Arial" w:cs="Arial"/>
          <w:sz w:val="20"/>
          <w:szCs w:val="20"/>
          <w:lang w:eastAsia="en-US"/>
        </w:rPr>
        <w:t>na rachunek bankowy Wykonawcy wskazany</w:t>
      </w:r>
      <w:r w:rsidR="00920147">
        <w:rPr>
          <w:rFonts w:ascii="Arial" w:hAnsi="Arial" w:cs="Arial"/>
          <w:sz w:val="20"/>
          <w:szCs w:val="20"/>
          <w:lang w:eastAsia="en-US"/>
        </w:rPr>
        <w:t xml:space="preserve"> </w:t>
      </w:r>
      <w:r w:rsidRPr="00D93B78">
        <w:rPr>
          <w:rFonts w:ascii="Arial" w:hAnsi="Arial" w:cs="Arial"/>
          <w:sz w:val="20"/>
          <w:szCs w:val="20"/>
          <w:lang w:eastAsia="en-US"/>
        </w:rPr>
        <w:t>na fakturze.</w:t>
      </w:r>
    </w:p>
    <w:p w14:paraId="256450FD" w14:textId="0A7CD68A" w:rsidR="00E46AC8" w:rsidRPr="00E21F60" w:rsidRDefault="00E46AC8" w:rsidP="00A86D34">
      <w:pPr>
        <w:widowControl w:val="0"/>
        <w:numPr>
          <w:ilvl w:val="0"/>
          <w:numId w:val="7"/>
        </w:numPr>
        <w:autoSpaceDN w:val="0"/>
        <w:ind w:left="426" w:hanging="426"/>
        <w:contextualSpacing/>
        <w:jc w:val="both"/>
        <w:textAlignment w:val="baseline"/>
        <w:rPr>
          <w:rFonts w:ascii="Arial" w:hAnsi="Arial" w:cs="Arial"/>
          <w:sz w:val="20"/>
          <w:szCs w:val="20"/>
        </w:rPr>
      </w:pPr>
      <w:r w:rsidRPr="00E21F60">
        <w:rPr>
          <w:rFonts w:ascii="Arial" w:hAnsi="Arial" w:cs="Arial"/>
          <w:sz w:val="20"/>
          <w:szCs w:val="20"/>
        </w:rPr>
        <w:t>W</w:t>
      </w:r>
      <w:r w:rsidR="00E16308" w:rsidRPr="00E21F60">
        <w:rPr>
          <w:rFonts w:ascii="Arial" w:hAnsi="Arial" w:cs="Arial"/>
          <w:sz w:val="20"/>
          <w:szCs w:val="20"/>
        </w:rPr>
        <w:t xml:space="preserve"> przypadku zlecenia części robót</w:t>
      </w:r>
      <w:r w:rsidRPr="00E21F60">
        <w:rPr>
          <w:rFonts w:ascii="Arial" w:hAnsi="Arial" w:cs="Arial"/>
          <w:sz w:val="20"/>
          <w:szCs w:val="20"/>
        </w:rPr>
        <w:t xml:space="preserve"> podwykonawcom, zasady i warunki </w:t>
      </w:r>
      <w:r w:rsidR="00E16308" w:rsidRPr="00E21F60">
        <w:rPr>
          <w:rFonts w:ascii="Arial" w:hAnsi="Arial" w:cs="Arial"/>
          <w:sz w:val="20"/>
          <w:szCs w:val="20"/>
        </w:rPr>
        <w:t xml:space="preserve">wypłacenia </w:t>
      </w:r>
      <w:r w:rsidRPr="00E21F60">
        <w:rPr>
          <w:rFonts w:ascii="Arial" w:hAnsi="Arial" w:cs="Arial"/>
          <w:sz w:val="20"/>
          <w:szCs w:val="20"/>
        </w:rPr>
        <w:t>wynagrodzenia określają postanowienia zawarte w §</w:t>
      </w:r>
      <w:r w:rsidR="00434F34">
        <w:rPr>
          <w:rFonts w:ascii="Arial" w:hAnsi="Arial" w:cs="Arial"/>
          <w:sz w:val="20"/>
          <w:szCs w:val="20"/>
        </w:rPr>
        <w:t>7</w:t>
      </w:r>
      <w:r w:rsidRPr="00E21F60">
        <w:rPr>
          <w:rFonts w:ascii="Arial" w:hAnsi="Arial" w:cs="Arial"/>
          <w:sz w:val="20"/>
          <w:szCs w:val="20"/>
        </w:rPr>
        <w:t xml:space="preserve"> (podwykonawcy). </w:t>
      </w:r>
    </w:p>
    <w:p w14:paraId="1483C42B" w14:textId="6E8A60ED" w:rsidR="00E46AC8" w:rsidRPr="00D93B78" w:rsidRDefault="00E46AC8" w:rsidP="00A86D34">
      <w:pPr>
        <w:widowControl w:val="0"/>
        <w:numPr>
          <w:ilvl w:val="0"/>
          <w:numId w:val="7"/>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 xml:space="preserve">W przypadku ograniczenia zakresu </w:t>
      </w:r>
      <w:r w:rsidR="004F13AF">
        <w:rPr>
          <w:rFonts w:ascii="Arial" w:hAnsi="Arial" w:cs="Arial"/>
          <w:sz w:val="20"/>
          <w:szCs w:val="20"/>
        </w:rPr>
        <w:t>prac</w:t>
      </w:r>
      <w:r w:rsidRPr="00D93B78">
        <w:rPr>
          <w:rFonts w:ascii="Arial" w:hAnsi="Arial" w:cs="Arial"/>
          <w:sz w:val="20"/>
          <w:szCs w:val="20"/>
        </w:rPr>
        <w:t xml:space="preserve"> obniżenie ustalonego wynagrodzenia nastąpi w oparciu o wartości elementów robót wskazane przez Wykonawcę w kosztorysie ofertowym, stanowiącym załącznik do umowy.</w:t>
      </w:r>
    </w:p>
    <w:p w14:paraId="1E095953" w14:textId="77777777" w:rsidR="00E46AC8" w:rsidRPr="00D93B78" w:rsidRDefault="00E46AC8" w:rsidP="00A86D34">
      <w:pPr>
        <w:widowControl w:val="0"/>
        <w:numPr>
          <w:ilvl w:val="0"/>
          <w:numId w:val="7"/>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Za dzień zapłaty uważany będzie dzień obciążenia rachunku Zamawiającego.</w:t>
      </w:r>
    </w:p>
    <w:p w14:paraId="67B4855D" w14:textId="7CA37EB5" w:rsidR="00E46AC8" w:rsidRPr="00D93B78" w:rsidRDefault="00E46AC8" w:rsidP="00A86D34">
      <w:pPr>
        <w:widowControl w:val="0"/>
        <w:numPr>
          <w:ilvl w:val="0"/>
          <w:numId w:val="7"/>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 xml:space="preserve">Wykonawca nie może bez pisemnej zgody Zamawiającego przelać wierzytelności wynikających </w:t>
      </w:r>
      <w:r w:rsidR="00ED7BD5">
        <w:rPr>
          <w:rFonts w:ascii="Arial" w:hAnsi="Arial" w:cs="Arial"/>
          <w:sz w:val="20"/>
          <w:szCs w:val="20"/>
        </w:rPr>
        <w:br/>
      </w:r>
      <w:r w:rsidRPr="00D93B78">
        <w:rPr>
          <w:rFonts w:ascii="Arial" w:hAnsi="Arial" w:cs="Arial"/>
          <w:sz w:val="20"/>
          <w:szCs w:val="20"/>
        </w:rPr>
        <w:t>z umowy na rzecz osób trzecich ani dokonać innych cesji związanych z realizacją niniejszej umowy.</w:t>
      </w:r>
    </w:p>
    <w:p w14:paraId="6E823C51" w14:textId="77777777" w:rsidR="00106585" w:rsidRDefault="00E46AC8" w:rsidP="00106585">
      <w:pPr>
        <w:widowControl w:val="0"/>
        <w:numPr>
          <w:ilvl w:val="0"/>
          <w:numId w:val="7"/>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W razie zwłoki w zapłacie wynagrodzenia przez Zamawiającego, Wykonawcy przysługują odsetki w ustawowej wysokości za opóźnienia w transakcjach handlowych.</w:t>
      </w:r>
    </w:p>
    <w:p w14:paraId="2198A022" w14:textId="77777777" w:rsidR="003A3B35" w:rsidRDefault="003A3B35" w:rsidP="003A3B35">
      <w:pPr>
        <w:widowControl w:val="0"/>
        <w:numPr>
          <w:ilvl w:val="0"/>
          <w:numId w:val="7"/>
        </w:numPr>
        <w:autoSpaceDN w:val="0"/>
        <w:spacing w:after="240"/>
        <w:ind w:left="426" w:hanging="426"/>
        <w:contextualSpacing/>
        <w:jc w:val="both"/>
        <w:textAlignment w:val="baseline"/>
        <w:rPr>
          <w:rFonts w:ascii="Arial" w:hAnsi="Arial" w:cs="Arial"/>
          <w:b/>
          <w:bCs/>
          <w:sz w:val="20"/>
          <w:szCs w:val="20"/>
        </w:rPr>
      </w:pPr>
      <w:r>
        <w:rPr>
          <w:rFonts w:ascii="Arial" w:hAnsi="Arial" w:cs="Arial"/>
          <w:b/>
          <w:bCs/>
          <w:sz w:val="20"/>
          <w:szCs w:val="20"/>
        </w:rPr>
        <w:t>W związku z wejściem w życie obowiązkowego Krajowego Systemu e-Faktur (tzw. KSeF)  oraz  z uwagi na fakt, iż jednostki organizacyjne nie powinny być traktowane jako odrębni od Gminy i Miasta Przysucha podatnicy VAT, zwracamy się z prośbą o umieszczanie następujących danych na wystawianych przez Państwa fakturach VAT, rachunkach oraz notach.</w:t>
      </w:r>
    </w:p>
    <w:p w14:paraId="7743EC6C" w14:textId="77777777" w:rsidR="003A3B35" w:rsidRDefault="003A3B35" w:rsidP="003A3B35">
      <w:pPr>
        <w:widowControl w:val="0"/>
        <w:autoSpaceDN w:val="0"/>
        <w:ind w:left="426"/>
        <w:contextualSpacing/>
        <w:jc w:val="both"/>
        <w:textAlignment w:val="baseline"/>
        <w:rPr>
          <w:rFonts w:ascii="Arial" w:hAnsi="Arial" w:cs="Arial"/>
          <w:b/>
          <w:bCs/>
          <w:sz w:val="20"/>
          <w:szCs w:val="20"/>
        </w:rPr>
      </w:pPr>
    </w:p>
    <w:p w14:paraId="03D1F4A8" w14:textId="77777777" w:rsidR="003A3B35" w:rsidRDefault="003A3B35" w:rsidP="003A3B3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Nabywca (Podmiot2):</w:t>
      </w:r>
    </w:p>
    <w:p w14:paraId="28A3899B" w14:textId="77777777" w:rsidR="003A3B35" w:rsidRDefault="003A3B35" w:rsidP="003A3B3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Gmina i Miasto Przysucha</w:t>
      </w:r>
    </w:p>
    <w:p w14:paraId="24E2B81B" w14:textId="77777777" w:rsidR="003A3B35" w:rsidRDefault="003A3B35" w:rsidP="003A3B3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Plac Kolberga 11</w:t>
      </w:r>
    </w:p>
    <w:p w14:paraId="28BDB183" w14:textId="77777777" w:rsidR="003A3B35" w:rsidRDefault="003A3B35" w:rsidP="003A3B3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26-400 Przysucha</w:t>
      </w:r>
    </w:p>
    <w:p w14:paraId="1E3C3463" w14:textId="06B27277" w:rsidR="009C4665" w:rsidRDefault="003A3B35" w:rsidP="009C466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NIP: 6010085828</w:t>
      </w:r>
    </w:p>
    <w:p w14:paraId="5F92DEFE" w14:textId="77777777" w:rsidR="003A3B35" w:rsidRDefault="003A3B35" w:rsidP="003A3B3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Odbiorca (Podmiot3):</w:t>
      </w:r>
    </w:p>
    <w:p w14:paraId="2081A372" w14:textId="77777777" w:rsidR="003A3B35" w:rsidRDefault="003A3B35" w:rsidP="003A3B3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Urząd Gminy i Miasta w Przysusze</w:t>
      </w:r>
    </w:p>
    <w:p w14:paraId="286818D8" w14:textId="77777777" w:rsidR="003A3B35" w:rsidRDefault="003A3B35" w:rsidP="003A3B3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Plac Kolberga 11</w:t>
      </w:r>
    </w:p>
    <w:p w14:paraId="3C8DD46F" w14:textId="77777777" w:rsidR="003A3B35" w:rsidRDefault="003A3B35" w:rsidP="003A3B3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26-400 Przysucha</w:t>
      </w:r>
    </w:p>
    <w:p w14:paraId="281B887B" w14:textId="572D791C" w:rsidR="003A3B35" w:rsidRDefault="003A3B35" w:rsidP="003A3B3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NIP: 7991474606</w:t>
      </w:r>
    </w:p>
    <w:p w14:paraId="434FAE93" w14:textId="77777777" w:rsidR="003A3B35" w:rsidRDefault="003A3B35" w:rsidP="003A3B35">
      <w:pPr>
        <w:widowControl w:val="0"/>
        <w:autoSpaceDN w:val="0"/>
        <w:ind w:left="426"/>
        <w:contextualSpacing/>
        <w:jc w:val="both"/>
        <w:textAlignment w:val="baseline"/>
        <w:rPr>
          <w:rFonts w:ascii="Arial" w:hAnsi="Arial" w:cs="Arial"/>
          <w:b/>
          <w:bCs/>
          <w:sz w:val="20"/>
          <w:szCs w:val="20"/>
        </w:rPr>
      </w:pPr>
    </w:p>
    <w:p w14:paraId="62E919B6" w14:textId="77777777" w:rsidR="003A3B35" w:rsidRDefault="003A3B35" w:rsidP="003A3B35">
      <w:pPr>
        <w:widowControl w:val="0"/>
        <w:autoSpaceDN w:val="0"/>
        <w:ind w:left="426"/>
        <w:contextualSpacing/>
        <w:jc w:val="both"/>
        <w:textAlignment w:val="baseline"/>
        <w:rPr>
          <w:rFonts w:ascii="Arial" w:hAnsi="Arial" w:cs="Arial"/>
          <w:sz w:val="20"/>
          <w:szCs w:val="20"/>
        </w:rPr>
      </w:pPr>
      <w:r>
        <w:rPr>
          <w:rFonts w:ascii="Arial" w:hAnsi="Arial" w:cs="Arial"/>
          <w:sz w:val="20"/>
          <w:szCs w:val="20"/>
        </w:rPr>
        <w:t>Jednocześnie zwracamy uwagę, iż przy wypełnianiu danych Podmiot2 (Nabywca) według obowiązującej w KSeF schemy Fa(3), w polu JST należy zaznaczyć/wybrać wartość „1”, natomiast przy wypełnianiu danych Podmiot3 (Odbiorca) należy zaznaczyć/wybrać wartość „8”.</w:t>
      </w:r>
    </w:p>
    <w:p w14:paraId="5B92F5FE" w14:textId="67FBFBC4" w:rsidR="00106585" w:rsidRDefault="003A3B35" w:rsidP="003A3B35">
      <w:pPr>
        <w:widowControl w:val="0"/>
        <w:autoSpaceDN w:val="0"/>
        <w:ind w:left="426"/>
        <w:contextualSpacing/>
        <w:jc w:val="both"/>
        <w:textAlignment w:val="baseline"/>
        <w:rPr>
          <w:rFonts w:ascii="Arial" w:hAnsi="Arial" w:cs="Arial"/>
          <w:b/>
          <w:bCs/>
          <w:sz w:val="20"/>
          <w:szCs w:val="20"/>
        </w:rPr>
      </w:pPr>
      <w:r>
        <w:rPr>
          <w:rFonts w:ascii="Arial" w:hAnsi="Arial" w:cs="Arial"/>
          <w:b/>
          <w:bCs/>
          <w:sz w:val="20"/>
          <w:szCs w:val="20"/>
        </w:rPr>
        <w:t xml:space="preserve">Wszelkie załączniki do faktury należy przesłać na adres: </w:t>
      </w:r>
      <w:hyperlink r:id="rId8" w:history="1">
        <w:r>
          <w:rPr>
            <w:rStyle w:val="Hipercze"/>
            <w:rFonts w:ascii="Arial" w:hAnsi="Arial" w:cs="Arial"/>
            <w:b/>
            <w:bCs/>
            <w:sz w:val="20"/>
            <w:szCs w:val="20"/>
          </w:rPr>
          <w:t>sekretariat@gminaprzysucha.pl</w:t>
        </w:r>
      </w:hyperlink>
      <w:r>
        <w:rPr>
          <w:rFonts w:ascii="Arial" w:hAnsi="Arial" w:cs="Arial"/>
          <w:b/>
          <w:bCs/>
          <w:sz w:val="20"/>
          <w:szCs w:val="20"/>
        </w:rPr>
        <w:t xml:space="preserve">. </w:t>
      </w:r>
    </w:p>
    <w:p w14:paraId="48389D6B" w14:textId="77777777" w:rsidR="00264981" w:rsidRPr="003A3B35" w:rsidRDefault="00264981" w:rsidP="003A3B35">
      <w:pPr>
        <w:widowControl w:val="0"/>
        <w:autoSpaceDN w:val="0"/>
        <w:ind w:left="426"/>
        <w:contextualSpacing/>
        <w:jc w:val="both"/>
        <w:textAlignment w:val="baseline"/>
        <w:rPr>
          <w:rFonts w:ascii="Arial" w:hAnsi="Arial" w:cs="Arial"/>
          <w:b/>
          <w:bCs/>
          <w:sz w:val="20"/>
          <w:szCs w:val="20"/>
        </w:rPr>
      </w:pPr>
    </w:p>
    <w:p w14:paraId="5969F0DB" w14:textId="77777777" w:rsidR="00106585" w:rsidRPr="00106585" w:rsidRDefault="00106585" w:rsidP="00106585">
      <w:pPr>
        <w:widowControl w:val="0"/>
        <w:autoSpaceDN w:val="0"/>
        <w:contextualSpacing/>
        <w:jc w:val="center"/>
        <w:textAlignment w:val="baseline"/>
        <w:rPr>
          <w:rFonts w:ascii="Arial" w:hAnsi="Arial" w:cs="Arial"/>
          <w:sz w:val="20"/>
          <w:szCs w:val="20"/>
        </w:rPr>
      </w:pPr>
      <w:r w:rsidRPr="00106585">
        <w:rPr>
          <w:rFonts w:ascii="Arial" w:hAnsi="Arial" w:cs="Arial"/>
          <w:b/>
          <w:sz w:val="20"/>
          <w:szCs w:val="20"/>
        </w:rPr>
        <w:t>§7</w:t>
      </w:r>
    </w:p>
    <w:p w14:paraId="5049E1D7" w14:textId="77777777" w:rsidR="00106585" w:rsidRPr="00DF62BA" w:rsidRDefault="00106585" w:rsidP="00106585">
      <w:pPr>
        <w:widowControl w:val="0"/>
        <w:autoSpaceDN w:val="0"/>
        <w:contextualSpacing/>
        <w:jc w:val="center"/>
        <w:textAlignment w:val="baseline"/>
        <w:rPr>
          <w:rFonts w:ascii="Arial" w:hAnsi="Arial" w:cs="Arial"/>
          <w:b/>
          <w:bCs/>
          <w:sz w:val="20"/>
          <w:szCs w:val="20"/>
        </w:rPr>
      </w:pPr>
      <w:r w:rsidRPr="00DF62BA">
        <w:rPr>
          <w:rFonts w:ascii="Arial" w:hAnsi="Arial" w:cs="Arial"/>
          <w:b/>
          <w:bCs/>
          <w:sz w:val="20"/>
          <w:szCs w:val="20"/>
        </w:rPr>
        <w:t>Płatności częściowe</w:t>
      </w:r>
    </w:p>
    <w:p w14:paraId="7EA2677E" w14:textId="11E37752" w:rsidR="00106585" w:rsidRPr="00DF62BA" w:rsidRDefault="00106585" w:rsidP="00106585">
      <w:pPr>
        <w:widowControl w:val="0"/>
        <w:numPr>
          <w:ilvl w:val="0"/>
          <w:numId w:val="33"/>
        </w:numPr>
        <w:autoSpaceDN w:val="0"/>
        <w:ind w:left="426" w:hanging="426"/>
        <w:contextualSpacing/>
        <w:jc w:val="both"/>
        <w:textAlignment w:val="baseline"/>
        <w:rPr>
          <w:rFonts w:ascii="Arial" w:hAnsi="Arial" w:cs="Arial"/>
          <w:sz w:val="20"/>
          <w:szCs w:val="20"/>
        </w:rPr>
      </w:pPr>
      <w:r w:rsidRPr="00DF62BA">
        <w:rPr>
          <w:rFonts w:ascii="Arial" w:hAnsi="Arial" w:cs="Arial"/>
          <w:sz w:val="20"/>
          <w:szCs w:val="20"/>
        </w:rPr>
        <w:t xml:space="preserve">Zamawiający dopuszcza płatności częściowe na podstawie faktur przejściowych po wykonaniu </w:t>
      </w:r>
      <w:r w:rsidR="00DF62BA" w:rsidRPr="00DF62BA">
        <w:rPr>
          <w:rFonts w:ascii="Arial" w:hAnsi="Arial" w:cs="Arial"/>
          <w:sz w:val="20"/>
          <w:szCs w:val="20"/>
        </w:rPr>
        <w:t>poniższych etapów realizacji  obejmujących w szczególności</w:t>
      </w:r>
      <w:r w:rsidRPr="00DF62BA">
        <w:rPr>
          <w:rFonts w:ascii="Arial" w:hAnsi="Arial" w:cs="Arial"/>
          <w:sz w:val="20"/>
          <w:szCs w:val="20"/>
        </w:rPr>
        <w:t>:</w:t>
      </w:r>
    </w:p>
    <w:p w14:paraId="33473112" w14:textId="0F5FE576" w:rsidR="00DF62BA" w:rsidRPr="009C4665" w:rsidRDefault="00DF62BA" w:rsidP="00106585">
      <w:pPr>
        <w:widowControl w:val="0"/>
        <w:numPr>
          <w:ilvl w:val="1"/>
          <w:numId w:val="33"/>
        </w:numPr>
        <w:autoSpaceDN w:val="0"/>
        <w:ind w:left="993" w:hanging="567"/>
        <w:contextualSpacing/>
        <w:jc w:val="both"/>
        <w:textAlignment w:val="baseline"/>
        <w:rPr>
          <w:rFonts w:ascii="Arial" w:hAnsi="Arial" w:cs="Arial"/>
          <w:sz w:val="20"/>
          <w:szCs w:val="20"/>
        </w:rPr>
      </w:pPr>
      <w:r w:rsidRPr="009C4665">
        <w:rPr>
          <w:rFonts w:ascii="Arial" w:hAnsi="Arial" w:cs="Arial"/>
          <w:sz w:val="20"/>
          <w:szCs w:val="20"/>
        </w:rPr>
        <w:t xml:space="preserve">ETAP I – Płatność w wysokości do 30% wynagrodzenia umownego po wykonaniu: </w:t>
      </w:r>
    </w:p>
    <w:p w14:paraId="2C21304E" w14:textId="70DA31DC" w:rsidR="00DE4472" w:rsidRPr="009C4665" w:rsidRDefault="00106585" w:rsidP="00DE4472">
      <w:pPr>
        <w:pStyle w:val="Akapitzlist"/>
        <w:widowControl w:val="0"/>
        <w:numPr>
          <w:ilvl w:val="0"/>
          <w:numId w:val="43"/>
        </w:numPr>
        <w:autoSpaceDN w:val="0"/>
        <w:ind w:left="1418"/>
        <w:contextualSpacing/>
        <w:jc w:val="both"/>
        <w:textAlignment w:val="baseline"/>
        <w:rPr>
          <w:rFonts w:ascii="Arial" w:hAnsi="Arial" w:cs="Arial"/>
          <w:sz w:val="20"/>
          <w:szCs w:val="20"/>
        </w:rPr>
      </w:pPr>
      <w:r w:rsidRPr="009C4665">
        <w:rPr>
          <w:rFonts w:ascii="Arial" w:hAnsi="Arial" w:cs="Arial"/>
          <w:sz w:val="20"/>
          <w:szCs w:val="20"/>
        </w:rPr>
        <w:t>Opracowani</w:t>
      </w:r>
      <w:r w:rsidR="00DF62BA" w:rsidRPr="009C4665">
        <w:rPr>
          <w:rFonts w:ascii="Arial" w:hAnsi="Arial" w:cs="Arial"/>
          <w:sz w:val="20"/>
          <w:szCs w:val="20"/>
        </w:rPr>
        <w:t>a</w:t>
      </w:r>
      <w:r w:rsidRPr="009C4665">
        <w:rPr>
          <w:rFonts w:ascii="Arial" w:hAnsi="Arial" w:cs="Arial"/>
          <w:sz w:val="20"/>
          <w:szCs w:val="20"/>
        </w:rPr>
        <w:t xml:space="preserve"> koncepcji zagospodarowania terenu przebiegu sieci wraz </w:t>
      </w:r>
      <w:r w:rsidR="00D368E1" w:rsidRPr="009C4665">
        <w:rPr>
          <w:rFonts w:ascii="Arial" w:hAnsi="Arial" w:cs="Arial"/>
          <w:sz w:val="20"/>
          <w:szCs w:val="20"/>
        </w:rPr>
        <w:br/>
      </w:r>
      <w:r w:rsidRPr="009C4665">
        <w:rPr>
          <w:rFonts w:ascii="Arial" w:hAnsi="Arial" w:cs="Arial"/>
          <w:sz w:val="20"/>
          <w:szCs w:val="20"/>
        </w:rPr>
        <w:t>z rozwiązaniami technicznymi</w:t>
      </w:r>
      <w:r w:rsidR="00DF62BA" w:rsidRPr="009C4665">
        <w:rPr>
          <w:rFonts w:ascii="Arial" w:hAnsi="Arial" w:cs="Arial"/>
          <w:sz w:val="20"/>
          <w:szCs w:val="20"/>
        </w:rPr>
        <w:t xml:space="preserve"> – dla całości przedmiotu umowy</w:t>
      </w:r>
      <w:r w:rsidRPr="009C4665">
        <w:rPr>
          <w:rFonts w:ascii="Arial" w:hAnsi="Arial" w:cs="Arial"/>
          <w:sz w:val="20"/>
          <w:szCs w:val="20"/>
        </w:rPr>
        <w:t>.</w:t>
      </w:r>
    </w:p>
    <w:p w14:paraId="1992D8AE" w14:textId="3D9E1EC5" w:rsidR="00DE4472" w:rsidRPr="009C4665" w:rsidRDefault="006D2044" w:rsidP="00DE4472">
      <w:pPr>
        <w:pStyle w:val="Akapitzlist"/>
        <w:widowControl w:val="0"/>
        <w:numPr>
          <w:ilvl w:val="0"/>
          <w:numId w:val="43"/>
        </w:numPr>
        <w:autoSpaceDN w:val="0"/>
        <w:ind w:left="1418"/>
        <w:contextualSpacing/>
        <w:jc w:val="both"/>
        <w:textAlignment w:val="baseline"/>
        <w:rPr>
          <w:rFonts w:ascii="Arial" w:hAnsi="Arial" w:cs="Arial"/>
          <w:sz w:val="20"/>
          <w:szCs w:val="20"/>
        </w:rPr>
      </w:pPr>
      <w:r w:rsidRPr="009C4665">
        <w:rPr>
          <w:rFonts w:ascii="Arial" w:hAnsi="Arial" w:cs="Arial"/>
          <w:sz w:val="20"/>
          <w:szCs w:val="20"/>
        </w:rPr>
        <w:t>Uzyskani</w:t>
      </w:r>
      <w:r w:rsidR="00DE4472" w:rsidRPr="009C4665">
        <w:rPr>
          <w:rFonts w:ascii="Arial" w:hAnsi="Arial" w:cs="Arial"/>
          <w:sz w:val="20"/>
          <w:szCs w:val="20"/>
        </w:rPr>
        <w:t>a</w:t>
      </w:r>
      <w:r w:rsidRPr="009C4665">
        <w:rPr>
          <w:rFonts w:ascii="Arial" w:hAnsi="Arial" w:cs="Arial"/>
          <w:sz w:val="20"/>
          <w:szCs w:val="20"/>
        </w:rPr>
        <w:t xml:space="preserve"> w imieniu zamawiającego decyzji o środowiskowych uwarunkowaniach realizacji inwestycji </w:t>
      </w:r>
      <w:r w:rsidR="00DF62BA" w:rsidRPr="009C4665">
        <w:rPr>
          <w:rFonts w:ascii="Arial" w:hAnsi="Arial" w:cs="Arial"/>
          <w:sz w:val="20"/>
          <w:szCs w:val="20"/>
        </w:rPr>
        <w:t>– dla całości przedmiotu umowy.</w:t>
      </w:r>
    </w:p>
    <w:p w14:paraId="22DDDBB4" w14:textId="1741E757" w:rsidR="006D2044" w:rsidRDefault="006D2044" w:rsidP="009C4665">
      <w:pPr>
        <w:pStyle w:val="Akapitzlist"/>
        <w:widowControl w:val="0"/>
        <w:numPr>
          <w:ilvl w:val="0"/>
          <w:numId w:val="43"/>
        </w:numPr>
        <w:autoSpaceDN w:val="0"/>
        <w:ind w:left="1418"/>
        <w:contextualSpacing/>
        <w:jc w:val="both"/>
        <w:textAlignment w:val="baseline"/>
        <w:rPr>
          <w:rFonts w:ascii="Arial" w:hAnsi="Arial" w:cs="Arial"/>
          <w:sz w:val="20"/>
          <w:szCs w:val="20"/>
        </w:rPr>
      </w:pPr>
      <w:r w:rsidRPr="009C4665">
        <w:rPr>
          <w:rFonts w:ascii="Arial" w:hAnsi="Arial" w:cs="Arial"/>
          <w:sz w:val="20"/>
          <w:szCs w:val="20"/>
        </w:rPr>
        <w:t>Opracowani</w:t>
      </w:r>
      <w:r w:rsidR="00DE4472" w:rsidRPr="009C4665">
        <w:rPr>
          <w:rFonts w:ascii="Arial" w:hAnsi="Arial" w:cs="Arial"/>
          <w:sz w:val="20"/>
          <w:szCs w:val="20"/>
        </w:rPr>
        <w:t>a</w:t>
      </w:r>
      <w:r w:rsidRPr="009C4665">
        <w:rPr>
          <w:rFonts w:ascii="Arial" w:hAnsi="Arial" w:cs="Arial"/>
          <w:sz w:val="20"/>
          <w:szCs w:val="20"/>
        </w:rPr>
        <w:t xml:space="preserve"> kompletnego projektu budowlanego (projekt zagospodarowania działki lub terenu, projekt architektoniczno-budowlany, projekt techniczny) wraz z ze wszystkimi załącznikami, decyzjami, opiniami i uzgodnieniami </w:t>
      </w:r>
      <w:r w:rsidR="003758E0">
        <w:rPr>
          <w:rFonts w:ascii="Arial" w:hAnsi="Arial" w:cs="Arial"/>
          <w:sz w:val="20"/>
          <w:szCs w:val="20"/>
        </w:rPr>
        <w:t>oraz</w:t>
      </w:r>
      <w:r w:rsidRPr="009C4665">
        <w:rPr>
          <w:rFonts w:ascii="Arial" w:hAnsi="Arial" w:cs="Arial"/>
          <w:sz w:val="20"/>
          <w:szCs w:val="20"/>
        </w:rPr>
        <w:t xml:space="preserve"> uzyskanie </w:t>
      </w:r>
      <w:r w:rsidR="00DE4472" w:rsidRPr="009C4665">
        <w:rPr>
          <w:rFonts w:ascii="Arial" w:hAnsi="Arial" w:cs="Arial"/>
          <w:sz w:val="20"/>
          <w:szCs w:val="20"/>
        </w:rPr>
        <w:br/>
      </w:r>
      <w:r w:rsidRPr="009C4665">
        <w:rPr>
          <w:rFonts w:ascii="Arial" w:hAnsi="Arial" w:cs="Arial"/>
          <w:sz w:val="20"/>
          <w:szCs w:val="20"/>
        </w:rPr>
        <w:t xml:space="preserve">w imieniu zamawiającego decyzji pozwolenia na realizację robót budowlanych – dla odcinka o długości </w:t>
      </w:r>
      <w:r w:rsidR="00426CA2" w:rsidRPr="009C4665">
        <w:rPr>
          <w:rFonts w:ascii="Arial" w:hAnsi="Arial" w:cs="Arial"/>
          <w:sz w:val="20"/>
          <w:szCs w:val="20"/>
        </w:rPr>
        <w:t>około</w:t>
      </w:r>
      <w:r w:rsidRPr="009C4665">
        <w:rPr>
          <w:rFonts w:ascii="Arial" w:hAnsi="Arial" w:cs="Arial"/>
          <w:sz w:val="20"/>
          <w:szCs w:val="20"/>
        </w:rPr>
        <w:t xml:space="preserve"> </w:t>
      </w:r>
      <w:r w:rsidRPr="009C4665">
        <w:rPr>
          <w:rFonts w:ascii="Arial" w:hAnsi="Arial" w:cs="Arial"/>
          <w:b/>
          <w:bCs/>
          <w:sz w:val="20"/>
          <w:szCs w:val="20"/>
        </w:rPr>
        <w:t>3000m</w:t>
      </w:r>
      <w:r w:rsidRPr="009C4665">
        <w:rPr>
          <w:rFonts w:ascii="Arial" w:hAnsi="Arial" w:cs="Arial"/>
          <w:sz w:val="20"/>
          <w:szCs w:val="20"/>
        </w:rPr>
        <w:t xml:space="preserve"> z możliwością </w:t>
      </w:r>
      <w:r w:rsidR="00A723B7">
        <w:rPr>
          <w:rFonts w:ascii="Arial" w:hAnsi="Arial" w:cs="Arial"/>
          <w:sz w:val="20"/>
          <w:szCs w:val="20"/>
        </w:rPr>
        <w:t>włączenia</w:t>
      </w:r>
      <w:r w:rsidRPr="009C4665">
        <w:rPr>
          <w:rFonts w:ascii="Arial" w:hAnsi="Arial" w:cs="Arial"/>
          <w:sz w:val="20"/>
          <w:szCs w:val="20"/>
        </w:rPr>
        <w:t xml:space="preserve"> do istniejącej sieci;</w:t>
      </w:r>
    </w:p>
    <w:p w14:paraId="5ABFA720" w14:textId="6C3B78BA" w:rsidR="00A723B7" w:rsidRPr="00A723B7" w:rsidRDefault="00A723B7" w:rsidP="00A723B7">
      <w:pPr>
        <w:pStyle w:val="Akapitzlist"/>
        <w:widowControl w:val="0"/>
        <w:numPr>
          <w:ilvl w:val="0"/>
          <w:numId w:val="43"/>
        </w:numPr>
        <w:autoSpaceDN w:val="0"/>
        <w:contextualSpacing/>
        <w:jc w:val="both"/>
        <w:textAlignment w:val="baseline"/>
        <w:rPr>
          <w:rFonts w:ascii="Arial" w:hAnsi="Arial" w:cs="Arial"/>
          <w:sz w:val="20"/>
          <w:szCs w:val="20"/>
        </w:rPr>
      </w:pPr>
      <w:r w:rsidRPr="009C4665">
        <w:rPr>
          <w:rFonts w:ascii="Arial" w:hAnsi="Arial" w:cs="Arial"/>
          <w:sz w:val="20"/>
          <w:szCs w:val="20"/>
        </w:rPr>
        <w:lastRenderedPageBreak/>
        <w:t>Opracowania specyfikacji technicznych wykonania i odbioru robót budowlanych.</w:t>
      </w:r>
      <w:r>
        <w:rPr>
          <w:rFonts w:ascii="Arial" w:hAnsi="Arial" w:cs="Arial"/>
          <w:sz w:val="20"/>
          <w:szCs w:val="20"/>
        </w:rPr>
        <w:t xml:space="preserve">, </w:t>
      </w:r>
      <w:r w:rsidRPr="00A723B7">
        <w:rPr>
          <w:rFonts w:ascii="Arial" w:hAnsi="Arial" w:cs="Arial"/>
          <w:sz w:val="20"/>
          <w:szCs w:val="20"/>
        </w:rPr>
        <w:t xml:space="preserve">kosztorysów inwestorskich, przedmiarów robót; </w:t>
      </w:r>
    </w:p>
    <w:p w14:paraId="6DD11CC9" w14:textId="20EA3152" w:rsidR="00DE4472" w:rsidRPr="00A723B7" w:rsidRDefault="00DE4472" w:rsidP="00A723B7">
      <w:pPr>
        <w:widowControl w:val="0"/>
        <w:numPr>
          <w:ilvl w:val="1"/>
          <w:numId w:val="33"/>
        </w:numPr>
        <w:autoSpaceDN w:val="0"/>
        <w:ind w:left="993" w:hanging="567"/>
        <w:contextualSpacing/>
        <w:jc w:val="both"/>
        <w:textAlignment w:val="baseline"/>
        <w:rPr>
          <w:rFonts w:ascii="Arial" w:hAnsi="Arial" w:cs="Arial"/>
          <w:sz w:val="20"/>
          <w:szCs w:val="20"/>
        </w:rPr>
      </w:pPr>
      <w:r w:rsidRPr="009C4665">
        <w:rPr>
          <w:rFonts w:ascii="Arial" w:hAnsi="Arial" w:cs="Arial"/>
          <w:sz w:val="20"/>
          <w:szCs w:val="20"/>
        </w:rPr>
        <w:t xml:space="preserve">ETAP II – Płatność w wysokości do 25% wynagrodzenia umownego po wykonaniu: </w:t>
      </w:r>
    </w:p>
    <w:p w14:paraId="1AB0285C" w14:textId="771F54DA" w:rsidR="00A723B7" w:rsidRDefault="00A723B7" w:rsidP="00A723B7">
      <w:pPr>
        <w:pStyle w:val="Akapitzlist"/>
        <w:widowControl w:val="0"/>
        <w:numPr>
          <w:ilvl w:val="0"/>
          <w:numId w:val="44"/>
        </w:numPr>
        <w:autoSpaceDN w:val="0"/>
        <w:contextualSpacing/>
        <w:jc w:val="both"/>
        <w:textAlignment w:val="baseline"/>
        <w:rPr>
          <w:rFonts w:ascii="Arial" w:hAnsi="Arial" w:cs="Arial"/>
          <w:sz w:val="20"/>
          <w:szCs w:val="20"/>
        </w:rPr>
      </w:pPr>
      <w:r w:rsidRPr="009C4665">
        <w:rPr>
          <w:rFonts w:ascii="Arial" w:hAnsi="Arial" w:cs="Arial"/>
          <w:sz w:val="20"/>
          <w:szCs w:val="20"/>
        </w:rPr>
        <w:t xml:space="preserve">Opracowania kompletnego projektu budowlanego (projekt zagospodarowania działki lub terenu, projekt architektoniczno-budowlany, projekt techniczny) wraz </w:t>
      </w:r>
      <w:r>
        <w:rPr>
          <w:rFonts w:ascii="Arial" w:hAnsi="Arial" w:cs="Arial"/>
          <w:sz w:val="20"/>
          <w:szCs w:val="20"/>
        </w:rPr>
        <w:br/>
      </w:r>
      <w:r w:rsidRPr="009C4665">
        <w:rPr>
          <w:rFonts w:ascii="Arial" w:hAnsi="Arial" w:cs="Arial"/>
          <w:sz w:val="20"/>
          <w:szCs w:val="20"/>
        </w:rPr>
        <w:t xml:space="preserve">z ze wszystkimi załącznikami, decyzjami, opiniami i uzgodnieniami i uzyskanie </w:t>
      </w:r>
      <w:r>
        <w:rPr>
          <w:rFonts w:ascii="Arial" w:hAnsi="Arial" w:cs="Arial"/>
          <w:sz w:val="20"/>
          <w:szCs w:val="20"/>
        </w:rPr>
        <w:br/>
      </w:r>
      <w:r w:rsidRPr="009C4665">
        <w:rPr>
          <w:rFonts w:ascii="Arial" w:hAnsi="Arial" w:cs="Arial"/>
          <w:sz w:val="20"/>
          <w:szCs w:val="20"/>
        </w:rPr>
        <w:t xml:space="preserve">w imieniu zamawiającego decyzji pozwolenia na realizację robót budowlanych – dla kolejnego odcinka o długości około </w:t>
      </w:r>
      <w:r w:rsidRPr="009C4665">
        <w:rPr>
          <w:rFonts w:ascii="Arial" w:hAnsi="Arial" w:cs="Arial"/>
          <w:b/>
          <w:bCs/>
          <w:sz w:val="20"/>
          <w:szCs w:val="20"/>
        </w:rPr>
        <w:t>5000m</w:t>
      </w:r>
      <w:r w:rsidRPr="009C4665">
        <w:rPr>
          <w:rFonts w:ascii="Arial" w:hAnsi="Arial" w:cs="Arial"/>
          <w:sz w:val="20"/>
          <w:szCs w:val="20"/>
        </w:rPr>
        <w:t xml:space="preserve"> z możliwością </w:t>
      </w:r>
      <w:r>
        <w:rPr>
          <w:rFonts w:ascii="Arial" w:hAnsi="Arial" w:cs="Arial"/>
          <w:sz w:val="20"/>
          <w:szCs w:val="20"/>
        </w:rPr>
        <w:t>włączenia</w:t>
      </w:r>
      <w:r w:rsidRPr="009C4665">
        <w:rPr>
          <w:rFonts w:ascii="Arial" w:hAnsi="Arial" w:cs="Arial"/>
          <w:sz w:val="20"/>
          <w:szCs w:val="20"/>
        </w:rPr>
        <w:t xml:space="preserve"> do istniejącej sieci;</w:t>
      </w:r>
    </w:p>
    <w:p w14:paraId="643CB94E" w14:textId="7E18DBAB" w:rsidR="00A723B7" w:rsidRPr="00A723B7" w:rsidRDefault="00A723B7" w:rsidP="00A723B7">
      <w:pPr>
        <w:pStyle w:val="Akapitzlist"/>
        <w:widowControl w:val="0"/>
        <w:numPr>
          <w:ilvl w:val="0"/>
          <w:numId w:val="44"/>
        </w:numPr>
        <w:autoSpaceDN w:val="0"/>
        <w:contextualSpacing/>
        <w:jc w:val="both"/>
        <w:textAlignment w:val="baseline"/>
        <w:rPr>
          <w:rFonts w:ascii="Arial" w:hAnsi="Arial" w:cs="Arial"/>
          <w:sz w:val="20"/>
          <w:szCs w:val="20"/>
        </w:rPr>
      </w:pPr>
      <w:r w:rsidRPr="009C4665">
        <w:rPr>
          <w:rFonts w:ascii="Arial" w:hAnsi="Arial" w:cs="Arial"/>
          <w:sz w:val="20"/>
          <w:szCs w:val="20"/>
        </w:rPr>
        <w:t>Opracowania specyfikacji technicznych wykonania i odbioru robót budowlanych.</w:t>
      </w:r>
      <w:r>
        <w:rPr>
          <w:rFonts w:ascii="Arial" w:hAnsi="Arial" w:cs="Arial"/>
          <w:sz w:val="20"/>
          <w:szCs w:val="20"/>
        </w:rPr>
        <w:t xml:space="preserve">, </w:t>
      </w:r>
      <w:r w:rsidRPr="00A723B7">
        <w:rPr>
          <w:rFonts w:ascii="Arial" w:hAnsi="Arial" w:cs="Arial"/>
          <w:sz w:val="20"/>
          <w:szCs w:val="20"/>
        </w:rPr>
        <w:t xml:space="preserve">kosztorysów inwestorskich, przedmiarów robót; </w:t>
      </w:r>
    </w:p>
    <w:p w14:paraId="3B1074A9" w14:textId="256C88B3" w:rsidR="00106585" w:rsidRPr="009C4665" w:rsidRDefault="00DE4472" w:rsidP="00106585">
      <w:pPr>
        <w:widowControl w:val="0"/>
        <w:numPr>
          <w:ilvl w:val="1"/>
          <w:numId w:val="33"/>
        </w:numPr>
        <w:autoSpaceDN w:val="0"/>
        <w:ind w:left="993" w:hanging="567"/>
        <w:contextualSpacing/>
        <w:jc w:val="both"/>
        <w:textAlignment w:val="baseline"/>
        <w:rPr>
          <w:rFonts w:ascii="Arial" w:hAnsi="Arial" w:cs="Arial"/>
          <w:sz w:val="20"/>
          <w:szCs w:val="20"/>
        </w:rPr>
      </w:pPr>
      <w:r w:rsidRPr="009C4665">
        <w:rPr>
          <w:rFonts w:ascii="Arial" w:hAnsi="Arial" w:cs="Arial"/>
          <w:sz w:val="20"/>
          <w:szCs w:val="20"/>
        </w:rPr>
        <w:t>Płatność końcowa</w:t>
      </w:r>
      <w:r w:rsidR="003F2886" w:rsidRPr="009C4665">
        <w:rPr>
          <w:rFonts w:ascii="Arial" w:hAnsi="Arial" w:cs="Arial"/>
          <w:sz w:val="20"/>
          <w:szCs w:val="20"/>
        </w:rPr>
        <w:t xml:space="preserve"> wynagrodzenia umownego</w:t>
      </w:r>
      <w:r w:rsidR="00D368E1" w:rsidRPr="009C4665">
        <w:rPr>
          <w:rFonts w:ascii="Arial" w:hAnsi="Arial" w:cs="Arial"/>
          <w:sz w:val="20"/>
          <w:szCs w:val="20"/>
        </w:rPr>
        <w:t xml:space="preserve"> (etap III)</w:t>
      </w:r>
      <w:r w:rsidR="003F2886" w:rsidRPr="009C4665">
        <w:rPr>
          <w:rFonts w:ascii="Arial" w:hAnsi="Arial" w:cs="Arial"/>
          <w:sz w:val="20"/>
          <w:szCs w:val="20"/>
        </w:rPr>
        <w:t xml:space="preserve"> która nastąpi po wykonaniu czynności określonych w §1 pkt. 3 umowy w tym min.: </w:t>
      </w:r>
    </w:p>
    <w:p w14:paraId="196FA72B" w14:textId="2DE022F5" w:rsidR="00DE4472" w:rsidRDefault="00DE4472" w:rsidP="003F2886">
      <w:pPr>
        <w:pStyle w:val="Akapitzlist"/>
        <w:widowControl w:val="0"/>
        <w:numPr>
          <w:ilvl w:val="0"/>
          <w:numId w:val="44"/>
        </w:numPr>
        <w:autoSpaceDN w:val="0"/>
        <w:contextualSpacing/>
        <w:jc w:val="both"/>
        <w:textAlignment w:val="baseline"/>
        <w:rPr>
          <w:rFonts w:ascii="Arial" w:hAnsi="Arial" w:cs="Arial"/>
          <w:sz w:val="20"/>
          <w:szCs w:val="20"/>
        </w:rPr>
      </w:pPr>
      <w:r w:rsidRPr="009C4665">
        <w:rPr>
          <w:rFonts w:ascii="Arial" w:hAnsi="Arial" w:cs="Arial"/>
          <w:sz w:val="20"/>
          <w:szCs w:val="20"/>
        </w:rPr>
        <w:t>Opracowani</w:t>
      </w:r>
      <w:r w:rsidR="00264981" w:rsidRPr="009C4665">
        <w:rPr>
          <w:rFonts w:ascii="Arial" w:hAnsi="Arial" w:cs="Arial"/>
          <w:sz w:val="20"/>
          <w:szCs w:val="20"/>
        </w:rPr>
        <w:t>a</w:t>
      </w:r>
      <w:r w:rsidRPr="009C4665">
        <w:rPr>
          <w:rFonts w:ascii="Arial" w:hAnsi="Arial" w:cs="Arial"/>
          <w:sz w:val="20"/>
          <w:szCs w:val="20"/>
        </w:rPr>
        <w:t xml:space="preserve"> kompletnego projektu budowlanego (projekt zagospodarowania działki lub terenu, projekt architektoniczno-budowlany, projekt techniczny) wraz ze wszystkimi załącznikami, stosownymi decyzjami, opiniami i uzgodnieniami.</w:t>
      </w:r>
    </w:p>
    <w:p w14:paraId="63FD6723" w14:textId="6AEC56C6" w:rsidR="00A723B7" w:rsidRPr="00A723B7" w:rsidRDefault="00A723B7" w:rsidP="00A723B7">
      <w:pPr>
        <w:pStyle w:val="Akapitzlist"/>
        <w:widowControl w:val="0"/>
        <w:numPr>
          <w:ilvl w:val="0"/>
          <w:numId w:val="44"/>
        </w:numPr>
        <w:autoSpaceDN w:val="0"/>
        <w:contextualSpacing/>
        <w:jc w:val="both"/>
        <w:textAlignment w:val="baseline"/>
        <w:rPr>
          <w:rFonts w:ascii="Arial" w:hAnsi="Arial" w:cs="Arial"/>
          <w:sz w:val="20"/>
          <w:szCs w:val="20"/>
        </w:rPr>
      </w:pPr>
      <w:r w:rsidRPr="009C4665">
        <w:rPr>
          <w:rFonts w:ascii="Arial" w:hAnsi="Arial" w:cs="Arial"/>
          <w:sz w:val="20"/>
          <w:szCs w:val="20"/>
        </w:rPr>
        <w:t>Opracowania specyfikacji technicznych wykonania i odbioru robót budowlanych.</w:t>
      </w:r>
      <w:r>
        <w:rPr>
          <w:rFonts w:ascii="Arial" w:hAnsi="Arial" w:cs="Arial"/>
          <w:sz w:val="20"/>
          <w:szCs w:val="20"/>
        </w:rPr>
        <w:t xml:space="preserve">, </w:t>
      </w:r>
      <w:r w:rsidRPr="00A723B7">
        <w:rPr>
          <w:rFonts w:ascii="Arial" w:hAnsi="Arial" w:cs="Arial"/>
          <w:sz w:val="20"/>
          <w:szCs w:val="20"/>
        </w:rPr>
        <w:t xml:space="preserve">kosztorysów inwestorskich, przedmiarów robót; </w:t>
      </w:r>
    </w:p>
    <w:p w14:paraId="419ADE4A" w14:textId="1F29815E" w:rsidR="00106585" w:rsidRDefault="00106585" w:rsidP="00106585">
      <w:pPr>
        <w:widowControl w:val="0"/>
        <w:numPr>
          <w:ilvl w:val="1"/>
          <w:numId w:val="33"/>
        </w:numPr>
        <w:autoSpaceDN w:val="0"/>
        <w:ind w:left="993" w:hanging="567"/>
        <w:contextualSpacing/>
        <w:jc w:val="both"/>
        <w:textAlignment w:val="baseline"/>
        <w:rPr>
          <w:rFonts w:ascii="Arial" w:hAnsi="Arial" w:cs="Arial"/>
          <w:sz w:val="20"/>
          <w:szCs w:val="20"/>
        </w:rPr>
      </w:pPr>
      <w:r w:rsidRPr="00106585">
        <w:rPr>
          <w:rFonts w:ascii="Arial" w:hAnsi="Arial" w:cs="Arial"/>
          <w:sz w:val="20"/>
          <w:szCs w:val="20"/>
        </w:rPr>
        <w:t xml:space="preserve">Wartości faktur częściowych nie mogą przekroczyć w sumie 60% wynagrodzenia umownego brutto za wykonanie całości przedmiotu umowy z zastrzeżeniem: maksymalna płatność za wykonanie Etapu I nie może przekroczyć </w:t>
      </w:r>
      <w:r w:rsidR="00264981">
        <w:rPr>
          <w:rFonts w:ascii="Arial" w:hAnsi="Arial" w:cs="Arial"/>
          <w:sz w:val="20"/>
          <w:szCs w:val="20"/>
        </w:rPr>
        <w:t>3</w:t>
      </w:r>
      <w:r w:rsidRPr="00106585">
        <w:rPr>
          <w:rFonts w:ascii="Arial" w:hAnsi="Arial" w:cs="Arial"/>
          <w:sz w:val="20"/>
          <w:szCs w:val="20"/>
        </w:rPr>
        <w:t xml:space="preserve">0% wynagrodzenia umownego brutto oraz maksymalna płatność za wykonanie Etapu II nie może przekroczyć </w:t>
      </w:r>
      <w:r w:rsidR="00264981">
        <w:rPr>
          <w:rFonts w:ascii="Arial" w:hAnsi="Arial" w:cs="Arial"/>
          <w:sz w:val="20"/>
          <w:szCs w:val="20"/>
        </w:rPr>
        <w:t>25</w:t>
      </w:r>
      <w:r w:rsidRPr="00106585">
        <w:rPr>
          <w:rFonts w:ascii="Arial" w:hAnsi="Arial" w:cs="Arial"/>
          <w:sz w:val="20"/>
          <w:szCs w:val="20"/>
        </w:rPr>
        <w:t>% wynagrodzenia umownego brutto.</w:t>
      </w:r>
    </w:p>
    <w:p w14:paraId="569D547A" w14:textId="69734E1B" w:rsidR="00106585" w:rsidRDefault="00106585" w:rsidP="00106585">
      <w:pPr>
        <w:widowControl w:val="0"/>
        <w:numPr>
          <w:ilvl w:val="1"/>
          <w:numId w:val="33"/>
        </w:numPr>
        <w:autoSpaceDN w:val="0"/>
        <w:ind w:left="993" w:hanging="567"/>
        <w:contextualSpacing/>
        <w:jc w:val="both"/>
        <w:textAlignment w:val="baseline"/>
        <w:rPr>
          <w:rFonts w:ascii="Arial" w:hAnsi="Arial" w:cs="Arial"/>
          <w:sz w:val="20"/>
          <w:szCs w:val="20"/>
        </w:rPr>
      </w:pPr>
      <w:r w:rsidRPr="00106585">
        <w:rPr>
          <w:rFonts w:ascii="Arial" w:hAnsi="Arial" w:cs="Arial"/>
          <w:sz w:val="20"/>
          <w:szCs w:val="20"/>
        </w:rPr>
        <w:t>Podstawą dokonania płatności częściowych przez zamawiającego będą zatwierdzone przez Burmistrza Gminy i Miasta protokoły odbioru częściowego wyżej wymienionych Etapów zgodnie z zasadami określonymi w §</w:t>
      </w:r>
      <w:r>
        <w:rPr>
          <w:rFonts w:ascii="Arial" w:hAnsi="Arial" w:cs="Arial"/>
          <w:sz w:val="20"/>
          <w:szCs w:val="20"/>
        </w:rPr>
        <w:t>11</w:t>
      </w:r>
      <w:r w:rsidRPr="00106585">
        <w:rPr>
          <w:rFonts w:ascii="Arial" w:hAnsi="Arial" w:cs="Arial"/>
          <w:sz w:val="20"/>
          <w:szCs w:val="20"/>
        </w:rPr>
        <w:t xml:space="preserve"> umowy.</w:t>
      </w:r>
    </w:p>
    <w:p w14:paraId="223D027B" w14:textId="358B9017" w:rsidR="00106585" w:rsidRDefault="00106585" w:rsidP="00106585">
      <w:pPr>
        <w:widowControl w:val="0"/>
        <w:numPr>
          <w:ilvl w:val="1"/>
          <w:numId w:val="33"/>
        </w:numPr>
        <w:autoSpaceDN w:val="0"/>
        <w:ind w:left="993" w:hanging="567"/>
        <w:contextualSpacing/>
        <w:jc w:val="both"/>
        <w:textAlignment w:val="baseline"/>
        <w:rPr>
          <w:rFonts w:ascii="Arial" w:hAnsi="Arial" w:cs="Arial"/>
          <w:sz w:val="20"/>
          <w:szCs w:val="20"/>
        </w:rPr>
      </w:pPr>
      <w:r w:rsidRPr="00106585">
        <w:rPr>
          <w:rFonts w:ascii="Arial" w:hAnsi="Arial" w:cs="Arial"/>
          <w:sz w:val="20"/>
          <w:szCs w:val="20"/>
        </w:rPr>
        <w:t xml:space="preserve">Płatność końcowa nastąpi po wykonaniu </w:t>
      </w:r>
      <w:r w:rsidR="0092554B" w:rsidRPr="00106585">
        <w:rPr>
          <w:rFonts w:ascii="Arial" w:hAnsi="Arial" w:cs="Arial"/>
          <w:sz w:val="20"/>
          <w:szCs w:val="20"/>
        </w:rPr>
        <w:t>całości przedmiotu</w:t>
      </w:r>
      <w:r w:rsidRPr="00106585">
        <w:rPr>
          <w:rFonts w:ascii="Arial" w:hAnsi="Arial" w:cs="Arial"/>
          <w:sz w:val="20"/>
          <w:szCs w:val="20"/>
        </w:rPr>
        <w:t xml:space="preserve"> umowy, o którym mowa </w:t>
      </w:r>
      <w:r>
        <w:rPr>
          <w:rFonts w:ascii="Arial" w:hAnsi="Arial" w:cs="Arial"/>
          <w:sz w:val="20"/>
          <w:szCs w:val="20"/>
        </w:rPr>
        <w:br/>
      </w:r>
      <w:r w:rsidRPr="00106585">
        <w:rPr>
          <w:rFonts w:ascii="Arial" w:hAnsi="Arial" w:cs="Arial"/>
          <w:sz w:val="20"/>
          <w:szCs w:val="20"/>
        </w:rPr>
        <w:t xml:space="preserve">w §1 ust. 1 na podstawie faktury po dokonaniu odbioru końcowego przedmiotu umowy </w:t>
      </w:r>
      <w:r>
        <w:rPr>
          <w:rFonts w:ascii="Arial" w:hAnsi="Arial" w:cs="Arial"/>
          <w:sz w:val="20"/>
          <w:szCs w:val="20"/>
        </w:rPr>
        <w:br/>
      </w:r>
      <w:r w:rsidRPr="00106585">
        <w:rPr>
          <w:rFonts w:ascii="Arial" w:hAnsi="Arial" w:cs="Arial"/>
          <w:sz w:val="20"/>
          <w:szCs w:val="20"/>
        </w:rPr>
        <w:t>i zatwierdzenia protokołu odbioru przez Zamawiającego.</w:t>
      </w:r>
    </w:p>
    <w:p w14:paraId="1F11F7D7" w14:textId="6B6E4E37" w:rsidR="009C4665" w:rsidRDefault="009C4665" w:rsidP="009C4665">
      <w:pPr>
        <w:widowControl w:val="0"/>
        <w:numPr>
          <w:ilvl w:val="0"/>
          <w:numId w:val="33"/>
        </w:numPr>
        <w:autoSpaceDN w:val="0"/>
        <w:ind w:left="426" w:hanging="426"/>
        <w:contextualSpacing/>
        <w:jc w:val="both"/>
        <w:textAlignment w:val="baseline"/>
        <w:rPr>
          <w:rFonts w:ascii="Arial" w:hAnsi="Arial" w:cs="Arial"/>
          <w:sz w:val="20"/>
          <w:szCs w:val="20"/>
        </w:rPr>
      </w:pPr>
      <w:r>
        <w:rPr>
          <w:rFonts w:ascii="Arial" w:hAnsi="Arial" w:cs="Arial"/>
          <w:sz w:val="20"/>
          <w:szCs w:val="20"/>
        </w:rPr>
        <w:t>Płatności częściowe realizowane będą min. na podstawie harmonogramu realizacji prac, który Wykonawca zobowiązany był przedstawić do akceptacji zamawiającego przed podpisaniem niniejszej umowy.</w:t>
      </w:r>
    </w:p>
    <w:p w14:paraId="3BB31400" w14:textId="77777777" w:rsidR="00106585" w:rsidRDefault="00106585" w:rsidP="00106585">
      <w:pPr>
        <w:widowControl w:val="0"/>
        <w:numPr>
          <w:ilvl w:val="0"/>
          <w:numId w:val="33"/>
        </w:numPr>
        <w:autoSpaceDN w:val="0"/>
        <w:ind w:left="426" w:hanging="426"/>
        <w:contextualSpacing/>
        <w:jc w:val="both"/>
        <w:textAlignment w:val="baseline"/>
        <w:rPr>
          <w:rFonts w:ascii="Arial" w:hAnsi="Arial" w:cs="Arial"/>
          <w:sz w:val="20"/>
          <w:szCs w:val="20"/>
        </w:rPr>
      </w:pPr>
      <w:r w:rsidRPr="00106585">
        <w:rPr>
          <w:rFonts w:ascii="Arial" w:hAnsi="Arial" w:cs="Arial"/>
          <w:sz w:val="20"/>
          <w:szCs w:val="20"/>
        </w:rPr>
        <w:t>Wynagrodzenie częściowe i końcowe będzie płatne przelewem w terminie 30 dni od dnia złożenia u Zamawiającego prawidłowo wystawionej faktury.</w:t>
      </w:r>
    </w:p>
    <w:p w14:paraId="6DC77A05" w14:textId="77777777" w:rsidR="00106585" w:rsidRDefault="00106585" w:rsidP="00106585">
      <w:pPr>
        <w:widowControl w:val="0"/>
        <w:numPr>
          <w:ilvl w:val="0"/>
          <w:numId w:val="33"/>
        </w:numPr>
        <w:autoSpaceDN w:val="0"/>
        <w:ind w:left="426" w:hanging="426"/>
        <w:contextualSpacing/>
        <w:jc w:val="both"/>
        <w:textAlignment w:val="baseline"/>
        <w:rPr>
          <w:rFonts w:ascii="Arial" w:hAnsi="Arial" w:cs="Arial"/>
          <w:sz w:val="20"/>
          <w:szCs w:val="20"/>
        </w:rPr>
      </w:pPr>
      <w:r w:rsidRPr="00106585">
        <w:rPr>
          <w:rFonts w:ascii="Arial" w:hAnsi="Arial" w:cs="Arial"/>
          <w:sz w:val="20"/>
          <w:szCs w:val="20"/>
        </w:rPr>
        <w:t>Zamawiający dokona płatności na rachunek bankowy Wykonawcy wskazany na fakturze.</w:t>
      </w:r>
    </w:p>
    <w:p w14:paraId="3C37D0FB" w14:textId="2D12502E" w:rsidR="009C4665" w:rsidRPr="009C4665" w:rsidRDefault="00106585" w:rsidP="009C4665">
      <w:pPr>
        <w:widowControl w:val="0"/>
        <w:numPr>
          <w:ilvl w:val="0"/>
          <w:numId w:val="33"/>
        </w:numPr>
        <w:autoSpaceDN w:val="0"/>
        <w:ind w:left="426" w:hanging="426"/>
        <w:contextualSpacing/>
        <w:jc w:val="both"/>
        <w:textAlignment w:val="baseline"/>
        <w:rPr>
          <w:rFonts w:ascii="Arial" w:hAnsi="Arial" w:cs="Arial"/>
          <w:sz w:val="20"/>
          <w:szCs w:val="20"/>
        </w:rPr>
      </w:pPr>
      <w:r w:rsidRPr="00106585">
        <w:rPr>
          <w:rFonts w:ascii="Arial" w:hAnsi="Arial" w:cs="Arial"/>
          <w:sz w:val="20"/>
          <w:szCs w:val="20"/>
        </w:rPr>
        <w:t>W przypadku zlecenia części prac podwykonawcom, zasady i warunki wypłacenia wynagrodzenia określają postanowienia zawarte w §6 (podwykonawcy), które dotyczą zarówno płatności częściowej jak i końcowej.</w:t>
      </w:r>
    </w:p>
    <w:p w14:paraId="61DFAFC1" w14:textId="3EFBEB90" w:rsidR="009F1C81" w:rsidRPr="009F1C81" w:rsidRDefault="009F1C81" w:rsidP="009F1C81">
      <w:pPr>
        <w:widowControl w:val="0"/>
        <w:autoSpaceDN w:val="0"/>
        <w:contextualSpacing/>
        <w:jc w:val="center"/>
        <w:textAlignment w:val="baseline"/>
        <w:rPr>
          <w:rFonts w:ascii="Arial" w:hAnsi="Arial" w:cs="Arial"/>
          <w:sz w:val="20"/>
          <w:szCs w:val="20"/>
        </w:rPr>
      </w:pPr>
      <w:r w:rsidRPr="009F1C81">
        <w:rPr>
          <w:rFonts w:ascii="Arial" w:hAnsi="Arial" w:cs="Arial"/>
          <w:b/>
          <w:sz w:val="20"/>
          <w:szCs w:val="20"/>
        </w:rPr>
        <w:t>§</w:t>
      </w:r>
      <w:r w:rsidR="00106585">
        <w:rPr>
          <w:rFonts w:ascii="Arial" w:hAnsi="Arial" w:cs="Arial"/>
          <w:b/>
          <w:sz w:val="20"/>
          <w:szCs w:val="20"/>
        </w:rPr>
        <w:t>8</w:t>
      </w:r>
    </w:p>
    <w:p w14:paraId="5D6665D7" w14:textId="77777777" w:rsidR="009F1C81" w:rsidRDefault="009F1C81" w:rsidP="009F1C81">
      <w:pPr>
        <w:widowControl w:val="0"/>
        <w:autoSpaceDN w:val="0"/>
        <w:contextualSpacing/>
        <w:jc w:val="center"/>
        <w:textAlignment w:val="baseline"/>
        <w:rPr>
          <w:rFonts w:ascii="Arial" w:hAnsi="Arial" w:cs="Arial"/>
          <w:b/>
          <w:bCs/>
          <w:sz w:val="20"/>
          <w:szCs w:val="20"/>
        </w:rPr>
      </w:pPr>
      <w:r w:rsidRPr="00E15896">
        <w:rPr>
          <w:rFonts w:ascii="Arial" w:hAnsi="Arial" w:cs="Arial"/>
          <w:b/>
          <w:bCs/>
          <w:sz w:val="20"/>
          <w:szCs w:val="20"/>
        </w:rPr>
        <w:t>Klauzula waloryzacyjna</w:t>
      </w:r>
    </w:p>
    <w:p w14:paraId="5533C95F" w14:textId="77777777" w:rsidR="009F1C81" w:rsidRDefault="009F1C81" w:rsidP="009F1C81">
      <w:pPr>
        <w:widowControl w:val="0"/>
        <w:numPr>
          <w:ilvl w:val="0"/>
          <w:numId w:val="30"/>
        </w:numPr>
        <w:autoSpaceDN w:val="0"/>
        <w:ind w:left="426" w:hanging="426"/>
        <w:contextualSpacing/>
        <w:jc w:val="both"/>
        <w:textAlignment w:val="baseline"/>
        <w:rPr>
          <w:rFonts w:ascii="Arial" w:hAnsi="Arial" w:cs="Arial"/>
          <w:sz w:val="20"/>
          <w:szCs w:val="20"/>
        </w:rPr>
      </w:pPr>
      <w:r w:rsidRPr="009F1C81">
        <w:rPr>
          <w:rFonts w:ascii="Arial" w:hAnsi="Arial" w:cs="Arial"/>
          <w:sz w:val="20"/>
          <w:szCs w:val="20"/>
        </w:rPr>
        <w:t xml:space="preserve">Zgodnie z art. 439 ustawy Prawo zamówień publicznych zamawiający dopuszcza zmiany wysokości wynagrodzenia w przypadku zmiany kosztów związanych z realizacją zamówienia </w:t>
      </w:r>
    </w:p>
    <w:p w14:paraId="1B220942" w14:textId="78AAE9D2" w:rsidR="009F1C81" w:rsidRDefault="009F1C81" w:rsidP="009F1C81">
      <w:pPr>
        <w:pStyle w:val="Akapitzlist"/>
        <w:widowControl w:val="0"/>
        <w:numPr>
          <w:ilvl w:val="0"/>
          <w:numId w:val="31"/>
        </w:numPr>
        <w:autoSpaceDN w:val="0"/>
        <w:ind w:left="1418" w:hanging="425"/>
        <w:contextualSpacing/>
        <w:jc w:val="both"/>
        <w:textAlignment w:val="baseline"/>
        <w:rPr>
          <w:rFonts w:ascii="Arial" w:hAnsi="Arial" w:cs="Arial"/>
          <w:sz w:val="20"/>
          <w:szCs w:val="20"/>
        </w:rPr>
      </w:pPr>
      <w:r w:rsidRPr="009F1C81">
        <w:rPr>
          <w:rFonts w:ascii="Arial" w:hAnsi="Arial" w:cs="Arial"/>
          <w:sz w:val="20"/>
          <w:szCs w:val="20"/>
        </w:rPr>
        <w:t>Wynagrodzenie Wykonawcy, o którym mowa w §</w:t>
      </w:r>
      <w:r w:rsidR="008D72BC">
        <w:rPr>
          <w:rFonts w:ascii="Arial" w:hAnsi="Arial" w:cs="Arial"/>
          <w:sz w:val="20"/>
          <w:szCs w:val="20"/>
        </w:rPr>
        <w:t>6</w:t>
      </w:r>
      <w:r w:rsidRPr="009F1C81">
        <w:rPr>
          <w:rFonts w:ascii="Arial" w:hAnsi="Arial" w:cs="Arial"/>
          <w:sz w:val="20"/>
          <w:szCs w:val="20"/>
        </w:rPr>
        <w:t xml:space="preserve"> ust.</w:t>
      </w:r>
      <w:r w:rsidR="008D72BC">
        <w:rPr>
          <w:rFonts w:ascii="Arial" w:hAnsi="Arial" w:cs="Arial"/>
          <w:sz w:val="20"/>
          <w:szCs w:val="20"/>
        </w:rPr>
        <w:t xml:space="preserve"> 1</w:t>
      </w:r>
      <w:r w:rsidRPr="009F1C81">
        <w:rPr>
          <w:rFonts w:ascii="Arial" w:hAnsi="Arial" w:cs="Arial"/>
          <w:sz w:val="20"/>
          <w:szCs w:val="20"/>
        </w:rPr>
        <w:t xml:space="preserve"> może ulec zmianie </w:t>
      </w:r>
      <w:r>
        <w:rPr>
          <w:rFonts w:ascii="Arial" w:hAnsi="Arial" w:cs="Arial"/>
          <w:sz w:val="20"/>
          <w:szCs w:val="20"/>
        </w:rPr>
        <w:br/>
      </w:r>
      <w:r w:rsidRPr="009F1C81">
        <w:rPr>
          <w:rFonts w:ascii="Arial" w:hAnsi="Arial" w:cs="Arial"/>
          <w:sz w:val="20"/>
          <w:szCs w:val="20"/>
        </w:rPr>
        <w:t>w przypadku udowodnienia zmiany ceny rzeczy dostarczanych lub kosztów związanych z realizacją Przedmiotu Umowy na następujących zasadach:</w:t>
      </w:r>
    </w:p>
    <w:p w14:paraId="6D3780B5" w14:textId="5E239EBC" w:rsidR="009F1C81" w:rsidRDefault="009F1C81" w:rsidP="009F1C81">
      <w:pPr>
        <w:pStyle w:val="Akapitzlist"/>
        <w:widowControl w:val="0"/>
        <w:numPr>
          <w:ilvl w:val="0"/>
          <w:numId w:val="31"/>
        </w:numPr>
        <w:autoSpaceDN w:val="0"/>
        <w:ind w:left="1418" w:hanging="425"/>
        <w:contextualSpacing/>
        <w:jc w:val="both"/>
        <w:textAlignment w:val="baseline"/>
        <w:rPr>
          <w:rFonts w:ascii="Arial" w:hAnsi="Arial" w:cs="Arial"/>
          <w:sz w:val="20"/>
          <w:szCs w:val="20"/>
        </w:rPr>
      </w:pPr>
      <w:r w:rsidRPr="009F1C81">
        <w:rPr>
          <w:rFonts w:ascii="Arial" w:hAnsi="Arial" w:cs="Arial"/>
          <w:sz w:val="20"/>
          <w:szCs w:val="20"/>
        </w:rPr>
        <w:t xml:space="preserve">Nie wcześniej niż po upływie 6 miesięcy, wysokość wynagrodzenia Wykonawcy może </w:t>
      </w:r>
      <w:r w:rsidR="0092554B" w:rsidRPr="009F1C81">
        <w:rPr>
          <w:rFonts w:ascii="Arial" w:hAnsi="Arial" w:cs="Arial"/>
          <w:sz w:val="20"/>
          <w:szCs w:val="20"/>
        </w:rPr>
        <w:t>ulec zmianie</w:t>
      </w:r>
      <w:r w:rsidRPr="009F1C81">
        <w:rPr>
          <w:rFonts w:ascii="Arial" w:hAnsi="Arial" w:cs="Arial"/>
          <w:sz w:val="20"/>
          <w:szCs w:val="20"/>
        </w:rPr>
        <w:t xml:space="preserve"> do wysokości wskaźnika (liczonego od dnia zawarcia umowy) cen towarów i usług konsumpcyjnych ustalany przez Prezesa Głównego Urzędu Statystycznego i ogłoszony w Dzienniku Urzędowym RP „Monitor Polski” (Wskaźnik GUS) z poniższym zastrzeżeniem, że:</w:t>
      </w:r>
    </w:p>
    <w:p w14:paraId="55F5D654" w14:textId="77777777" w:rsidR="009F1C81" w:rsidRDefault="009F1C81" w:rsidP="009F1C81">
      <w:pPr>
        <w:pStyle w:val="Akapitzlist"/>
        <w:widowControl w:val="0"/>
        <w:numPr>
          <w:ilvl w:val="1"/>
          <w:numId w:val="31"/>
        </w:numPr>
        <w:autoSpaceDN w:val="0"/>
        <w:ind w:left="1843" w:hanging="425"/>
        <w:contextualSpacing/>
        <w:jc w:val="both"/>
        <w:textAlignment w:val="baseline"/>
        <w:rPr>
          <w:rFonts w:ascii="Arial" w:hAnsi="Arial" w:cs="Arial"/>
          <w:sz w:val="20"/>
          <w:szCs w:val="20"/>
        </w:rPr>
      </w:pPr>
      <w:r w:rsidRPr="009F1C81">
        <w:rPr>
          <w:rFonts w:ascii="Arial" w:hAnsi="Arial" w:cs="Arial"/>
          <w:sz w:val="20"/>
          <w:szCs w:val="20"/>
        </w:rPr>
        <w:t>zmiana wynagrodzenia będzie związana wyłącznie z tą jego częścią, która nie była wykonana,</w:t>
      </w:r>
    </w:p>
    <w:p w14:paraId="4A54C02D" w14:textId="2B20825B" w:rsidR="009F1C81" w:rsidRDefault="009F1C81" w:rsidP="009F1C81">
      <w:pPr>
        <w:pStyle w:val="Akapitzlist"/>
        <w:widowControl w:val="0"/>
        <w:numPr>
          <w:ilvl w:val="1"/>
          <w:numId w:val="31"/>
        </w:numPr>
        <w:autoSpaceDN w:val="0"/>
        <w:ind w:left="1843" w:hanging="425"/>
        <w:contextualSpacing/>
        <w:jc w:val="both"/>
        <w:textAlignment w:val="baseline"/>
        <w:rPr>
          <w:rFonts w:ascii="Arial" w:hAnsi="Arial" w:cs="Arial"/>
          <w:sz w:val="20"/>
          <w:szCs w:val="20"/>
        </w:rPr>
      </w:pPr>
      <w:r w:rsidRPr="009F1C81">
        <w:rPr>
          <w:rFonts w:ascii="Arial" w:hAnsi="Arial" w:cs="Arial"/>
          <w:sz w:val="20"/>
          <w:szCs w:val="20"/>
        </w:rPr>
        <w:t xml:space="preserve">wynagrodzenie, może zostać zmienione w przypadku zmiany cen rzeczy dostarczanych lub innych kosztów związanych z realizacją niniejszej umowy, jeżeli poziom tych zmian po upływie co najmniej 6 miesięcy od dnia, zawarcia umowy upłynął i zmieni się o co najmniej o 7% wskaźnika GUS. W takim wypadku Wykonawca zobowiązany jest przedłożyć wraz z wnioskiem </w:t>
      </w:r>
      <w:r>
        <w:rPr>
          <w:rFonts w:ascii="Arial" w:hAnsi="Arial" w:cs="Arial"/>
          <w:sz w:val="20"/>
          <w:szCs w:val="20"/>
        </w:rPr>
        <w:br/>
      </w:r>
      <w:r w:rsidRPr="009F1C81">
        <w:rPr>
          <w:rFonts w:ascii="Arial" w:hAnsi="Arial" w:cs="Arial"/>
          <w:sz w:val="20"/>
          <w:szCs w:val="20"/>
        </w:rPr>
        <w:t xml:space="preserve">o waloryzację do Zamawiającego wykaz zmian oraz dowody określające wysokość zmiany cen lub kosztów w postaci swoich faktur zakupowych lub cenników swoich dostawców lub usług. W takiej sytuacji wysokość zamiany wynagrodzenia Wykonawcy strony ustalą w oparciu o wykaz pozostałych </w:t>
      </w:r>
      <w:r w:rsidR="00464E8D">
        <w:rPr>
          <w:rFonts w:ascii="Arial" w:hAnsi="Arial" w:cs="Arial"/>
          <w:sz w:val="20"/>
          <w:szCs w:val="20"/>
        </w:rPr>
        <w:br/>
      </w:r>
      <w:r w:rsidRPr="009F1C81">
        <w:rPr>
          <w:rFonts w:ascii="Arial" w:hAnsi="Arial" w:cs="Arial"/>
          <w:sz w:val="20"/>
          <w:szCs w:val="20"/>
        </w:rPr>
        <w:lastRenderedPageBreak/>
        <w:t xml:space="preserve">do dostarczenia rzeczy i kosztów, których zmiany dotyczą oraz wysokość zmiany ustalonej indywidualnie w stosunku do każdej pozycji wykazu, zgodnie </w:t>
      </w:r>
      <w:r>
        <w:rPr>
          <w:rFonts w:ascii="Arial" w:hAnsi="Arial" w:cs="Arial"/>
          <w:sz w:val="20"/>
          <w:szCs w:val="20"/>
        </w:rPr>
        <w:br/>
      </w:r>
      <w:r w:rsidRPr="009F1C81">
        <w:rPr>
          <w:rFonts w:ascii="Arial" w:hAnsi="Arial" w:cs="Arial"/>
          <w:sz w:val="20"/>
          <w:szCs w:val="20"/>
        </w:rPr>
        <w:t xml:space="preserve">z dowodami dostarczonymi przez Wykonawcę. Wpływ zmiany cen rzeczy </w:t>
      </w:r>
      <w:r w:rsidR="0092554B" w:rsidRPr="009F1C81">
        <w:rPr>
          <w:rFonts w:ascii="Arial" w:hAnsi="Arial" w:cs="Arial"/>
          <w:sz w:val="20"/>
          <w:szCs w:val="20"/>
        </w:rPr>
        <w:t>dostarczanych lub</w:t>
      </w:r>
      <w:r w:rsidRPr="009F1C81">
        <w:rPr>
          <w:rFonts w:ascii="Arial" w:hAnsi="Arial" w:cs="Arial"/>
          <w:sz w:val="20"/>
          <w:szCs w:val="20"/>
        </w:rPr>
        <w:t xml:space="preserve"> kosztów wykonania zamówienia ustala się w oparciu o ilość rzeczy dostarczanej i kosztów, których dotyczy zmiana, faktycznie pozostałych do dostarczenia na potrzeby realizacji niniejszego zamówienia oraz ich wartość wynikającą z oferty Wykonawcy oraz przedłożonych dowodów zmiany ich wysokości. Zmiana ceny zwaloryzowanej nie może być większa niż wskaźnik GUS.</w:t>
      </w:r>
    </w:p>
    <w:p w14:paraId="572FE373" w14:textId="095D1733" w:rsidR="009F1C81" w:rsidRDefault="009F1C81" w:rsidP="009F1C81">
      <w:pPr>
        <w:pStyle w:val="Akapitzlist"/>
        <w:widowControl w:val="0"/>
        <w:numPr>
          <w:ilvl w:val="1"/>
          <w:numId w:val="31"/>
        </w:numPr>
        <w:autoSpaceDN w:val="0"/>
        <w:ind w:left="1843" w:hanging="425"/>
        <w:contextualSpacing/>
        <w:jc w:val="both"/>
        <w:textAlignment w:val="baseline"/>
        <w:rPr>
          <w:rFonts w:ascii="Arial" w:hAnsi="Arial" w:cs="Arial"/>
          <w:sz w:val="20"/>
          <w:szCs w:val="20"/>
        </w:rPr>
      </w:pPr>
      <w:r w:rsidRPr="009F1C81">
        <w:rPr>
          <w:rFonts w:ascii="Arial" w:hAnsi="Arial" w:cs="Arial"/>
          <w:sz w:val="20"/>
          <w:szCs w:val="20"/>
        </w:rPr>
        <w:t xml:space="preserve">Zmiany wynagrodzenia Wykonawcy z tego powodu mogą następować przez cały okres realizacji umowy, z </w:t>
      </w:r>
      <w:r w:rsidR="0092554B" w:rsidRPr="009F1C81">
        <w:rPr>
          <w:rFonts w:ascii="Arial" w:hAnsi="Arial" w:cs="Arial"/>
          <w:sz w:val="20"/>
          <w:szCs w:val="20"/>
        </w:rPr>
        <w:t>tym,</w:t>
      </w:r>
      <w:r w:rsidRPr="009F1C81">
        <w:rPr>
          <w:rFonts w:ascii="Arial" w:hAnsi="Arial" w:cs="Arial"/>
          <w:sz w:val="20"/>
          <w:szCs w:val="20"/>
        </w:rPr>
        <w:t xml:space="preserve">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 Łączna wysokość zmiany wynagrodzenia Wykonawcy z tego tytułu nie może przekroczyć 20% wartości wynagrodzenia, określonego </w:t>
      </w:r>
      <w:r>
        <w:rPr>
          <w:rFonts w:ascii="Arial" w:hAnsi="Arial" w:cs="Arial"/>
          <w:sz w:val="20"/>
          <w:szCs w:val="20"/>
        </w:rPr>
        <w:br/>
      </w:r>
      <w:r w:rsidRPr="009F1C81">
        <w:rPr>
          <w:rFonts w:ascii="Arial" w:hAnsi="Arial" w:cs="Arial"/>
          <w:sz w:val="20"/>
          <w:szCs w:val="20"/>
        </w:rPr>
        <w:t>w umowie.</w:t>
      </w:r>
    </w:p>
    <w:p w14:paraId="0E5C3DB9" w14:textId="4468E7A6" w:rsidR="009F1C81" w:rsidRDefault="009F1C81" w:rsidP="009F1C81">
      <w:pPr>
        <w:pStyle w:val="Akapitzlist"/>
        <w:widowControl w:val="0"/>
        <w:numPr>
          <w:ilvl w:val="0"/>
          <w:numId w:val="31"/>
        </w:numPr>
        <w:autoSpaceDN w:val="0"/>
        <w:ind w:left="1418" w:hanging="425"/>
        <w:contextualSpacing/>
        <w:jc w:val="both"/>
        <w:textAlignment w:val="baseline"/>
        <w:rPr>
          <w:rFonts w:ascii="Arial" w:hAnsi="Arial" w:cs="Arial"/>
          <w:sz w:val="20"/>
          <w:szCs w:val="20"/>
        </w:rPr>
      </w:pPr>
      <w:r w:rsidRPr="009F1C81">
        <w:rPr>
          <w:rFonts w:ascii="Arial" w:hAnsi="Arial" w:cs="Arial"/>
          <w:sz w:val="20"/>
          <w:szCs w:val="20"/>
        </w:rPr>
        <w:t xml:space="preserve">Wykonawca, którego wynagrodzenie zostało zmienione zgodnie z ust. 1–3, zobowiązany jest do zmiany wynagrodzenia przysługującego podwykonawcy, </w:t>
      </w:r>
      <w:r>
        <w:rPr>
          <w:rFonts w:ascii="Arial" w:hAnsi="Arial" w:cs="Arial"/>
          <w:sz w:val="20"/>
          <w:szCs w:val="20"/>
        </w:rPr>
        <w:br/>
      </w:r>
      <w:r w:rsidRPr="009F1C81">
        <w:rPr>
          <w:rFonts w:ascii="Arial" w:hAnsi="Arial" w:cs="Arial"/>
          <w:sz w:val="20"/>
          <w:szCs w:val="20"/>
        </w:rPr>
        <w:t xml:space="preserve">z którym zawarł umowę, w zakresie odpowiadającym zmianom cen materiałów lub kosztów dotyczących zobowiązania podwykonawcy, jeżeli łącznie spełnione </w:t>
      </w:r>
      <w:r w:rsidR="00464E8D">
        <w:rPr>
          <w:rFonts w:ascii="Arial" w:hAnsi="Arial" w:cs="Arial"/>
          <w:sz w:val="20"/>
          <w:szCs w:val="20"/>
        </w:rPr>
        <w:br/>
      </w:r>
      <w:r w:rsidRPr="009F1C81">
        <w:rPr>
          <w:rFonts w:ascii="Arial" w:hAnsi="Arial" w:cs="Arial"/>
          <w:sz w:val="20"/>
          <w:szCs w:val="20"/>
        </w:rPr>
        <w:t>są następujące warunki: przedmiotem umowy są roboty budowlane, dostawy lub usługi; okres obowiązywania umowy przekracza 6 miesięcy.</w:t>
      </w:r>
    </w:p>
    <w:p w14:paraId="24CDF742" w14:textId="6DC4AE0A" w:rsidR="009F1C81" w:rsidRDefault="009F1C81" w:rsidP="009F1C81">
      <w:pPr>
        <w:pStyle w:val="Akapitzlist"/>
        <w:widowControl w:val="0"/>
        <w:numPr>
          <w:ilvl w:val="0"/>
          <w:numId w:val="30"/>
        </w:numPr>
        <w:autoSpaceDN w:val="0"/>
        <w:ind w:left="426" w:hanging="426"/>
        <w:contextualSpacing/>
        <w:jc w:val="both"/>
        <w:textAlignment w:val="baseline"/>
        <w:rPr>
          <w:rFonts w:ascii="Arial" w:hAnsi="Arial" w:cs="Arial"/>
          <w:sz w:val="20"/>
          <w:szCs w:val="20"/>
        </w:rPr>
      </w:pPr>
      <w:r w:rsidRPr="009F1C81">
        <w:rPr>
          <w:rFonts w:ascii="Arial" w:hAnsi="Arial" w:cs="Arial"/>
          <w:sz w:val="20"/>
          <w:szCs w:val="20"/>
        </w:rPr>
        <w:t xml:space="preserve">Zgodnie z art. 436 ustawy Prawo zamówień publicznych zamawiający dopuszcza zmiany wysokości wynagrodzenia w przypadku zmian: stawki podatku od towaru i usług, podatku akcyzowego, wysokości minimalnego wynagrodzenia za pracę albo minimalnej stawki godzinowej ustalonych na podstawie ustawy o minimalnym wynagrodzeniu, zasad podlegania ubezpieczeniom społecznym lub ubezpieczeniu zdrowotnemu lub wysokości stawki składki </w:t>
      </w:r>
      <w:r w:rsidR="008D72BC">
        <w:rPr>
          <w:rFonts w:ascii="Arial" w:hAnsi="Arial" w:cs="Arial"/>
          <w:sz w:val="20"/>
          <w:szCs w:val="20"/>
        </w:rPr>
        <w:br/>
      </w:r>
      <w:r w:rsidRPr="009F1C81">
        <w:rPr>
          <w:rFonts w:ascii="Arial" w:hAnsi="Arial" w:cs="Arial"/>
          <w:sz w:val="20"/>
          <w:szCs w:val="20"/>
        </w:rPr>
        <w:t>na ubezpieczenia społeczne lub ubezpieczenie zdrowotne; zasad gromadzenia i wysokości wpłat do pracowniczych planów kapitałowych – jeżeli zmiany te będą miały wpływ na koszt wykonania zamówienia przez wykonawcę.</w:t>
      </w:r>
    </w:p>
    <w:p w14:paraId="76680B72" w14:textId="6E6D8249" w:rsidR="009F1C81" w:rsidRDefault="009F1C81" w:rsidP="008D72BC">
      <w:pPr>
        <w:pStyle w:val="Akapitzlist"/>
        <w:widowControl w:val="0"/>
        <w:numPr>
          <w:ilvl w:val="1"/>
          <w:numId w:val="30"/>
        </w:numPr>
        <w:autoSpaceDN w:val="0"/>
        <w:ind w:left="993" w:hanging="567"/>
        <w:contextualSpacing/>
        <w:jc w:val="both"/>
        <w:textAlignment w:val="baseline"/>
        <w:rPr>
          <w:rFonts w:ascii="Arial" w:hAnsi="Arial" w:cs="Arial"/>
          <w:sz w:val="20"/>
          <w:szCs w:val="20"/>
        </w:rPr>
      </w:pPr>
      <w:r w:rsidRPr="009F1C81">
        <w:rPr>
          <w:rFonts w:ascii="Arial" w:hAnsi="Arial" w:cs="Arial"/>
          <w:sz w:val="20"/>
          <w:szCs w:val="20"/>
        </w:rPr>
        <w:t>Zamawiający po 1 stycznia każdego kolejnego roku kalendarzowego realizacji Przedmiotu Umowy, począwszy od 202</w:t>
      </w:r>
      <w:r w:rsidR="00A723B7">
        <w:rPr>
          <w:rFonts w:ascii="Arial" w:hAnsi="Arial" w:cs="Arial"/>
          <w:sz w:val="20"/>
          <w:szCs w:val="20"/>
        </w:rPr>
        <w:t>7</w:t>
      </w:r>
      <w:r w:rsidRPr="009F1C81">
        <w:rPr>
          <w:rFonts w:ascii="Arial" w:hAnsi="Arial" w:cs="Arial"/>
          <w:sz w:val="20"/>
          <w:szCs w:val="20"/>
        </w:rPr>
        <w:t xml:space="preserve"> r. może dokonać waloryzacji wynagrodzenia określonego </w:t>
      </w:r>
      <w:r w:rsidR="00A723B7">
        <w:rPr>
          <w:rFonts w:ascii="Arial" w:hAnsi="Arial" w:cs="Arial"/>
          <w:sz w:val="20"/>
          <w:szCs w:val="20"/>
        </w:rPr>
        <w:br/>
        <w:t xml:space="preserve">w </w:t>
      </w:r>
      <w:r w:rsidR="00A723B7" w:rsidRPr="00A723B7">
        <w:rPr>
          <w:rFonts w:ascii="Arial" w:hAnsi="Arial" w:cs="Arial"/>
          <w:sz w:val="20"/>
          <w:szCs w:val="20"/>
        </w:rPr>
        <w:t>§6</w:t>
      </w:r>
      <w:r w:rsidR="00A723B7">
        <w:rPr>
          <w:rFonts w:ascii="Arial" w:hAnsi="Arial" w:cs="Arial"/>
          <w:sz w:val="20"/>
          <w:szCs w:val="20"/>
        </w:rPr>
        <w:t xml:space="preserve"> </w:t>
      </w:r>
      <w:r w:rsidRPr="009F1C81">
        <w:rPr>
          <w:rFonts w:ascii="Arial" w:hAnsi="Arial" w:cs="Arial"/>
          <w:sz w:val="20"/>
          <w:szCs w:val="20"/>
        </w:rPr>
        <w:t xml:space="preserve">ust. </w:t>
      </w:r>
      <w:r w:rsidR="00A723B7">
        <w:rPr>
          <w:rFonts w:ascii="Arial" w:hAnsi="Arial" w:cs="Arial"/>
          <w:sz w:val="20"/>
          <w:szCs w:val="20"/>
        </w:rPr>
        <w:t xml:space="preserve">1 </w:t>
      </w:r>
      <w:r w:rsidRPr="009F1C81">
        <w:rPr>
          <w:rFonts w:ascii="Arial" w:hAnsi="Arial" w:cs="Arial"/>
          <w:sz w:val="20"/>
          <w:szCs w:val="20"/>
        </w:rPr>
        <w:t>Umowy w następujący sposób:</w:t>
      </w:r>
    </w:p>
    <w:p w14:paraId="20494944" w14:textId="3405F9DD" w:rsidR="009F1C81" w:rsidRDefault="009F1C81" w:rsidP="008D72BC">
      <w:pPr>
        <w:pStyle w:val="Akapitzlist"/>
        <w:widowControl w:val="0"/>
        <w:numPr>
          <w:ilvl w:val="0"/>
          <w:numId w:val="32"/>
        </w:numPr>
        <w:autoSpaceDN w:val="0"/>
        <w:ind w:left="1418" w:hanging="425"/>
        <w:contextualSpacing/>
        <w:jc w:val="both"/>
        <w:textAlignment w:val="baseline"/>
        <w:rPr>
          <w:rFonts w:ascii="Arial" w:hAnsi="Arial" w:cs="Arial"/>
          <w:sz w:val="20"/>
          <w:szCs w:val="20"/>
        </w:rPr>
      </w:pPr>
      <w:r w:rsidRPr="009F1C81">
        <w:rPr>
          <w:rFonts w:ascii="Arial" w:hAnsi="Arial" w:cs="Arial"/>
          <w:sz w:val="20"/>
          <w:szCs w:val="20"/>
        </w:rPr>
        <w:t xml:space="preserve">zwiększając je o kwotę wynikającą ze wzrostu minimalnego wynagrodzenia oraz pochodnych związanych ze wzrostem minimalnego wynagrodzenia w zakresie składek na ubezpieczenia społeczne i/lub zdrowotne wobec osób wskazanych </w:t>
      </w:r>
      <w:r w:rsidR="008D72BC">
        <w:rPr>
          <w:rFonts w:ascii="Arial" w:hAnsi="Arial" w:cs="Arial"/>
          <w:sz w:val="20"/>
          <w:szCs w:val="20"/>
        </w:rPr>
        <w:br/>
      </w:r>
      <w:r w:rsidRPr="009F1C81">
        <w:rPr>
          <w:rFonts w:ascii="Arial" w:hAnsi="Arial" w:cs="Arial"/>
          <w:sz w:val="20"/>
          <w:szCs w:val="20"/>
        </w:rPr>
        <w:t xml:space="preserve">do realizacji Umowy i pozostających z Wykonawcą w stosunku pracy lub cywilno-prawnym na dzień rozpoczęcia realizacji Umowy, z uwzględnieniem zmian </w:t>
      </w:r>
      <w:r w:rsidR="008D72BC">
        <w:rPr>
          <w:rFonts w:ascii="Arial" w:hAnsi="Arial" w:cs="Arial"/>
          <w:sz w:val="20"/>
          <w:szCs w:val="20"/>
        </w:rPr>
        <w:br/>
      </w:r>
      <w:r w:rsidRPr="009F1C81">
        <w:rPr>
          <w:rFonts w:ascii="Arial" w:hAnsi="Arial" w:cs="Arial"/>
          <w:sz w:val="20"/>
          <w:szCs w:val="20"/>
        </w:rPr>
        <w:t xml:space="preserve">w zatrudnieniu dokonanych </w:t>
      </w:r>
      <w:r w:rsidR="0092554B" w:rsidRPr="009F1C81">
        <w:rPr>
          <w:rFonts w:ascii="Arial" w:hAnsi="Arial" w:cs="Arial"/>
          <w:sz w:val="20"/>
          <w:szCs w:val="20"/>
        </w:rPr>
        <w:t>za zgodą</w:t>
      </w:r>
      <w:r w:rsidRPr="009F1C81">
        <w:rPr>
          <w:rFonts w:ascii="Arial" w:hAnsi="Arial" w:cs="Arial"/>
          <w:sz w:val="20"/>
          <w:szCs w:val="20"/>
        </w:rPr>
        <w:t xml:space="preserve"> Zamawiającego po tym dniu,</w:t>
      </w:r>
    </w:p>
    <w:p w14:paraId="7981D080" w14:textId="54540ABB" w:rsidR="009F1C81" w:rsidRDefault="009F1C81" w:rsidP="008D72BC">
      <w:pPr>
        <w:pStyle w:val="Akapitzlist"/>
        <w:widowControl w:val="0"/>
        <w:numPr>
          <w:ilvl w:val="0"/>
          <w:numId w:val="32"/>
        </w:numPr>
        <w:autoSpaceDN w:val="0"/>
        <w:ind w:left="1418" w:hanging="425"/>
        <w:contextualSpacing/>
        <w:jc w:val="both"/>
        <w:textAlignment w:val="baseline"/>
        <w:rPr>
          <w:rFonts w:ascii="Arial" w:hAnsi="Arial" w:cs="Arial"/>
          <w:sz w:val="20"/>
          <w:szCs w:val="20"/>
        </w:rPr>
      </w:pPr>
      <w:r w:rsidRPr="009F1C81">
        <w:rPr>
          <w:rFonts w:ascii="Arial" w:hAnsi="Arial" w:cs="Arial"/>
          <w:sz w:val="20"/>
          <w:szCs w:val="20"/>
        </w:rPr>
        <w:t xml:space="preserve">zwiększając je o kwotę wzrostów kosztów wykonania Przedmiotu </w:t>
      </w:r>
      <w:r w:rsidR="0092554B" w:rsidRPr="009F1C81">
        <w:rPr>
          <w:rFonts w:ascii="Arial" w:hAnsi="Arial" w:cs="Arial"/>
          <w:sz w:val="20"/>
          <w:szCs w:val="20"/>
        </w:rPr>
        <w:t>Umowy wynikającą</w:t>
      </w:r>
      <w:r w:rsidRPr="009F1C81">
        <w:rPr>
          <w:rFonts w:ascii="Arial" w:hAnsi="Arial" w:cs="Arial"/>
          <w:sz w:val="20"/>
          <w:szCs w:val="20"/>
        </w:rPr>
        <w:t xml:space="preserve"> ze zmiany zasad gromadzenia i wysokości wpłat do pracowniczych planów kapitałowych, o których mowa w ustawie z dnia 4 października 2018 r. </w:t>
      </w:r>
      <w:r w:rsidR="008D72BC">
        <w:rPr>
          <w:rFonts w:ascii="Arial" w:hAnsi="Arial" w:cs="Arial"/>
          <w:sz w:val="20"/>
          <w:szCs w:val="20"/>
        </w:rPr>
        <w:br/>
      </w:r>
      <w:r w:rsidRPr="009F1C81">
        <w:rPr>
          <w:rFonts w:ascii="Arial" w:hAnsi="Arial" w:cs="Arial"/>
          <w:sz w:val="20"/>
          <w:szCs w:val="20"/>
        </w:rPr>
        <w:t xml:space="preserve">o pracowniczych planach kapitałowych (tekst jednolity Dz.U. z 2020 r. poz. 1342 </w:t>
      </w:r>
      <w:r w:rsidR="008D72BC">
        <w:rPr>
          <w:rFonts w:ascii="Arial" w:hAnsi="Arial" w:cs="Arial"/>
          <w:sz w:val="20"/>
          <w:szCs w:val="20"/>
        </w:rPr>
        <w:br/>
      </w:r>
      <w:r w:rsidRPr="009F1C81">
        <w:rPr>
          <w:rFonts w:ascii="Arial" w:hAnsi="Arial" w:cs="Arial"/>
          <w:sz w:val="20"/>
          <w:szCs w:val="20"/>
        </w:rPr>
        <w:t xml:space="preserve">ze zm.) wobec pracowników i osób zatrudnionych w oparciu o umowy cywilno-prawne, otrzymujących minimalne wynagrodzenie, przy czym: </w:t>
      </w:r>
    </w:p>
    <w:p w14:paraId="7F4400AE" w14:textId="77777777" w:rsidR="009F1C81" w:rsidRDefault="009F1C81" w:rsidP="008D72BC">
      <w:pPr>
        <w:pStyle w:val="Akapitzlist"/>
        <w:widowControl w:val="0"/>
        <w:numPr>
          <w:ilvl w:val="1"/>
          <w:numId w:val="32"/>
        </w:numPr>
        <w:autoSpaceDN w:val="0"/>
        <w:ind w:left="1843" w:hanging="425"/>
        <w:contextualSpacing/>
        <w:jc w:val="both"/>
        <w:textAlignment w:val="baseline"/>
        <w:rPr>
          <w:rFonts w:ascii="Arial" w:hAnsi="Arial" w:cs="Arial"/>
          <w:sz w:val="20"/>
          <w:szCs w:val="20"/>
        </w:rPr>
      </w:pPr>
      <w:r w:rsidRPr="009F1C81">
        <w:rPr>
          <w:rFonts w:ascii="Arial" w:hAnsi="Arial" w:cs="Arial"/>
          <w:sz w:val="20"/>
          <w:szCs w:val="20"/>
        </w:rPr>
        <w:t xml:space="preserve">waloryzacja może być dokonana przez Zamawiającego tylko wobec osób, które posiadały wynagrodzenie minimalne i były zgłoszone do Umowy,  </w:t>
      </w:r>
    </w:p>
    <w:p w14:paraId="1A7894FC" w14:textId="77777777" w:rsidR="009F1C81" w:rsidRDefault="009F1C81" w:rsidP="008D72BC">
      <w:pPr>
        <w:pStyle w:val="Akapitzlist"/>
        <w:widowControl w:val="0"/>
        <w:numPr>
          <w:ilvl w:val="1"/>
          <w:numId w:val="32"/>
        </w:numPr>
        <w:autoSpaceDN w:val="0"/>
        <w:ind w:left="1843" w:hanging="425"/>
        <w:contextualSpacing/>
        <w:jc w:val="both"/>
        <w:textAlignment w:val="baseline"/>
        <w:rPr>
          <w:rFonts w:ascii="Arial" w:hAnsi="Arial" w:cs="Arial"/>
          <w:sz w:val="20"/>
          <w:szCs w:val="20"/>
        </w:rPr>
      </w:pPr>
      <w:r w:rsidRPr="009F1C81">
        <w:rPr>
          <w:rFonts w:ascii="Arial" w:hAnsi="Arial" w:cs="Arial"/>
          <w:sz w:val="20"/>
          <w:szCs w:val="20"/>
        </w:rPr>
        <w:t>Wykonawca przedłoży Zamawiającemu umowy o pracę lub umowy cywilno-prawne z osobami wykazanymi do realizacji Umowy,</w:t>
      </w:r>
    </w:p>
    <w:p w14:paraId="36C9926E" w14:textId="05180390" w:rsidR="009F1C81" w:rsidRDefault="009F1C81" w:rsidP="008D72BC">
      <w:pPr>
        <w:pStyle w:val="Akapitzlist"/>
        <w:widowControl w:val="0"/>
        <w:numPr>
          <w:ilvl w:val="1"/>
          <w:numId w:val="32"/>
        </w:numPr>
        <w:autoSpaceDN w:val="0"/>
        <w:ind w:left="1843" w:hanging="425"/>
        <w:contextualSpacing/>
        <w:jc w:val="both"/>
        <w:textAlignment w:val="baseline"/>
        <w:rPr>
          <w:rFonts w:ascii="Arial" w:hAnsi="Arial" w:cs="Arial"/>
          <w:sz w:val="20"/>
          <w:szCs w:val="20"/>
        </w:rPr>
      </w:pPr>
      <w:r w:rsidRPr="009F1C81">
        <w:rPr>
          <w:rFonts w:ascii="Arial" w:hAnsi="Arial" w:cs="Arial"/>
          <w:sz w:val="20"/>
          <w:szCs w:val="20"/>
        </w:rPr>
        <w:t xml:space="preserve">przez minimalne wynagrodzenie rozumieć należy wynagrodzenie określone </w:t>
      </w:r>
      <w:r w:rsidR="008D72BC">
        <w:rPr>
          <w:rFonts w:ascii="Arial" w:hAnsi="Arial" w:cs="Arial"/>
          <w:sz w:val="20"/>
          <w:szCs w:val="20"/>
        </w:rPr>
        <w:br/>
      </w:r>
      <w:r w:rsidRPr="009F1C81">
        <w:rPr>
          <w:rFonts w:ascii="Arial" w:hAnsi="Arial" w:cs="Arial"/>
          <w:sz w:val="20"/>
          <w:szCs w:val="20"/>
        </w:rPr>
        <w:t>w przepisach prawa pracy.</w:t>
      </w:r>
    </w:p>
    <w:p w14:paraId="06A5A015" w14:textId="77777777" w:rsidR="009F1C81" w:rsidRPr="0094208B" w:rsidRDefault="009F1C81" w:rsidP="00264981">
      <w:pPr>
        <w:contextualSpacing/>
        <w:rPr>
          <w:rFonts w:ascii="Arial" w:hAnsi="Arial" w:cs="Arial"/>
          <w:b/>
          <w:sz w:val="16"/>
          <w:szCs w:val="16"/>
        </w:rPr>
      </w:pPr>
    </w:p>
    <w:p w14:paraId="4AA295DE" w14:textId="2AF0E708"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w:t>
      </w:r>
      <w:r w:rsidR="00106585">
        <w:rPr>
          <w:rFonts w:ascii="Arial" w:hAnsi="Arial" w:cs="Arial"/>
          <w:b/>
          <w:sz w:val="20"/>
          <w:szCs w:val="20"/>
        </w:rPr>
        <w:t>9</w:t>
      </w:r>
    </w:p>
    <w:p w14:paraId="3EB81653" w14:textId="77777777" w:rsidR="0092554B" w:rsidRPr="0092554B" w:rsidRDefault="0092554B" w:rsidP="0092554B">
      <w:pPr>
        <w:contextualSpacing/>
        <w:jc w:val="center"/>
        <w:rPr>
          <w:rFonts w:ascii="Arial" w:hAnsi="Arial" w:cs="Arial"/>
          <w:b/>
          <w:sz w:val="20"/>
          <w:szCs w:val="20"/>
        </w:rPr>
      </w:pPr>
      <w:bookmarkStart w:id="4" w:name="_Hlk219287916"/>
      <w:r w:rsidRPr="0092554B">
        <w:rPr>
          <w:rFonts w:ascii="Arial" w:hAnsi="Arial" w:cs="Arial"/>
          <w:b/>
          <w:sz w:val="20"/>
          <w:szCs w:val="20"/>
        </w:rPr>
        <w:t>Podwykonawcy ( w przypadku zlecenia części usługi podwykonawcom)</w:t>
      </w:r>
    </w:p>
    <w:p w14:paraId="373D3689" w14:textId="77777777" w:rsidR="0092554B" w:rsidRPr="0092554B" w:rsidRDefault="0092554B" w:rsidP="0092554B">
      <w:pPr>
        <w:numPr>
          <w:ilvl w:val="0"/>
          <w:numId w:val="40"/>
        </w:numPr>
        <w:contextualSpacing/>
        <w:jc w:val="both"/>
        <w:rPr>
          <w:rFonts w:ascii="Arial" w:hAnsi="Arial" w:cs="Arial"/>
          <w:bCs/>
          <w:sz w:val="20"/>
          <w:szCs w:val="20"/>
        </w:rPr>
      </w:pPr>
      <w:r w:rsidRPr="0092554B">
        <w:rPr>
          <w:rFonts w:ascii="Arial" w:hAnsi="Arial" w:cs="Arial"/>
          <w:bCs/>
          <w:sz w:val="20"/>
          <w:szCs w:val="20"/>
        </w:rPr>
        <w:t>Zamawiający dopuszczają możliwość zlecenia przez Wykonawcę wykonania części usługi, będącej przedmiotem umowy podwykonawcom, o ile Wykonawca ma zamiar zlecenia usług podwykonawcy i zawarł to w ofercie stanowiącej załącznik nr 1 do umowy i posiadają oni kwalifikacje do ich wykonania.</w:t>
      </w:r>
    </w:p>
    <w:p w14:paraId="4261EB14" w14:textId="01285303" w:rsidR="0092554B" w:rsidRPr="0092554B" w:rsidRDefault="0092554B" w:rsidP="0092554B">
      <w:pPr>
        <w:numPr>
          <w:ilvl w:val="0"/>
          <w:numId w:val="40"/>
        </w:numPr>
        <w:contextualSpacing/>
        <w:jc w:val="both"/>
        <w:rPr>
          <w:rFonts w:ascii="Arial" w:hAnsi="Arial" w:cs="Arial"/>
          <w:bCs/>
          <w:sz w:val="20"/>
          <w:szCs w:val="20"/>
        </w:rPr>
      </w:pPr>
      <w:r w:rsidRPr="0092554B">
        <w:rPr>
          <w:rFonts w:ascii="Arial" w:hAnsi="Arial" w:cs="Arial"/>
          <w:bCs/>
          <w:sz w:val="20"/>
          <w:szCs w:val="20"/>
        </w:rPr>
        <w:t>Do zawarcia przez Wykonawcę umowy z podwykonawcą jest wymagana zgoda</w:t>
      </w:r>
      <w:r>
        <w:rPr>
          <w:rFonts w:ascii="Arial" w:hAnsi="Arial" w:cs="Arial"/>
          <w:bCs/>
          <w:sz w:val="20"/>
          <w:szCs w:val="20"/>
        </w:rPr>
        <w:t xml:space="preserve"> z</w:t>
      </w:r>
      <w:r w:rsidRPr="0092554B">
        <w:rPr>
          <w:rFonts w:ascii="Arial" w:hAnsi="Arial" w:cs="Arial"/>
          <w:bCs/>
          <w:sz w:val="20"/>
          <w:szCs w:val="20"/>
        </w:rPr>
        <w:t xml:space="preserve">amawiającego. Jeżeli Zamawiający w terminie 14 dni od przedstawienia mu przez </w:t>
      </w:r>
      <w:r w:rsidRPr="0092554B">
        <w:rPr>
          <w:rFonts w:ascii="Arial" w:hAnsi="Arial" w:cs="Arial"/>
          <w:bCs/>
          <w:sz w:val="20"/>
          <w:szCs w:val="20"/>
        </w:rPr>
        <w:lastRenderedPageBreak/>
        <w:t>Wykonawcę umowy z podwykonawcą nie zgłosi na piśmie sprzeciwu lub zastrzeżeń, uważa się ,że wyraził zgodę na zawarcie umowy.</w:t>
      </w:r>
    </w:p>
    <w:p w14:paraId="418438C7" w14:textId="77777777" w:rsidR="0092554B" w:rsidRPr="0092554B" w:rsidRDefault="0092554B" w:rsidP="0092554B">
      <w:pPr>
        <w:numPr>
          <w:ilvl w:val="0"/>
          <w:numId w:val="40"/>
        </w:numPr>
        <w:contextualSpacing/>
        <w:jc w:val="both"/>
        <w:rPr>
          <w:rFonts w:ascii="Arial" w:hAnsi="Arial" w:cs="Arial"/>
          <w:bCs/>
          <w:sz w:val="20"/>
          <w:szCs w:val="20"/>
        </w:rPr>
      </w:pPr>
      <w:r w:rsidRPr="0092554B">
        <w:rPr>
          <w:rFonts w:ascii="Arial" w:hAnsi="Arial" w:cs="Arial"/>
          <w:bCs/>
          <w:sz w:val="20"/>
          <w:szCs w:val="20"/>
        </w:rPr>
        <w:t>Umowa, o których mowa w punkcie 2 musi być zawarta w formie pisemnej pod rygorem nieważności.</w:t>
      </w:r>
    </w:p>
    <w:p w14:paraId="08831452" w14:textId="77777777" w:rsidR="0092554B" w:rsidRPr="0092554B" w:rsidRDefault="0092554B" w:rsidP="0092554B">
      <w:pPr>
        <w:numPr>
          <w:ilvl w:val="0"/>
          <w:numId w:val="40"/>
        </w:numPr>
        <w:contextualSpacing/>
        <w:jc w:val="both"/>
        <w:rPr>
          <w:rFonts w:ascii="Arial" w:hAnsi="Arial" w:cs="Arial"/>
          <w:bCs/>
          <w:sz w:val="20"/>
          <w:szCs w:val="20"/>
        </w:rPr>
      </w:pPr>
      <w:r w:rsidRPr="0092554B">
        <w:rPr>
          <w:rFonts w:ascii="Arial" w:hAnsi="Arial" w:cs="Arial"/>
          <w:bCs/>
          <w:sz w:val="20"/>
          <w:szCs w:val="20"/>
        </w:rPr>
        <w:t>Za działania podwykonawcy Wykonawca ponosi odpowiedzialność jak za działania własne.</w:t>
      </w:r>
    </w:p>
    <w:p w14:paraId="27AF4217" w14:textId="77777777" w:rsidR="0092554B" w:rsidRPr="0092554B" w:rsidRDefault="0092554B" w:rsidP="0092554B">
      <w:pPr>
        <w:numPr>
          <w:ilvl w:val="0"/>
          <w:numId w:val="40"/>
        </w:numPr>
        <w:contextualSpacing/>
        <w:jc w:val="both"/>
        <w:rPr>
          <w:rFonts w:ascii="Arial" w:hAnsi="Arial" w:cs="Arial"/>
          <w:bCs/>
          <w:sz w:val="20"/>
          <w:szCs w:val="20"/>
        </w:rPr>
      </w:pPr>
      <w:r w:rsidRPr="0092554B">
        <w:rPr>
          <w:rFonts w:ascii="Arial" w:hAnsi="Arial" w:cs="Arial"/>
          <w:bCs/>
          <w:sz w:val="20"/>
          <w:szCs w:val="20"/>
        </w:rPr>
        <w:t>Wykonawca ponosi pełną odpowiedzialność za każdą część przedmiotu umowy wykonaną przez podwykonawców.</w:t>
      </w:r>
    </w:p>
    <w:p w14:paraId="09873DF5" w14:textId="77777777" w:rsidR="0092554B" w:rsidRPr="0092554B" w:rsidRDefault="0092554B" w:rsidP="0092554B">
      <w:pPr>
        <w:numPr>
          <w:ilvl w:val="0"/>
          <w:numId w:val="40"/>
        </w:numPr>
        <w:contextualSpacing/>
        <w:jc w:val="both"/>
        <w:rPr>
          <w:rFonts w:ascii="Arial" w:hAnsi="Arial" w:cs="Arial"/>
          <w:bCs/>
          <w:sz w:val="20"/>
          <w:szCs w:val="20"/>
        </w:rPr>
      </w:pPr>
      <w:r w:rsidRPr="0092554B">
        <w:rPr>
          <w:rFonts w:ascii="Arial" w:hAnsi="Arial" w:cs="Arial"/>
          <w:bCs/>
          <w:sz w:val="20"/>
          <w:szCs w:val="20"/>
        </w:rPr>
        <w:t>Wykonawca zobowiązuje się do zapłaty wynagrodzenia podwykonawcy we własnym zakresie zgodnie z zawartą z nim umową.</w:t>
      </w:r>
    </w:p>
    <w:p w14:paraId="24608C10" w14:textId="50A762EB" w:rsidR="0092554B" w:rsidRPr="0092554B" w:rsidRDefault="0092554B" w:rsidP="0092554B">
      <w:pPr>
        <w:numPr>
          <w:ilvl w:val="0"/>
          <w:numId w:val="40"/>
        </w:numPr>
        <w:contextualSpacing/>
        <w:jc w:val="both"/>
        <w:rPr>
          <w:rFonts w:ascii="Arial" w:hAnsi="Arial" w:cs="Arial"/>
          <w:bCs/>
          <w:sz w:val="20"/>
          <w:szCs w:val="20"/>
        </w:rPr>
      </w:pPr>
      <w:r w:rsidRPr="0092554B">
        <w:rPr>
          <w:rFonts w:ascii="Arial" w:hAnsi="Arial" w:cs="Arial"/>
          <w:bCs/>
          <w:sz w:val="20"/>
          <w:szCs w:val="20"/>
        </w:rPr>
        <w:t>Wraz z fakturą za dany kwartał Wykonawca dostarczy oświadczenia podwykonawców potwierdzające, że otrzymali oni od Wykonawcy całe należne im wynagrodzenie na podstawie odpowiednich umów zaakceptowanych przez Zamawiającego. Do przedmiotowego oświadczenia Wykonawca załączy fakturę wystawioną przez Podwykonawcę dla Wykonawcy za wykonanie całości zakresu prac przewidzianych w rozliczonej części zadania. Jeżeli rozliczenia z podwykonawcami nie będą ostateczne np. z tytułu naliczania kar umownych, Zamawiający zatrzyma część wynagrodzenia określonego w § 6 umowy, równą podwójnej wysokości spornej kwoty, do czasu ostatecznego wyjaśnienia rozliczeń z podwykonawcami, np. akceptujące oświadczenie podwykonawcy lub prawomocny wyrok sądu i oświadczenie podwykonawcy o zapłacie wynagrodzenia umownego.</w:t>
      </w:r>
    </w:p>
    <w:p w14:paraId="1C500B55" w14:textId="4076901A" w:rsidR="00745FA3" w:rsidRPr="0092554B" w:rsidRDefault="0092554B" w:rsidP="0092554B">
      <w:pPr>
        <w:numPr>
          <w:ilvl w:val="0"/>
          <w:numId w:val="40"/>
        </w:numPr>
        <w:contextualSpacing/>
        <w:jc w:val="both"/>
        <w:rPr>
          <w:rFonts w:ascii="Arial" w:hAnsi="Arial" w:cs="Arial"/>
          <w:bCs/>
          <w:sz w:val="20"/>
          <w:szCs w:val="20"/>
        </w:rPr>
      </w:pPr>
      <w:r w:rsidRPr="0092554B">
        <w:rPr>
          <w:rFonts w:ascii="Arial" w:hAnsi="Arial" w:cs="Arial"/>
          <w:bCs/>
          <w:sz w:val="20"/>
          <w:szCs w:val="20"/>
        </w:rPr>
        <w:t xml:space="preserve">Zmiana podwykonawcy, każdorazowo wymaga od Wykonawcy rozliczenia wykonanych usług </w:t>
      </w:r>
      <w:r w:rsidRPr="0092554B">
        <w:rPr>
          <w:rFonts w:ascii="Arial" w:hAnsi="Arial" w:cs="Arial"/>
          <w:bCs/>
          <w:sz w:val="20"/>
          <w:szCs w:val="20"/>
        </w:rPr>
        <w:br/>
        <w:t>z dotychczasowym podwykonawcą i udokumentowanie tego Zamawiającemu, stosownie do postanowień pkt. 6.</w:t>
      </w:r>
      <w:bookmarkEnd w:id="4"/>
    </w:p>
    <w:p w14:paraId="58D2D903" w14:textId="79F05ADA"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w:t>
      </w:r>
      <w:r w:rsidR="00106585">
        <w:rPr>
          <w:rFonts w:ascii="Arial" w:hAnsi="Arial" w:cs="Arial"/>
          <w:b/>
          <w:sz w:val="20"/>
          <w:szCs w:val="20"/>
        </w:rPr>
        <w:t>10</w:t>
      </w:r>
    </w:p>
    <w:p w14:paraId="2BDC3350"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Przedstawicielstwo i reprezentacja stron</w:t>
      </w:r>
    </w:p>
    <w:p w14:paraId="484E844A" w14:textId="2C623123" w:rsidR="00AF7E50" w:rsidRPr="00DF0E7E" w:rsidRDefault="00AF7E50" w:rsidP="00A86D34">
      <w:pPr>
        <w:pStyle w:val="Akapitzlist"/>
        <w:widowControl w:val="0"/>
        <w:numPr>
          <w:ilvl w:val="0"/>
          <w:numId w:val="13"/>
        </w:numPr>
        <w:autoSpaceDN w:val="0"/>
        <w:ind w:left="426" w:hanging="426"/>
        <w:contextualSpacing/>
        <w:jc w:val="both"/>
        <w:textAlignment w:val="baseline"/>
        <w:rPr>
          <w:rFonts w:ascii="Arial" w:hAnsi="Arial" w:cs="Arial"/>
          <w:sz w:val="20"/>
          <w:szCs w:val="20"/>
        </w:rPr>
      </w:pPr>
      <w:r w:rsidRPr="00DF0E7E">
        <w:rPr>
          <w:rFonts w:ascii="Arial" w:hAnsi="Arial" w:cs="Arial"/>
          <w:sz w:val="20"/>
          <w:szCs w:val="20"/>
        </w:rPr>
        <w:t>Przedstawicielem Wykonawcy</w:t>
      </w:r>
      <w:r w:rsidR="00BD1D8A" w:rsidRPr="00DF0E7E">
        <w:rPr>
          <w:rFonts w:ascii="Arial" w:hAnsi="Arial" w:cs="Arial"/>
          <w:sz w:val="20"/>
          <w:szCs w:val="20"/>
        </w:rPr>
        <w:t xml:space="preserve"> – osobą upoważnioną do czynności określonych w umowie, kontaktów z zamawiającym jest ………………….. </w:t>
      </w:r>
      <w:r w:rsidR="00F33AAB">
        <w:rPr>
          <w:rFonts w:ascii="Arial" w:hAnsi="Arial" w:cs="Arial"/>
          <w:sz w:val="20"/>
          <w:szCs w:val="20"/>
        </w:rPr>
        <w:t>………………………………………………….</w:t>
      </w:r>
      <w:r w:rsidR="00AE77C4" w:rsidRPr="00DF0E7E">
        <w:rPr>
          <w:rFonts w:ascii="Arial" w:hAnsi="Arial" w:cs="Arial"/>
          <w:sz w:val="20"/>
          <w:szCs w:val="20"/>
        </w:rPr>
        <w:t>.</w:t>
      </w:r>
    </w:p>
    <w:p w14:paraId="3B82C8A3" w14:textId="772DAD1C" w:rsidR="00AF7E50" w:rsidRPr="00DF0E7E" w:rsidRDefault="00AF7E50" w:rsidP="00A86D34">
      <w:pPr>
        <w:pStyle w:val="Akapitzlist"/>
        <w:widowControl w:val="0"/>
        <w:numPr>
          <w:ilvl w:val="0"/>
          <w:numId w:val="13"/>
        </w:numPr>
        <w:autoSpaceDN w:val="0"/>
        <w:ind w:left="426" w:hanging="426"/>
        <w:contextualSpacing/>
        <w:jc w:val="both"/>
        <w:textAlignment w:val="baseline"/>
        <w:rPr>
          <w:rFonts w:ascii="Arial" w:hAnsi="Arial" w:cs="Arial"/>
          <w:sz w:val="20"/>
          <w:szCs w:val="20"/>
        </w:rPr>
      </w:pPr>
      <w:r w:rsidRPr="00DF0E7E">
        <w:rPr>
          <w:rFonts w:ascii="Arial" w:hAnsi="Arial" w:cs="Arial"/>
          <w:sz w:val="20"/>
          <w:szCs w:val="20"/>
        </w:rPr>
        <w:t xml:space="preserve">Przedstawicielem Zamawiającego </w:t>
      </w:r>
      <w:r w:rsidR="00BD1D8A" w:rsidRPr="00DF0E7E">
        <w:rPr>
          <w:rFonts w:ascii="Arial" w:hAnsi="Arial" w:cs="Arial"/>
          <w:sz w:val="20"/>
          <w:szCs w:val="20"/>
        </w:rPr>
        <w:t>do czynności określonych w umowie do kontaktów</w:t>
      </w:r>
      <w:r w:rsidR="00085E9D">
        <w:rPr>
          <w:rFonts w:ascii="Arial" w:hAnsi="Arial" w:cs="Arial"/>
          <w:sz w:val="20"/>
          <w:szCs w:val="20"/>
        </w:rPr>
        <w:t xml:space="preserve"> </w:t>
      </w:r>
      <w:r w:rsidR="00085E9D">
        <w:rPr>
          <w:rFonts w:ascii="Arial" w:hAnsi="Arial" w:cs="Arial"/>
          <w:sz w:val="20"/>
          <w:szCs w:val="20"/>
        </w:rPr>
        <w:br/>
      </w:r>
      <w:r w:rsidR="00745FA3">
        <w:rPr>
          <w:rFonts w:ascii="Arial" w:hAnsi="Arial" w:cs="Arial"/>
          <w:sz w:val="20"/>
          <w:szCs w:val="20"/>
        </w:rPr>
        <w:t>z Wykonawcą jest</w:t>
      </w:r>
      <w:r w:rsidR="00BD1D8A" w:rsidRPr="00DF0E7E">
        <w:rPr>
          <w:rFonts w:ascii="Arial" w:hAnsi="Arial" w:cs="Arial"/>
          <w:sz w:val="20"/>
          <w:szCs w:val="20"/>
        </w:rPr>
        <w:t xml:space="preserve"> ………..</w:t>
      </w:r>
      <w:r w:rsidRPr="00DF0E7E">
        <w:rPr>
          <w:rFonts w:ascii="Arial" w:hAnsi="Arial" w:cs="Arial"/>
          <w:sz w:val="20"/>
          <w:szCs w:val="20"/>
        </w:rPr>
        <w:t>.</w:t>
      </w:r>
      <w:r w:rsidR="00662A57">
        <w:rPr>
          <w:rFonts w:ascii="Arial" w:hAnsi="Arial" w:cs="Arial"/>
          <w:sz w:val="20"/>
          <w:szCs w:val="20"/>
        </w:rPr>
        <w:t>............................................................................</w:t>
      </w:r>
      <w:r w:rsidR="00F33AAB">
        <w:rPr>
          <w:rFonts w:ascii="Arial" w:hAnsi="Arial" w:cs="Arial"/>
          <w:sz w:val="20"/>
          <w:szCs w:val="20"/>
        </w:rPr>
        <w:t>..............................</w:t>
      </w:r>
      <w:r w:rsidRPr="00DF0E7E">
        <w:rPr>
          <w:rFonts w:ascii="Arial" w:hAnsi="Arial" w:cs="Arial"/>
          <w:sz w:val="20"/>
          <w:szCs w:val="20"/>
        </w:rPr>
        <w:t xml:space="preserve"> </w:t>
      </w:r>
    </w:p>
    <w:p w14:paraId="04B47ECA" w14:textId="1474CFE1" w:rsidR="00745FA3" w:rsidRPr="0092554B" w:rsidRDefault="00BD1D8A" w:rsidP="0092554B">
      <w:pPr>
        <w:pStyle w:val="Akapitzlist"/>
        <w:widowControl w:val="0"/>
        <w:numPr>
          <w:ilvl w:val="0"/>
          <w:numId w:val="13"/>
        </w:numPr>
        <w:autoSpaceDN w:val="0"/>
        <w:spacing w:after="240"/>
        <w:ind w:left="426" w:hanging="426"/>
        <w:contextualSpacing/>
        <w:jc w:val="both"/>
        <w:textAlignment w:val="baseline"/>
        <w:rPr>
          <w:rFonts w:ascii="Arial" w:hAnsi="Arial" w:cs="Arial"/>
          <w:sz w:val="20"/>
          <w:szCs w:val="20"/>
        </w:rPr>
      </w:pPr>
      <w:r w:rsidRPr="00DF0E7E">
        <w:rPr>
          <w:rFonts w:ascii="Arial" w:hAnsi="Arial" w:cs="Arial"/>
          <w:sz w:val="20"/>
          <w:szCs w:val="20"/>
        </w:rPr>
        <w:t>Zmiana osób wskazanych w niniejszym paragrafie nie wymaga zmiany umowy a jedynie pisemnego poinformowania drugiej Strony</w:t>
      </w:r>
      <w:r w:rsidR="00AF7E50" w:rsidRPr="00DF0E7E">
        <w:rPr>
          <w:rFonts w:ascii="Arial" w:hAnsi="Arial" w:cs="Arial"/>
          <w:sz w:val="20"/>
          <w:szCs w:val="20"/>
        </w:rPr>
        <w:t>.</w:t>
      </w:r>
    </w:p>
    <w:p w14:paraId="720B2C33" w14:textId="18DEDC90"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w:t>
      </w:r>
      <w:r w:rsidR="008D72BC">
        <w:rPr>
          <w:rFonts w:ascii="Arial" w:hAnsi="Arial" w:cs="Arial"/>
          <w:b/>
          <w:sz w:val="20"/>
          <w:szCs w:val="20"/>
        </w:rPr>
        <w:t>1</w:t>
      </w:r>
      <w:r w:rsidR="00106585">
        <w:rPr>
          <w:rFonts w:ascii="Arial" w:hAnsi="Arial" w:cs="Arial"/>
          <w:b/>
          <w:sz w:val="20"/>
          <w:szCs w:val="20"/>
        </w:rPr>
        <w:t>1</w:t>
      </w:r>
    </w:p>
    <w:p w14:paraId="31AB8442"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Odbiory i przekazanie przedmiotu umowy</w:t>
      </w:r>
    </w:p>
    <w:p w14:paraId="24812102" w14:textId="540A09D3" w:rsidR="00F241AF" w:rsidRDefault="00F241AF" w:rsidP="00F241AF">
      <w:pPr>
        <w:pStyle w:val="Akapitzlist"/>
        <w:numPr>
          <w:ilvl w:val="0"/>
          <w:numId w:val="34"/>
        </w:numPr>
        <w:autoSpaceDN w:val="0"/>
        <w:ind w:left="426" w:hanging="426"/>
        <w:contextualSpacing/>
        <w:jc w:val="both"/>
        <w:textAlignment w:val="baseline"/>
        <w:rPr>
          <w:rFonts w:ascii="Arial" w:hAnsi="Arial" w:cs="Arial"/>
          <w:sz w:val="20"/>
          <w:szCs w:val="20"/>
          <w:lang w:eastAsia="en-US"/>
        </w:rPr>
      </w:pPr>
      <w:r w:rsidRPr="00F241AF">
        <w:rPr>
          <w:rFonts w:ascii="Arial" w:hAnsi="Arial" w:cs="Arial"/>
          <w:sz w:val="20"/>
          <w:szCs w:val="20"/>
          <w:lang w:eastAsia="en-US"/>
        </w:rPr>
        <w:t>Odbiór przedmiotu umowy</w:t>
      </w:r>
      <w:r w:rsidR="00064816">
        <w:rPr>
          <w:rFonts w:ascii="Arial" w:hAnsi="Arial" w:cs="Arial"/>
          <w:sz w:val="20"/>
          <w:szCs w:val="20"/>
          <w:lang w:eastAsia="en-US"/>
        </w:rPr>
        <w:t xml:space="preserve"> </w:t>
      </w:r>
      <w:r w:rsidRPr="00F241AF">
        <w:rPr>
          <w:rFonts w:ascii="Arial" w:hAnsi="Arial" w:cs="Arial"/>
          <w:sz w:val="20"/>
          <w:szCs w:val="20"/>
          <w:lang w:eastAsia="en-US"/>
        </w:rPr>
        <w:t>nastąpi w siedzibie Zamawiającego przez Komisję Odbiorową Zamawiającego.</w:t>
      </w:r>
    </w:p>
    <w:p w14:paraId="48A1E22A" w14:textId="77777777" w:rsidR="00F241AF" w:rsidRDefault="00F241AF" w:rsidP="00F241AF">
      <w:pPr>
        <w:pStyle w:val="Akapitzlist"/>
        <w:numPr>
          <w:ilvl w:val="0"/>
          <w:numId w:val="34"/>
        </w:numPr>
        <w:autoSpaceDN w:val="0"/>
        <w:ind w:left="426" w:hanging="426"/>
        <w:contextualSpacing/>
        <w:jc w:val="both"/>
        <w:textAlignment w:val="baseline"/>
        <w:rPr>
          <w:rFonts w:ascii="Arial" w:hAnsi="Arial" w:cs="Arial"/>
          <w:sz w:val="20"/>
          <w:szCs w:val="20"/>
          <w:lang w:eastAsia="en-US"/>
        </w:rPr>
      </w:pPr>
      <w:r w:rsidRPr="00F241AF">
        <w:rPr>
          <w:rFonts w:ascii="Arial" w:hAnsi="Arial" w:cs="Arial"/>
          <w:sz w:val="20"/>
          <w:szCs w:val="20"/>
          <w:lang w:eastAsia="en-US"/>
        </w:rPr>
        <w:t>Zamawiający w terminie 14 dni od dnia dostarczenia przedmiotu umowy do jego siedziby, sprawdzi jego kompletność. W przypadku kompletności zamówienia i zgodności z jego opisem, warunkami umowy zamawiający podpisze protokół zdawczo-odbiorczy z datą dostarczenia przedmiotu zamówienia do siedziby zamawiającego.</w:t>
      </w:r>
    </w:p>
    <w:p w14:paraId="48946176" w14:textId="77777777" w:rsidR="00F241AF" w:rsidRDefault="00F241AF" w:rsidP="00F241AF">
      <w:pPr>
        <w:pStyle w:val="Akapitzlist"/>
        <w:numPr>
          <w:ilvl w:val="0"/>
          <w:numId w:val="34"/>
        </w:numPr>
        <w:autoSpaceDN w:val="0"/>
        <w:ind w:left="426" w:hanging="426"/>
        <w:contextualSpacing/>
        <w:jc w:val="both"/>
        <w:textAlignment w:val="baseline"/>
        <w:rPr>
          <w:rFonts w:ascii="Arial" w:hAnsi="Arial" w:cs="Arial"/>
          <w:sz w:val="20"/>
          <w:szCs w:val="20"/>
          <w:lang w:eastAsia="en-US"/>
        </w:rPr>
      </w:pPr>
      <w:r w:rsidRPr="00F241AF">
        <w:rPr>
          <w:rFonts w:ascii="Arial" w:hAnsi="Arial" w:cs="Arial"/>
          <w:sz w:val="20"/>
          <w:szCs w:val="20"/>
          <w:lang w:eastAsia="en-US"/>
        </w:rPr>
        <w:t xml:space="preserve">Odbiory częściowe obejmujące Etap I </w:t>
      </w:r>
      <w:proofErr w:type="spellStart"/>
      <w:r w:rsidRPr="00F241AF">
        <w:rPr>
          <w:rFonts w:ascii="Arial" w:hAnsi="Arial" w:cs="Arial"/>
          <w:sz w:val="20"/>
          <w:szCs w:val="20"/>
          <w:lang w:eastAsia="en-US"/>
        </w:rPr>
        <w:t>i</w:t>
      </w:r>
      <w:proofErr w:type="spellEnd"/>
      <w:r w:rsidRPr="00F241AF">
        <w:rPr>
          <w:rFonts w:ascii="Arial" w:hAnsi="Arial" w:cs="Arial"/>
          <w:sz w:val="20"/>
          <w:szCs w:val="20"/>
          <w:lang w:eastAsia="en-US"/>
        </w:rPr>
        <w:t xml:space="preserve"> Etap II polegające na dostarczeniu zamawiającemu odpowiednio dokumentów:</w:t>
      </w:r>
    </w:p>
    <w:p w14:paraId="605C2F67" w14:textId="0EBF53EF" w:rsidR="00064816" w:rsidRPr="009C4665" w:rsidRDefault="00F241AF" w:rsidP="00064816">
      <w:pPr>
        <w:pStyle w:val="Akapitzlist"/>
        <w:numPr>
          <w:ilvl w:val="1"/>
          <w:numId w:val="13"/>
        </w:numPr>
        <w:autoSpaceDN w:val="0"/>
        <w:ind w:left="993" w:hanging="502"/>
        <w:contextualSpacing/>
        <w:jc w:val="both"/>
        <w:textAlignment w:val="baseline"/>
        <w:rPr>
          <w:rFonts w:ascii="Arial" w:hAnsi="Arial" w:cs="Arial"/>
          <w:sz w:val="20"/>
          <w:szCs w:val="20"/>
          <w:lang w:eastAsia="en-US"/>
        </w:rPr>
      </w:pPr>
      <w:r w:rsidRPr="009C4665">
        <w:rPr>
          <w:rFonts w:ascii="Arial" w:hAnsi="Arial" w:cs="Arial"/>
          <w:sz w:val="20"/>
          <w:szCs w:val="20"/>
          <w:lang w:eastAsia="en-US"/>
        </w:rPr>
        <w:t xml:space="preserve">Etap I: </w:t>
      </w:r>
      <w:r w:rsidR="00064816" w:rsidRPr="009C4665">
        <w:rPr>
          <w:rFonts w:ascii="Arial" w:hAnsi="Arial" w:cs="Arial"/>
          <w:sz w:val="20"/>
          <w:szCs w:val="20"/>
          <w:lang w:eastAsia="en-US"/>
        </w:rPr>
        <w:t>Koncepcji Zagospodarowania Terenu przebiegu sieci wraz z rozwiązaniami technicznymi – dla całości przedmiotu umowy.</w:t>
      </w:r>
    </w:p>
    <w:p w14:paraId="1828F8AD" w14:textId="6E1A6CD3" w:rsidR="00064816" w:rsidRPr="009C4665" w:rsidRDefault="00064816" w:rsidP="00064816">
      <w:pPr>
        <w:pStyle w:val="Akapitzlist"/>
        <w:autoSpaceDN w:val="0"/>
        <w:ind w:left="993"/>
        <w:contextualSpacing/>
        <w:jc w:val="both"/>
        <w:textAlignment w:val="baseline"/>
        <w:rPr>
          <w:rFonts w:ascii="Arial" w:hAnsi="Arial" w:cs="Arial"/>
          <w:sz w:val="20"/>
          <w:szCs w:val="20"/>
          <w:lang w:eastAsia="en-US"/>
        </w:rPr>
      </w:pPr>
      <w:r w:rsidRPr="009C4665">
        <w:rPr>
          <w:rFonts w:ascii="Arial" w:hAnsi="Arial" w:cs="Arial"/>
          <w:sz w:val="20"/>
          <w:szCs w:val="20"/>
          <w:lang w:eastAsia="en-US"/>
        </w:rPr>
        <w:t>Decyzji o środowiskowych uwarunkowaniach realizacji inwestycji – dla całości przedmiotu umowy.</w:t>
      </w:r>
    </w:p>
    <w:p w14:paraId="7A0A7324" w14:textId="3D57C5D7" w:rsidR="00F241AF" w:rsidRPr="009C4665" w:rsidRDefault="00064816" w:rsidP="00064816">
      <w:pPr>
        <w:pStyle w:val="Akapitzlist"/>
        <w:autoSpaceDN w:val="0"/>
        <w:ind w:left="993"/>
        <w:contextualSpacing/>
        <w:jc w:val="both"/>
        <w:textAlignment w:val="baseline"/>
        <w:rPr>
          <w:rFonts w:ascii="Arial" w:hAnsi="Arial" w:cs="Arial"/>
          <w:sz w:val="20"/>
          <w:szCs w:val="20"/>
          <w:lang w:eastAsia="en-US"/>
        </w:rPr>
      </w:pPr>
      <w:r w:rsidRPr="009C4665">
        <w:rPr>
          <w:rFonts w:ascii="Arial" w:hAnsi="Arial" w:cs="Arial"/>
          <w:sz w:val="20"/>
          <w:szCs w:val="20"/>
          <w:lang w:eastAsia="en-US"/>
        </w:rPr>
        <w:t xml:space="preserve">Projektu budowlanego (projekt zagospodarowania działki lub terenu, projekt architektoniczno-budowlany, projekt techniczny) wraz z ze wszystkimi załącznikami, decyzjami, opiniami i uzgodnieniami oraz decyzji pozwolenia na realizację robót budowlanych – dla odcinka o długości około 3000m z możliwością </w:t>
      </w:r>
      <w:r w:rsidR="00A723B7">
        <w:rPr>
          <w:rFonts w:ascii="Arial" w:hAnsi="Arial" w:cs="Arial"/>
          <w:sz w:val="20"/>
          <w:szCs w:val="20"/>
          <w:lang w:eastAsia="en-US"/>
        </w:rPr>
        <w:t>włączenia</w:t>
      </w:r>
      <w:r w:rsidRPr="009C4665">
        <w:rPr>
          <w:rFonts w:ascii="Arial" w:hAnsi="Arial" w:cs="Arial"/>
          <w:sz w:val="20"/>
          <w:szCs w:val="20"/>
          <w:lang w:eastAsia="en-US"/>
        </w:rPr>
        <w:t xml:space="preserve"> do istniejącej sieci;</w:t>
      </w:r>
    </w:p>
    <w:p w14:paraId="2AB9D949" w14:textId="4C02118F" w:rsidR="00F241AF" w:rsidRPr="009C4665" w:rsidRDefault="00064816" w:rsidP="00064816">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9C4665">
        <w:rPr>
          <w:rFonts w:ascii="Arial" w:hAnsi="Arial" w:cs="Arial"/>
          <w:sz w:val="20"/>
          <w:szCs w:val="20"/>
          <w:lang w:eastAsia="en-US"/>
        </w:rPr>
        <w:t xml:space="preserve">ETAP II – Projektu budowlanego (projekt zagospodarowania działki lub terenu, projekt architektoniczno-budowlany, projekt techniczny) wraz z ze wszystkimi załącznikami, decyzjami, opiniami i uzgodnieniami oraz decyzji pozwolenia na realizację robót budowlanych – dla kolejnego odcinka o długości około 5000m z możliwością </w:t>
      </w:r>
      <w:r w:rsidR="00A723B7">
        <w:rPr>
          <w:rFonts w:ascii="Arial" w:hAnsi="Arial" w:cs="Arial"/>
          <w:sz w:val="20"/>
          <w:szCs w:val="20"/>
          <w:lang w:eastAsia="en-US"/>
        </w:rPr>
        <w:t>włączenia</w:t>
      </w:r>
      <w:r w:rsidRPr="009C4665">
        <w:rPr>
          <w:rFonts w:ascii="Arial" w:hAnsi="Arial" w:cs="Arial"/>
          <w:sz w:val="20"/>
          <w:szCs w:val="20"/>
          <w:lang w:eastAsia="en-US"/>
        </w:rPr>
        <w:t xml:space="preserve"> do istniejącej sieci;</w:t>
      </w:r>
    </w:p>
    <w:p w14:paraId="59FBAA79" w14:textId="77777777" w:rsidR="00F241AF" w:rsidRDefault="00F241AF" w:rsidP="00F241AF">
      <w:pPr>
        <w:pStyle w:val="Akapitzlist"/>
        <w:numPr>
          <w:ilvl w:val="0"/>
          <w:numId w:val="13"/>
        </w:numPr>
        <w:autoSpaceDN w:val="0"/>
        <w:ind w:left="426" w:hanging="426"/>
        <w:contextualSpacing/>
        <w:jc w:val="both"/>
        <w:textAlignment w:val="baseline"/>
        <w:rPr>
          <w:rFonts w:ascii="Arial" w:hAnsi="Arial" w:cs="Arial"/>
          <w:sz w:val="20"/>
          <w:szCs w:val="20"/>
          <w:lang w:eastAsia="en-US"/>
        </w:rPr>
      </w:pPr>
      <w:r w:rsidRPr="00F241AF">
        <w:rPr>
          <w:rFonts w:ascii="Arial" w:hAnsi="Arial" w:cs="Arial"/>
          <w:sz w:val="20"/>
          <w:szCs w:val="20"/>
          <w:lang w:eastAsia="en-US"/>
        </w:rPr>
        <w:t>Odbiór końcowy przedmiotu umowy obejmuje:</w:t>
      </w:r>
    </w:p>
    <w:p w14:paraId="755622F9" w14:textId="77777777" w:rsidR="00F241AF" w:rsidRDefault="00F241AF" w:rsidP="00F241AF">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F241AF">
        <w:rPr>
          <w:rFonts w:ascii="Arial" w:hAnsi="Arial" w:cs="Arial"/>
          <w:sz w:val="20"/>
          <w:szCs w:val="20"/>
          <w:lang w:eastAsia="en-US"/>
        </w:rPr>
        <w:t>Dokumentację geodezyjną (mapy do celów projektowych) – 3 egzemplarze</w:t>
      </w:r>
    </w:p>
    <w:p w14:paraId="60090D54" w14:textId="3B1017F8" w:rsidR="00F241AF" w:rsidRDefault="00F241AF" w:rsidP="00F241AF">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F241AF">
        <w:rPr>
          <w:rFonts w:ascii="Arial" w:hAnsi="Arial" w:cs="Arial"/>
          <w:sz w:val="20"/>
          <w:szCs w:val="20"/>
          <w:lang w:eastAsia="en-US"/>
        </w:rPr>
        <w:t xml:space="preserve">Dokumentację geotechniczną podłoża gruntowego ustalająca warunki gruntowo wodne </w:t>
      </w:r>
      <w:r>
        <w:rPr>
          <w:rFonts w:ascii="Arial" w:hAnsi="Arial" w:cs="Arial"/>
          <w:sz w:val="20"/>
          <w:szCs w:val="20"/>
          <w:lang w:eastAsia="en-US"/>
        </w:rPr>
        <w:br/>
      </w:r>
      <w:r w:rsidRPr="00F241AF">
        <w:rPr>
          <w:rFonts w:ascii="Arial" w:hAnsi="Arial" w:cs="Arial"/>
          <w:sz w:val="20"/>
          <w:szCs w:val="20"/>
          <w:lang w:eastAsia="en-US"/>
        </w:rPr>
        <w:t xml:space="preserve">w podłożu projektowanej sieci kanalizacji sanitarnej – 3 egzemplarze w wersji </w:t>
      </w:r>
      <w:r w:rsidR="0092554B" w:rsidRPr="00F241AF">
        <w:rPr>
          <w:rFonts w:ascii="Arial" w:hAnsi="Arial" w:cs="Arial"/>
          <w:sz w:val="20"/>
          <w:szCs w:val="20"/>
          <w:lang w:eastAsia="en-US"/>
        </w:rPr>
        <w:t>papierowej oraz</w:t>
      </w:r>
      <w:r w:rsidRPr="00F241AF">
        <w:rPr>
          <w:rFonts w:ascii="Arial" w:hAnsi="Arial" w:cs="Arial"/>
          <w:sz w:val="20"/>
          <w:szCs w:val="20"/>
          <w:lang w:eastAsia="en-US"/>
        </w:rPr>
        <w:t xml:space="preserve"> wersję elektroniczną.</w:t>
      </w:r>
    </w:p>
    <w:p w14:paraId="3C1225E6" w14:textId="77777777" w:rsidR="00F241AF" w:rsidRDefault="00F241AF" w:rsidP="00F241AF">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F241AF">
        <w:rPr>
          <w:rFonts w:ascii="Arial" w:hAnsi="Arial" w:cs="Arial"/>
          <w:sz w:val="20"/>
          <w:szCs w:val="20"/>
          <w:lang w:eastAsia="en-US"/>
        </w:rPr>
        <w:lastRenderedPageBreak/>
        <w:t xml:space="preserve">Oryginały prawomocnych decyzji i uzgodnień, w tym: Decyzja o środowiskowych uwarunkowaniach realizacji inwestycji, Decyzji o lokalizacji inwestycji celu publicznego, Operat wodnoprawny wraz z Pozwoleniem wodnoprawnym ( jeżeli będą wymagane), Warunki techniczne wydane przez gestorów sieci, zarządców dróg itp. </w:t>
      </w:r>
    </w:p>
    <w:p w14:paraId="57272C48" w14:textId="2B03B2BD" w:rsidR="00F241AF" w:rsidRDefault="00F241AF" w:rsidP="00F241AF">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F241AF">
        <w:rPr>
          <w:rFonts w:ascii="Arial" w:hAnsi="Arial" w:cs="Arial"/>
          <w:sz w:val="20"/>
          <w:szCs w:val="20"/>
          <w:lang w:eastAsia="en-US"/>
        </w:rPr>
        <w:t xml:space="preserve">Projekty budowlane (projekt zagospodarowania działki lub terenu, projekt architektoniczno-budowlany, projekt techniczny) wraz z niezbędnymi uzgodnieniami w formie papierowej </w:t>
      </w:r>
      <w:r w:rsidR="0092554B" w:rsidRPr="00F241AF">
        <w:rPr>
          <w:rFonts w:ascii="Arial" w:hAnsi="Arial" w:cs="Arial"/>
          <w:sz w:val="20"/>
          <w:szCs w:val="20"/>
          <w:lang w:eastAsia="en-US"/>
        </w:rPr>
        <w:t>– 5 egzemplarzy</w:t>
      </w:r>
      <w:r w:rsidRPr="00F241AF">
        <w:rPr>
          <w:rFonts w:ascii="Arial" w:hAnsi="Arial" w:cs="Arial"/>
          <w:sz w:val="20"/>
          <w:szCs w:val="20"/>
          <w:lang w:eastAsia="en-US"/>
        </w:rPr>
        <w:t xml:space="preserve"> oraz w wersji elektronicznej. </w:t>
      </w:r>
    </w:p>
    <w:p w14:paraId="082A4E08" w14:textId="77777777" w:rsidR="00F241AF" w:rsidRDefault="00F241AF" w:rsidP="00F241AF">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F241AF">
        <w:rPr>
          <w:rFonts w:ascii="Arial" w:hAnsi="Arial" w:cs="Arial"/>
          <w:sz w:val="20"/>
          <w:szCs w:val="20"/>
          <w:lang w:eastAsia="en-US"/>
        </w:rPr>
        <w:t>Specyfikację techniczną wykonania i odbioru robót – w formie papierowej po 2 egzemplarze oraz w wersji elektronicznej.</w:t>
      </w:r>
    </w:p>
    <w:p w14:paraId="02BD713A" w14:textId="5DD4673D" w:rsidR="00F241AF" w:rsidRDefault="00F241AF" w:rsidP="00F241AF">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F241AF">
        <w:rPr>
          <w:rFonts w:ascii="Arial" w:hAnsi="Arial" w:cs="Arial"/>
          <w:sz w:val="20"/>
          <w:szCs w:val="20"/>
          <w:lang w:eastAsia="en-US"/>
        </w:rPr>
        <w:t xml:space="preserve">Kosztorysy inwestorskie, przedmiary robót w wersji papierowej – 2 egzemplarze oraz </w:t>
      </w:r>
      <w:r>
        <w:rPr>
          <w:rFonts w:ascii="Arial" w:hAnsi="Arial" w:cs="Arial"/>
          <w:sz w:val="20"/>
          <w:szCs w:val="20"/>
          <w:lang w:eastAsia="en-US"/>
        </w:rPr>
        <w:br/>
      </w:r>
      <w:r w:rsidRPr="00F241AF">
        <w:rPr>
          <w:rFonts w:ascii="Arial" w:hAnsi="Arial" w:cs="Arial"/>
          <w:sz w:val="20"/>
          <w:szCs w:val="20"/>
          <w:lang w:eastAsia="en-US"/>
        </w:rPr>
        <w:t>w wersji elektronicznej.</w:t>
      </w:r>
    </w:p>
    <w:p w14:paraId="55F2AAD5" w14:textId="77777777" w:rsidR="00F241AF" w:rsidRDefault="00F241AF" w:rsidP="00F241AF">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F241AF">
        <w:rPr>
          <w:rFonts w:ascii="Arial" w:hAnsi="Arial" w:cs="Arial"/>
          <w:sz w:val="20"/>
          <w:szCs w:val="20"/>
          <w:lang w:eastAsia="en-US"/>
        </w:rPr>
        <w:t>Prawomocne pozwolenie na budowę lub skuteczne zgłoszenie budowy lub wykonania innych robót budowlanych.</w:t>
      </w:r>
    </w:p>
    <w:p w14:paraId="065FE031" w14:textId="77777777" w:rsidR="00F241AF" w:rsidRDefault="00F241AF" w:rsidP="00F241AF">
      <w:pPr>
        <w:pStyle w:val="Akapitzlist"/>
        <w:numPr>
          <w:ilvl w:val="0"/>
          <w:numId w:val="13"/>
        </w:numPr>
        <w:autoSpaceDN w:val="0"/>
        <w:ind w:left="426" w:hanging="426"/>
        <w:contextualSpacing/>
        <w:jc w:val="both"/>
        <w:textAlignment w:val="baseline"/>
        <w:rPr>
          <w:rFonts w:ascii="Arial" w:hAnsi="Arial" w:cs="Arial"/>
          <w:sz w:val="20"/>
          <w:szCs w:val="20"/>
          <w:lang w:eastAsia="en-US"/>
        </w:rPr>
      </w:pPr>
      <w:r w:rsidRPr="00F241AF">
        <w:rPr>
          <w:rFonts w:ascii="Arial" w:hAnsi="Arial" w:cs="Arial"/>
          <w:sz w:val="20"/>
          <w:szCs w:val="20"/>
          <w:lang w:eastAsia="en-US"/>
        </w:rPr>
        <w:t xml:space="preserve">Wykonawca do protokołu zdawczo-odbiorczego dołączy Oświadczenie, że wymieniona </w:t>
      </w:r>
      <w:r w:rsidRPr="00F241AF">
        <w:rPr>
          <w:rFonts w:ascii="Arial" w:hAnsi="Arial" w:cs="Arial"/>
          <w:sz w:val="20"/>
          <w:szCs w:val="20"/>
          <w:lang w:eastAsia="en-US"/>
        </w:rPr>
        <w:br/>
        <w:t>w protokole dokumentacja - stanowiąca przedmiot umowy - jest wykonana zgodnie z umową, obowiązującymi przepisami prawa, normami i jest kompletna z punktu widzenia celu, któremu ma służyć.</w:t>
      </w:r>
    </w:p>
    <w:p w14:paraId="22460EFB" w14:textId="636C63FD" w:rsidR="00F241AF" w:rsidRDefault="00F241AF" w:rsidP="00F241AF">
      <w:pPr>
        <w:pStyle w:val="Akapitzlist"/>
        <w:numPr>
          <w:ilvl w:val="0"/>
          <w:numId w:val="13"/>
        </w:numPr>
        <w:autoSpaceDN w:val="0"/>
        <w:ind w:left="426" w:hanging="426"/>
        <w:contextualSpacing/>
        <w:jc w:val="both"/>
        <w:textAlignment w:val="baseline"/>
        <w:rPr>
          <w:rFonts w:ascii="Arial" w:hAnsi="Arial" w:cs="Arial"/>
          <w:sz w:val="20"/>
          <w:szCs w:val="20"/>
          <w:lang w:eastAsia="en-US"/>
        </w:rPr>
      </w:pPr>
      <w:r w:rsidRPr="00F241AF">
        <w:rPr>
          <w:rFonts w:ascii="Arial" w:hAnsi="Arial" w:cs="Arial"/>
          <w:sz w:val="20"/>
          <w:szCs w:val="20"/>
          <w:lang w:eastAsia="en-US"/>
        </w:rPr>
        <w:t xml:space="preserve">Dokumentami potwierdzającymi przeprowadzenie czynności odbioru i przekazanie zamawiającemu przedmiotu umowy </w:t>
      </w:r>
      <w:r w:rsidR="0092554B" w:rsidRPr="00F241AF">
        <w:rPr>
          <w:rFonts w:ascii="Arial" w:hAnsi="Arial" w:cs="Arial"/>
          <w:sz w:val="20"/>
          <w:szCs w:val="20"/>
          <w:lang w:eastAsia="en-US"/>
        </w:rPr>
        <w:t>jest protokół</w:t>
      </w:r>
      <w:r w:rsidRPr="00F241AF">
        <w:rPr>
          <w:rFonts w:ascii="Arial" w:hAnsi="Arial" w:cs="Arial"/>
          <w:sz w:val="20"/>
          <w:szCs w:val="20"/>
          <w:lang w:eastAsia="en-US"/>
        </w:rPr>
        <w:t xml:space="preserve"> odbioru końcowego sporządzony wg wzoru zamawiającego. Protokół w szczególności zawiera: skład Komisji Odbiorowej Zamawiającego </w:t>
      </w:r>
      <w:r w:rsidR="00464E8D">
        <w:rPr>
          <w:rFonts w:ascii="Arial" w:hAnsi="Arial" w:cs="Arial"/>
          <w:sz w:val="20"/>
          <w:szCs w:val="20"/>
          <w:lang w:eastAsia="en-US"/>
        </w:rPr>
        <w:br/>
      </w:r>
      <w:r w:rsidRPr="00F241AF">
        <w:rPr>
          <w:rFonts w:ascii="Arial" w:hAnsi="Arial" w:cs="Arial"/>
          <w:sz w:val="20"/>
          <w:szCs w:val="20"/>
          <w:lang w:eastAsia="en-US"/>
        </w:rPr>
        <w:t xml:space="preserve">i osób uczestniczących w odbiorze, podstawę odbioru, dokumentację odbiorową, informację </w:t>
      </w:r>
      <w:r w:rsidR="00464E8D">
        <w:rPr>
          <w:rFonts w:ascii="Arial" w:hAnsi="Arial" w:cs="Arial"/>
          <w:sz w:val="20"/>
          <w:szCs w:val="20"/>
          <w:lang w:eastAsia="en-US"/>
        </w:rPr>
        <w:br/>
      </w:r>
      <w:r w:rsidRPr="00F241AF">
        <w:rPr>
          <w:rFonts w:ascii="Arial" w:hAnsi="Arial" w:cs="Arial"/>
          <w:sz w:val="20"/>
          <w:szCs w:val="20"/>
          <w:lang w:eastAsia="en-US"/>
        </w:rPr>
        <w:t>o dotrzymaniu lub przekroczeniu terminu, informację o odbiorze, wadach i usterkach, określenie daty rozpoczęcia i zakończenia gwarancji jakości wykonanych robót i rękojmi, wartość umowy. Załącznikami do protokołu są: dokumenty wymieniane w pkt 4.</w:t>
      </w:r>
    </w:p>
    <w:p w14:paraId="7EFFAEA6" w14:textId="77777777" w:rsidR="00F241AF" w:rsidRDefault="00F241AF" w:rsidP="00F241AF">
      <w:pPr>
        <w:pStyle w:val="Akapitzlist"/>
        <w:numPr>
          <w:ilvl w:val="0"/>
          <w:numId w:val="13"/>
        </w:numPr>
        <w:autoSpaceDN w:val="0"/>
        <w:ind w:left="426" w:hanging="426"/>
        <w:contextualSpacing/>
        <w:jc w:val="both"/>
        <w:textAlignment w:val="baseline"/>
        <w:rPr>
          <w:rFonts w:ascii="Arial" w:hAnsi="Arial" w:cs="Arial"/>
          <w:sz w:val="20"/>
          <w:szCs w:val="20"/>
          <w:lang w:eastAsia="en-US"/>
        </w:rPr>
      </w:pPr>
      <w:r w:rsidRPr="00F241AF">
        <w:rPr>
          <w:rFonts w:ascii="Arial" w:hAnsi="Arial" w:cs="Arial"/>
          <w:sz w:val="20"/>
          <w:szCs w:val="20"/>
          <w:lang w:eastAsia="en-US"/>
        </w:rPr>
        <w:t>Uprawnienia Zamawiającego w zakresie odbiorów.</w:t>
      </w:r>
    </w:p>
    <w:p w14:paraId="6E6FF734" w14:textId="77777777" w:rsidR="00F241AF" w:rsidRDefault="00F241AF" w:rsidP="00F241AF">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F241AF">
        <w:rPr>
          <w:rFonts w:ascii="Arial" w:hAnsi="Arial" w:cs="Arial"/>
          <w:sz w:val="20"/>
          <w:szCs w:val="20"/>
          <w:lang w:eastAsia="en-US"/>
        </w:rPr>
        <w:t>Jeżeli przedmiot umowy został wykonany bez wad lub usterek Komisja Odbiorowa Zamawiającego spisuje niezwłocznie protokół częściowego lub końcowego przedmiotu umowy.</w:t>
      </w:r>
    </w:p>
    <w:p w14:paraId="7FEC7228" w14:textId="77777777" w:rsidR="00F241AF" w:rsidRDefault="00F241AF" w:rsidP="00F241AF">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F241AF">
        <w:rPr>
          <w:rFonts w:ascii="Arial" w:hAnsi="Arial" w:cs="Arial"/>
          <w:sz w:val="20"/>
          <w:szCs w:val="20"/>
          <w:lang w:eastAsia="en-US"/>
        </w:rPr>
        <w:t>Jeżeli w trakcie czynności odbiorowych Zamawiający, stwierdzi, że przedmiot umowy lub jego część nie osiągnęły gotowości do odbioru z powodu niezakończenia odpowiedniego etapu prac projektowych lub nie został dostarczony kompletu dokumentów wymagany dla każdego etapu realizacji przedmiotu umowy może odmówić odbioru z winy Wykonawcy.</w:t>
      </w:r>
    </w:p>
    <w:p w14:paraId="1374B413" w14:textId="60678F2C" w:rsidR="00F241AF" w:rsidRPr="00F241AF" w:rsidRDefault="00F241AF" w:rsidP="00F241AF">
      <w:pPr>
        <w:pStyle w:val="Akapitzlist"/>
        <w:numPr>
          <w:ilvl w:val="1"/>
          <w:numId w:val="13"/>
        </w:numPr>
        <w:autoSpaceDN w:val="0"/>
        <w:ind w:left="993" w:hanging="567"/>
        <w:contextualSpacing/>
        <w:jc w:val="both"/>
        <w:textAlignment w:val="baseline"/>
        <w:rPr>
          <w:rFonts w:ascii="Arial" w:hAnsi="Arial" w:cs="Arial"/>
          <w:sz w:val="20"/>
          <w:szCs w:val="20"/>
          <w:lang w:eastAsia="en-US"/>
        </w:rPr>
      </w:pPr>
      <w:r w:rsidRPr="00F241AF">
        <w:rPr>
          <w:rFonts w:ascii="Arial" w:hAnsi="Arial" w:cs="Arial"/>
          <w:sz w:val="20"/>
          <w:szCs w:val="20"/>
          <w:lang w:eastAsia="en-US"/>
        </w:rPr>
        <w:t>Jeżeli w trakcie czynności odbioru zostaną stwierdzone wady lub braki w dostarczonej dokumentacji:</w:t>
      </w:r>
    </w:p>
    <w:p w14:paraId="64F4C366" w14:textId="77777777" w:rsidR="00F241AF" w:rsidRDefault="00F241AF" w:rsidP="00F241AF">
      <w:pPr>
        <w:pStyle w:val="Akapitzlist"/>
        <w:numPr>
          <w:ilvl w:val="0"/>
          <w:numId w:val="35"/>
        </w:numPr>
        <w:autoSpaceDN w:val="0"/>
        <w:ind w:left="1418" w:hanging="425"/>
        <w:contextualSpacing/>
        <w:jc w:val="both"/>
        <w:textAlignment w:val="baseline"/>
        <w:rPr>
          <w:rFonts w:ascii="Arial" w:hAnsi="Arial" w:cs="Arial"/>
          <w:sz w:val="20"/>
          <w:szCs w:val="20"/>
          <w:lang w:eastAsia="en-US"/>
        </w:rPr>
      </w:pPr>
      <w:r w:rsidRPr="00F241AF">
        <w:rPr>
          <w:rFonts w:ascii="Arial" w:hAnsi="Arial" w:cs="Arial"/>
          <w:sz w:val="20"/>
          <w:szCs w:val="20"/>
          <w:lang w:eastAsia="en-US"/>
        </w:rPr>
        <w:t>nadające się do usunięcia - Zamawiający może odmówić odbioru do czasu usunięcia wad,</w:t>
      </w:r>
    </w:p>
    <w:p w14:paraId="791D15C5" w14:textId="5DDAF203" w:rsidR="00F241AF" w:rsidRPr="00F241AF" w:rsidRDefault="00F241AF" w:rsidP="00F241AF">
      <w:pPr>
        <w:pStyle w:val="Akapitzlist"/>
        <w:numPr>
          <w:ilvl w:val="0"/>
          <w:numId w:val="35"/>
        </w:numPr>
        <w:autoSpaceDN w:val="0"/>
        <w:ind w:left="1418" w:hanging="425"/>
        <w:contextualSpacing/>
        <w:jc w:val="both"/>
        <w:textAlignment w:val="baseline"/>
        <w:rPr>
          <w:rFonts w:ascii="Arial" w:hAnsi="Arial" w:cs="Arial"/>
          <w:sz w:val="20"/>
          <w:szCs w:val="20"/>
          <w:lang w:eastAsia="en-US"/>
        </w:rPr>
      </w:pPr>
      <w:r w:rsidRPr="00F241AF">
        <w:rPr>
          <w:rFonts w:ascii="Arial" w:hAnsi="Arial" w:cs="Arial"/>
          <w:sz w:val="20"/>
          <w:szCs w:val="20"/>
          <w:lang w:eastAsia="en-US"/>
        </w:rPr>
        <w:t>nie nadające się do usunięcia Zamawiający skorzysta z uprawnień określonych w §1</w:t>
      </w:r>
      <w:r>
        <w:rPr>
          <w:rFonts w:ascii="Arial" w:hAnsi="Arial" w:cs="Arial"/>
          <w:sz w:val="20"/>
          <w:szCs w:val="20"/>
          <w:lang w:eastAsia="en-US"/>
        </w:rPr>
        <w:t>2</w:t>
      </w:r>
      <w:r w:rsidRPr="00F241AF">
        <w:rPr>
          <w:rFonts w:ascii="Arial" w:hAnsi="Arial" w:cs="Arial"/>
          <w:sz w:val="20"/>
          <w:szCs w:val="20"/>
          <w:lang w:eastAsia="en-US"/>
        </w:rPr>
        <w:t xml:space="preserve"> niniejszej umowy,</w:t>
      </w:r>
    </w:p>
    <w:p w14:paraId="6BD9275E" w14:textId="2B45A713" w:rsidR="00F241AF" w:rsidRPr="00F241AF" w:rsidRDefault="00F241AF" w:rsidP="00F241AF">
      <w:pPr>
        <w:pStyle w:val="Akapitzlist"/>
        <w:numPr>
          <w:ilvl w:val="0"/>
          <w:numId w:val="13"/>
        </w:numPr>
        <w:autoSpaceDN w:val="0"/>
        <w:ind w:left="426" w:hanging="426"/>
        <w:contextualSpacing/>
        <w:jc w:val="both"/>
        <w:textAlignment w:val="baseline"/>
        <w:rPr>
          <w:rFonts w:ascii="Arial" w:hAnsi="Arial" w:cs="Arial"/>
          <w:sz w:val="20"/>
          <w:szCs w:val="20"/>
          <w:lang w:eastAsia="en-US"/>
        </w:rPr>
      </w:pPr>
      <w:r w:rsidRPr="00F241AF">
        <w:rPr>
          <w:rFonts w:ascii="Arial" w:hAnsi="Arial" w:cs="Arial"/>
          <w:sz w:val="20"/>
          <w:szCs w:val="20"/>
          <w:lang w:eastAsia="en-US"/>
        </w:rPr>
        <w:t>Protokoły odbioru wymagają zatwierdzenia przez Burmistrza Gminy i Miasta Przysucha.</w:t>
      </w:r>
    </w:p>
    <w:p w14:paraId="6583715D" w14:textId="77777777" w:rsidR="008D72BC" w:rsidRPr="009A67D9" w:rsidRDefault="008D72BC" w:rsidP="008D72BC">
      <w:pPr>
        <w:pStyle w:val="Akapitzlist"/>
        <w:autoSpaceDN w:val="0"/>
        <w:ind w:left="426"/>
        <w:contextualSpacing/>
        <w:jc w:val="both"/>
        <w:textAlignment w:val="baseline"/>
        <w:rPr>
          <w:rFonts w:ascii="Arial" w:hAnsi="Arial" w:cs="Arial"/>
          <w:sz w:val="20"/>
          <w:szCs w:val="20"/>
          <w:lang w:eastAsia="en-US"/>
        </w:rPr>
      </w:pPr>
    </w:p>
    <w:p w14:paraId="2D497DEF" w14:textId="4172B3D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w:t>
      </w:r>
      <w:r w:rsidR="00434F34">
        <w:rPr>
          <w:rFonts w:ascii="Arial" w:hAnsi="Arial" w:cs="Arial"/>
          <w:b/>
          <w:sz w:val="20"/>
          <w:szCs w:val="20"/>
        </w:rPr>
        <w:t>1</w:t>
      </w:r>
      <w:r w:rsidR="00106585">
        <w:rPr>
          <w:rFonts w:ascii="Arial" w:hAnsi="Arial" w:cs="Arial"/>
          <w:b/>
          <w:sz w:val="20"/>
          <w:szCs w:val="20"/>
        </w:rPr>
        <w:t>2</w:t>
      </w:r>
    </w:p>
    <w:p w14:paraId="777105CC"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Kary umowne</w:t>
      </w:r>
    </w:p>
    <w:p w14:paraId="732BEC4A" w14:textId="77777777" w:rsidR="00EE2F8C" w:rsidRPr="009A67D9" w:rsidRDefault="00EE2F8C" w:rsidP="00967552">
      <w:pPr>
        <w:pStyle w:val="Akapitzlist"/>
        <w:numPr>
          <w:ilvl w:val="0"/>
          <w:numId w:val="8"/>
        </w:numPr>
        <w:autoSpaceDN w:val="0"/>
        <w:ind w:left="426" w:hanging="426"/>
        <w:contextualSpacing/>
        <w:jc w:val="both"/>
        <w:textAlignment w:val="baseline"/>
        <w:rPr>
          <w:rFonts w:ascii="Arial" w:hAnsi="Arial" w:cs="Arial"/>
          <w:sz w:val="20"/>
          <w:szCs w:val="20"/>
          <w:lang w:eastAsia="en-US"/>
        </w:rPr>
      </w:pPr>
      <w:r w:rsidRPr="009A67D9">
        <w:rPr>
          <w:rFonts w:ascii="Arial" w:hAnsi="Arial" w:cs="Arial"/>
          <w:sz w:val="20"/>
          <w:szCs w:val="20"/>
          <w:lang w:eastAsia="en-US"/>
        </w:rPr>
        <w:t>Wykonawca jest odpowiedzialny za szkody poniesione przez Zamawiającego wskutek niewykonania albo nienależytego wykonania umowy na zasadzie kar umownych.</w:t>
      </w:r>
    </w:p>
    <w:p w14:paraId="7714D089" w14:textId="597C2325" w:rsidR="00EE2F8C" w:rsidRPr="009A67D9" w:rsidRDefault="00EE2F8C" w:rsidP="00967552">
      <w:pPr>
        <w:pStyle w:val="Akapitzlist"/>
        <w:numPr>
          <w:ilvl w:val="1"/>
          <w:numId w:val="8"/>
        </w:numPr>
        <w:autoSpaceDN w:val="0"/>
        <w:ind w:left="993" w:hanging="567"/>
        <w:contextualSpacing/>
        <w:jc w:val="both"/>
        <w:textAlignment w:val="baseline"/>
        <w:rPr>
          <w:rFonts w:ascii="Arial" w:hAnsi="Arial" w:cs="Arial"/>
          <w:sz w:val="20"/>
          <w:szCs w:val="20"/>
          <w:lang w:eastAsia="en-US"/>
        </w:rPr>
      </w:pPr>
      <w:r w:rsidRPr="009A67D9">
        <w:rPr>
          <w:rFonts w:ascii="Arial" w:hAnsi="Arial" w:cs="Arial"/>
          <w:sz w:val="20"/>
          <w:szCs w:val="20"/>
          <w:lang w:eastAsia="en-US"/>
        </w:rPr>
        <w:t>W przypadku odstąpienia od umowy przez Wykonawcę z przyczyn niezależnych</w:t>
      </w:r>
      <w:r w:rsidR="00085E9D">
        <w:rPr>
          <w:rFonts w:ascii="Arial" w:hAnsi="Arial" w:cs="Arial"/>
          <w:sz w:val="20"/>
          <w:szCs w:val="20"/>
          <w:lang w:eastAsia="en-US"/>
        </w:rPr>
        <w:t xml:space="preserve"> </w:t>
      </w:r>
      <w:r w:rsidRPr="009A67D9">
        <w:rPr>
          <w:rFonts w:ascii="Arial" w:hAnsi="Arial" w:cs="Arial"/>
          <w:sz w:val="20"/>
          <w:szCs w:val="20"/>
          <w:lang w:eastAsia="en-US"/>
        </w:rPr>
        <w:t xml:space="preserve">od Zamawiającego, płaci on karę umowną w wysokości 20% wynagrodzenia </w:t>
      </w:r>
      <w:r>
        <w:rPr>
          <w:rFonts w:ascii="Arial" w:hAnsi="Arial" w:cs="Arial"/>
          <w:sz w:val="20"/>
          <w:szCs w:val="20"/>
          <w:lang w:eastAsia="en-US"/>
        </w:rPr>
        <w:t xml:space="preserve">brutto określonego </w:t>
      </w:r>
      <w:r w:rsidRPr="009A67D9">
        <w:rPr>
          <w:rFonts w:ascii="Arial" w:hAnsi="Arial" w:cs="Arial"/>
          <w:sz w:val="20"/>
          <w:szCs w:val="20"/>
          <w:lang w:eastAsia="en-US"/>
        </w:rPr>
        <w:t>w §</w:t>
      </w:r>
      <w:r>
        <w:rPr>
          <w:rFonts w:ascii="Arial" w:hAnsi="Arial" w:cs="Arial"/>
          <w:sz w:val="20"/>
          <w:szCs w:val="20"/>
          <w:lang w:eastAsia="en-US"/>
        </w:rPr>
        <w:t>6</w:t>
      </w:r>
      <w:r w:rsidRPr="009A67D9">
        <w:rPr>
          <w:rFonts w:ascii="Arial" w:hAnsi="Arial" w:cs="Arial"/>
          <w:sz w:val="20"/>
          <w:szCs w:val="20"/>
          <w:lang w:eastAsia="en-US"/>
        </w:rPr>
        <w:t xml:space="preserve"> ust. 1</w:t>
      </w:r>
      <w:r>
        <w:rPr>
          <w:rFonts w:ascii="Arial" w:hAnsi="Arial" w:cs="Arial"/>
          <w:sz w:val="20"/>
          <w:szCs w:val="20"/>
          <w:lang w:eastAsia="en-US"/>
        </w:rPr>
        <w:t xml:space="preserve"> umowy</w:t>
      </w:r>
      <w:r w:rsidRPr="009A67D9">
        <w:rPr>
          <w:rFonts w:ascii="Arial" w:hAnsi="Arial" w:cs="Arial"/>
          <w:sz w:val="20"/>
          <w:szCs w:val="20"/>
          <w:lang w:eastAsia="en-US"/>
        </w:rPr>
        <w:t>.</w:t>
      </w:r>
    </w:p>
    <w:p w14:paraId="74910922" w14:textId="34D2DCA2" w:rsidR="00EE2F8C" w:rsidRPr="009A67D9" w:rsidRDefault="00EE2F8C" w:rsidP="00967552">
      <w:pPr>
        <w:pStyle w:val="Akapitzlist"/>
        <w:numPr>
          <w:ilvl w:val="1"/>
          <w:numId w:val="8"/>
        </w:numPr>
        <w:autoSpaceDN w:val="0"/>
        <w:ind w:left="993" w:hanging="567"/>
        <w:contextualSpacing/>
        <w:jc w:val="both"/>
        <w:textAlignment w:val="baseline"/>
        <w:rPr>
          <w:rFonts w:ascii="Arial" w:hAnsi="Arial" w:cs="Arial"/>
          <w:sz w:val="20"/>
          <w:szCs w:val="20"/>
          <w:lang w:eastAsia="en-US"/>
        </w:rPr>
      </w:pPr>
      <w:r w:rsidRPr="009A67D9">
        <w:rPr>
          <w:rFonts w:ascii="Arial" w:hAnsi="Arial" w:cs="Arial"/>
          <w:sz w:val="20"/>
          <w:szCs w:val="20"/>
          <w:lang w:eastAsia="en-US"/>
        </w:rPr>
        <w:t>W przypadku odstąpienia od Umowy przez Zamawiającego z przyczyn niezależnych od Wykonawcy, płaci on karę umowną w wysokości 20%</w:t>
      </w:r>
      <w:r w:rsidRPr="008D57D3">
        <w:t xml:space="preserve"> </w:t>
      </w:r>
      <w:r w:rsidRPr="008D57D3">
        <w:rPr>
          <w:rFonts w:ascii="Arial" w:hAnsi="Arial" w:cs="Arial"/>
          <w:sz w:val="20"/>
          <w:szCs w:val="20"/>
          <w:lang w:eastAsia="en-US"/>
        </w:rPr>
        <w:t>wynagrodzenia</w:t>
      </w:r>
      <w:r w:rsidRPr="009A67D9">
        <w:rPr>
          <w:rFonts w:ascii="Arial" w:hAnsi="Arial" w:cs="Arial"/>
          <w:sz w:val="20"/>
          <w:szCs w:val="20"/>
          <w:lang w:eastAsia="en-US"/>
        </w:rPr>
        <w:t xml:space="preserve"> </w:t>
      </w:r>
      <w:r>
        <w:rPr>
          <w:rFonts w:ascii="Arial" w:hAnsi="Arial" w:cs="Arial"/>
          <w:sz w:val="20"/>
          <w:szCs w:val="20"/>
          <w:lang w:eastAsia="en-US"/>
        </w:rPr>
        <w:t xml:space="preserve">brutto określonego </w:t>
      </w:r>
      <w:r w:rsidR="00085E9D">
        <w:rPr>
          <w:rFonts w:ascii="Arial" w:hAnsi="Arial" w:cs="Arial"/>
          <w:sz w:val="20"/>
          <w:szCs w:val="20"/>
          <w:lang w:eastAsia="en-US"/>
        </w:rPr>
        <w:br/>
      </w:r>
      <w:r w:rsidRPr="009A67D9">
        <w:rPr>
          <w:rFonts w:ascii="Arial" w:hAnsi="Arial" w:cs="Arial"/>
          <w:sz w:val="20"/>
          <w:szCs w:val="20"/>
          <w:lang w:eastAsia="en-US"/>
        </w:rPr>
        <w:t>w §</w:t>
      </w:r>
      <w:r>
        <w:rPr>
          <w:rFonts w:ascii="Arial" w:hAnsi="Arial" w:cs="Arial"/>
          <w:sz w:val="20"/>
          <w:szCs w:val="20"/>
          <w:lang w:eastAsia="en-US"/>
        </w:rPr>
        <w:t>6</w:t>
      </w:r>
      <w:r w:rsidRPr="009A67D9">
        <w:rPr>
          <w:rFonts w:ascii="Arial" w:hAnsi="Arial" w:cs="Arial"/>
          <w:sz w:val="20"/>
          <w:szCs w:val="20"/>
          <w:lang w:eastAsia="en-US"/>
        </w:rPr>
        <w:t xml:space="preserve"> ust. 1</w:t>
      </w:r>
      <w:r>
        <w:rPr>
          <w:rFonts w:ascii="Arial" w:hAnsi="Arial" w:cs="Arial"/>
          <w:sz w:val="20"/>
          <w:szCs w:val="20"/>
          <w:lang w:eastAsia="en-US"/>
        </w:rPr>
        <w:t xml:space="preserve"> umowy</w:t>
      </w:r>
      <w:r w:rsidRPr="009A67D9">
        <w:rPr>
          <w:rFonts w:ascii="Arial" w:hAnsi="Arial" w:cs="Arial"/>
          <w:sz w:val="20"/>
          <w:szCs w:val="20"/>
          <w:lang w:eastAsia="en-US"/>
        </w:rPr>
        <w:t>.</w:t>
      </w:r>
    </w:p>
    <w:p w14:paraId="7B1856CF" w14:textId="44D043B8" w:rsidR="00EE2F8C" w:rsidRPr="009A67D9" w:rsidRDefault="00EE2F8C" w:rsidP="00967552">
      <w:pPr>
        <w:pStyle w:val="Akapitzlist"/>
        <w:numPr>
          <w:ilvl w:val="1"/>
          <w:numId w:val="8"/>
        </w:numPr>
        <w:autoSpaceDN w:val="0"/>
        <w:ind w:left="993" w:hanging="567"/>
        <w:contextualSpacing/>
        <w:jc w:val="both"/>
        <w:textAlignment w:val="baseline"/>
        <w:rPr>
          <w:rFonts w:ascii="Arial" w:hAnsi="Arial" w:cs="Arial"/>
          <w:sz w:val="20"/>
          <w:szCs w:val="20"/>
          <w:lang w:eastAsia="en-US"/>
        </w:rPr>
      </w:pPr>
      <w:r w:rsidRPr="009A67D9">
        <w:rPr>
          <w:rFonts w:ascii="Arial" w:hAnsi="Arial" w:cs="Arial"/>
          <w:sz w:val="20"/>
          <w:szCs w:val="20"/>
          <w:lang w:eastAsia="en-US"/>
        </w:rPr>
        <w:t xml:space="preserve">W przypadku nienależytego lub nieterminowego wykonania umowy Wykonawca zapłaci Zamawiającemu karę umowną w wysokości </w:t>
      </w:r>
      <w:r>
        <w:rPr>
          <w:rFonts w:ascii="Arial" w:hAnsi="Arial" w:cs="Arial"/>
          <w:sz w:val="20"/>
          <w:szCs w:val="20"/>
          <w:lang w:eastAsia="en-US"/>
        </w:rPr>
        <w:t>1,0</w:t>
      </w:r>
      <w:r w:rsidRPr="009A67D9">
        <w:rPr>
          <w:rFonts w:ascii="Arial" w:hAnsi="Arial" w:cs="Arial"/>
          <w:sz w:val="20"/>
          <w:szCs w:val="20"/>
          <w:lang w:eastAsia="en-US"/>
        </w:rPr>
        <w:t xml:space="preserve">0% wynagrodzenia </w:t>
      </w:r>
      <w:r>
        <w:rPr>
          <w:rFonts w:ascii="Arial" w:hAnsi="Arial" w:cs="Arial"/>
          <w:sz w:val="20"/>
          <w:szCs w:val="20"/>
          <w:lang w:eastAsia="en-US"/>
        </w:rPr>
        <w:t>brutto</w:t>
      </w:r>
      <w:r w:rsidRPr="009A67D9">
        <w:rPr>
          <w:rFonts w:ascii="Arial" w:hAnsi="Arial" w:cs="Arial"/>
          <w:sz w:val="20"/>
          <w:szCs w:val="20"/>
          <w:lang w:eastAsia="en-US"/>
        </w:rPr>
        <w:t>, o którym mowa w §</w:t>
      </w:r>
      <w:r>
        <w:rPr>
          <w:rFonts w:ascii="Arial" w:hAnsi="Arial" w:cs="Arial"/>
          <w:sz w:val="20"/>
          <w:szCs w:val="20"/>
          <w:lang w:eastAsia="en-US"/>
        </w:rPr>
        <w:t>6</w:t>
      </w:r>
      <w:r w:rsidRPr="009A67D9">
        <w:rPr>
          <w:rFonts w:ascii="Arial" w:hAnsi="Arial" w:cs="Arial"/>
          <w:sz w:val="20"/>
          <w:szCs w:val="20"/>
          <w:lang w:eastAsia="en-US"/>
        </w:rPr>
        <w:t xml:space="preserve"> ust. 1</w:t>
      </w:r>
      <w:r w:rsidR="00763086">
        <w:rPr>
          <w:rFonts w:ascii="Arial" w:hAnsi="Arial" w:cs="Arial"/>
          <w:sz w:val="20"/>
          <w:szCs w:val="20"/>
          <w:lang w:eastAsia="en-US"/>
        </w:rPr>
        <w:t xml:space="preserve"> – </w:t>
      </w:r>
      <w:r w:rsidRPr="009A67D9">
        <w:rPr>
          <w:rFonts w:ascii="Arial" w:hAnsi="Arial" w:cs="Arial"/>
          <w:sz w:val="20"/>
          <w:szCs w:val="20"/>
          <w:lang w:eastAsia="en-US"/>
        </w:rPr>
        <w:t>za każdy dzień opóźnienia.</w:t>
      </w:r>
    </w:p>
    <w:p w14:paraId="6FC72DF8" w14:textId="4F41A354" w:rsidR="00EE2F8C" w:rsidRPr="00EA7E65" w:rsidRDefault="00EE2F8C" w:rsidP="00967552">
      <w:pPr>
        <w:pStyle w:val="Akapitzlist"/>
        <w:numPr>
          <w:ilvl w:val="1"/>
          <w:numId w:val="8"/>
        </w:numPr>
        <w:autoSpaceDN w:val="0"/>
        <w:ind w:left="993" w:hanging="567"/>
        <w:contextualSpacing/>
        <w:jc w:val="both"/>
        <w:textAlignment w:val="baseline"/>
        <w:rPr>
          <w:rFonts w:ascii="Arial" w:hAnsi="Arial" w:cs="Arial"/>
          <w:sz w:val="20"/>
          <w:szCs w:val="20"/>
          <w:lang w:eastAsia="en-US"/>
        </w:rPr>
      </w:pPr>
      <w:r w:rsidRPr="00EA7E65">
        <w:rPr>
          <w:rFonts w:ascii="Arial" w:hAnsi="Arial" w:cs="Arial"/>
          <w:sz w:val="20"/>
          <w:szCs w:val="20"/>
          <w:lang w:eastAsia="en-US"/>
        </w:rPr>
        <w:t>W przypadku zwłoki w usunięciu ujawnionych wad w dokumentacji projektowej 1,00% wynagrodzenia umownego brutto, o którym mowa w §</w:t>
      </w:r>
      <w:r>
        <w:rPr>
          <w:rFonts w:ascii="Arial" w:hAnsi="Arial" w:cs="Arial"/>
          <w:sz w:val="20"/>
          <w:szCs w:val="20"/>
          <w:lang w:eastAsia="en-US"/>
        </w:rPr>
        <w:t>6</w:t>
      </w:r>
      <w:r w:rsidRPr="00EA7E65">
        <w:rPr>
          <w:rFonts w:ascii="Arial" w:hAnsi="Arial" w:cs="Arial"/>
          <w:sz w:val="20"/>
          <w:szCs w:val="20"/>
          <w:lang w:eastAsia="en-US"/>
        </w:rPr>
        <w:t xml:space="preserve"> ust. 1</w:t>
      </w:r>
      <w:r w:rsidR="00763086">
        <w:rPr>
          <w:rFonts w:ascii="Arial" w:hAnsi="Arial" w:cs="Arial"/>
          <w:sz w:val="20"/>
          <w:szCs w:val="20"/>
          <w:lang w:eastAsia="en-US"/>
        </w:rPr>
        <w:t xml:space="preserve"> – </w:t>
      </w:r>
      <w:r w:rsidRPr="00EA7E65">
        <w:rPr>
          <w:rFonts w:ascii="Arial" w:hAnsi="Arial" w:cs="Arial"/>
          <w:sz w:val="20"/>
          <w:szCs w:val="20"/>
          <w:lang w:eastAsia="en-US"/>
        </w:rPr>
        <w:t>za każdy dzień zwłoki.</w:t>
      </w:r>
    </w:p>
    <w:p w14:paraId="473B7D27" w14:textId="4B671BA5" w:rsidR="00EE2F8C" w:rsidRPr="00F21140" w:rsidRDefault="00EE2F8C" w:rsidP="00B9091D">
      <w:pPr>
        <w:pStyle w:val="Akapitzlist"/>
        <w:numPr>
          <w:ilvl w:val="0"/>
          <w:numId w:val="8"/>
        </w:numPr>
        <w:autoSpaceDN w:val="0"/>
        <w:ind w:left="426" w:hanging="426"/>
        <w:contextualSpacing/>
        <w:jc w:val="both"/>
        <w:textAlignment w:val="baseline"/>
        <w:rPr>
          <w:rFonts w:ascii="Arial" w:hAnsi="Arial" w:cs="Arial"/>
          <w:sz w:val="20"/>
          <w:szCs w:val="20"/>
          <w:lang w:eastAsia="en-US"/>
        </w:rPr>
      </w:pPr>
      <w:r w:rsidRPr="009A67D9">
        <w:rPr>
          <w:rFonts w:ascii="Arial" w:hAnsi="Arial" w:cs="Arial"/>
          <w:sz w:val="20"/>
          <w:szCs w:val="20"/>
          <w:lang w:eastAsia="en-US"/>
        </w:rPr>
        <w:t>Strony zastrzegają sobie prawo dochodzenia odszkodowania uzupełniającego przewyższającego wysokość zastrzeżonych kar umownych na zasadach ogólnych Kodeksu</w:t>
      </w:r>
      <w:r w:rsidR="00B9091D">
        <w:rPr>
          <w:rFonts w:ascii="Arial" w:hAnsi="Arial" w:cs="Arial"/>
          <w:sz w:val="20"/>
          <w:szCs w:val="20"/>
          <w:lang w:eastAsia="en-US"/>
        </w:rPr>
        <w:t xml:space="preserve"> </w:t>
      </w:r>
      <w:r w:rsidRPr="009A67D9">
        <w:rPr>
          <w:rFonts w:ascii="Arial" w:hAnsi="Arial" w:cs="Arial"/>
          <w:sz w:val="20"/>
          <w:szCs w:val="20"/>
          <w:lang w:eastAsia="en-US"/>
        </w:rPr>
        <w:t>Cywilnego.</w:t>
      </w:r>
    </w:p>
    <w:p w14:paraId="00D9891E" w14:textId="7B76F3AA" w:rsidR="00AF7E50" w:rsidRPr="00D93B78" w:rsidRDefault="00AF7E50">
      <w:pPr>
        <w:widowControl w:val="0"/>
        <w:numPr>
          <w:ilvl w:val="0"/>
          <w:numId w:val="8"/>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Wykonawca zapłaci Zamawiającemu kary umowne:</w:t>
      </w:r>
      <w:r w:rsidR="00EE2F8C">
        <w:rPr>
          <w:rFonts w:ascii="Arial" w:hAnsi="Arial" w:cs="Arial"/>
          <w:sz w:val="20"/>
          <w:szCs w:val="20"/>
        </w:rPr>
        <w:t xml:space="preserve"> </w:t>
      </w:r>
    </w:p>
    <w:p w14:paraId="79CC0EA4" w14:textId="44FFACBB" w:rsidR="00AF7E50" w:rsidRPr="00D93B78" w:rsidRDefault="00AF7E50" w:rsidP="00967552">
      <w:pPr>
        <w:widowControl w:val="0"/>
        <w:numPr>
          <w:ilvl w:val="1"/>
          <w:numId w:val="8"/>
        </w:numPr>
        <w:autoSpaceDN w:val="0"/>
        <w:ind w:left="993" w:hanging="567"/>
        <w:contextualSpacing/>
        <w:jc w:val="both"/>
        <w:textAlignment w:val="baseline"/>
        <w:rPr>
          <w:rFonts w:ascii="Arial" w:hAnsi="Arial" w:cs="Arial"/>
          <w:sz w:val="20"/>
          <w:szCs w:val="20"/>
        </w:rPr>
      </w:pPr>
      <w:r w:rsidRPr="00D93B78">
        <w:rPr>
          <w:rFonts w:ascii="Arial" w:hAnsi="Arial" w:cs="Arial"/>
          <w:sz w:val="20"/>
          <w:szCs w:val="20"/>
        </w:rPr>
        <w:t xml:space="preserve">jeżeli </w:t>
      </w:r>
      <w:r w:rsidR="00EE2F8C">
        <w:rPr>
          <w:rFonts w:ascii="Arial" w:hAnsi="Arial" w:cs="Arial"/>
          <w:sz w:val="20"/>
          <w:szCs w:val="20"/>
        </w:rPr>
        <w:t>prace projektowe</w:t>
      </w:r>
      <w:r w:rsidRPr="00D93B78">
        <w:rPr>
          <w:rFonts w:ascii="Arial" w:hAnsi="Arial" w:cs="Arial"/>
          <w:sz w:val="20"/>
          <w:szCs w:val="20"/>
        </w:rPr>
        <w:t xml:space="preserve"> objęte przedmiotem niniejszej umowy będzie wykonywał podmiot inny niż Wykonawca lub inny niż Podwykonawca zaakceptowany zgodnie z procedurą określoną w §</w:t>
      </w:r>
      <w:r w:rsidR="00DF0E7E">
        <w:rPr>
          <w:rFonts w:ascii="Arial" w:hAnsi="Arial" w:cs="Arial"/>
          <w:sz w:val="20"/>
          <w:szCs w:val="20"/>
        </w:rPr>
        <w:t>7</w:t>
      </w:r>
      <w:r w:rsidRPr="00D93B78">
        <w:rPr>
          <w:rFonts w:ascii="Arial" w:hAnsi="Arial" w:cs="Arial"/>
          <w:sz w:val="20"/>
          <w:szCs w:val="20"/>
        </w:rPr>
        <w:t xml:space="preserve"> umowy – karę w wysokości 5% wynagrodzenia umownego brutto</w:t>
      </w:r>
      <w:r w:rsidR="00862CC2" w:rsidRPr="00D93B78">
        <w:rPr>
          <w:rFonts w:ascii="Arial" w:hAnsi="Arial" w:cs="Arial"/>
          <w:sz w:val="20"/>
          <w:szCs w:val="20"/>
        </w:rPr>
        <w:t xml:space="preserve">, o którym </w:t>
      </w:r>
      <w:r w:rsidR="00862CC2" w:rsidRPr="00D93B78">
        <w:rPr>
          <w:rFonts w:ascii="Arial" w:hAnsi="Arial" w:cs="Arial"/>
          <w:sz w:val="20"/>
          <w:szCs w:val="20"/>
        </w:rPr>
        <w:lastRenderedPageBreak/>
        <w:t>mowa w §</w:t>
      </w:r>
      <w:r w:rsidR="00EE2F8C">
        <w:rPr>
          <w:rFonts w:ascii="Arial" w:hAnsi="Arial" w:cs="Arial"/>
          <w:sz w:val="20"/>
          <w:szCs w:val="20"/>
        </w:rPr>
        <w:t>6</w:t>
      </w:r>
      <w:r w:rsidR="00862CC2" w:rsidRPr="00D93B78">
        <w:rPr>
          <w:rFonts w:ascii="Arial" w:hAnsi="Arial" w:cs="Arial"/>
          <w:sz w:val="20"/>
          <w:szCs w:val="20"/>
        </w:rPr>
        <w:t xml:space="preserve"> umowy</w:t>
      </w:r>
      <w:r w:rsidRPr="00D93B78">
        <w:rPr>
          <w:rFonts w:ascii="Arial" w:hAnsi="Arial" w:cs="Arial"/>
          <w:sz w:val="20"/>
          <w:szCs w:val="20"/>
        </w:rPr>
        <w:t>;</w:t>
      </w:r>
    </w:p>
    <w:p w14:paraId="245A97FD" w14:textId="25B53F5A" w:rsidR="00AF7E50" w:rsidRPr="00D93B78" w:rsidRDefault="00AF7E50" w:rsidP="00967552">
      <w:pPr>
        <w:widowControl w:val="0"/>
        <w:numPr>
          <w:ilvl w:val="1"/>
          <w:numId w:val="8"/>
        </w:numPr>
        <w:autoSpaceDN w:val="0"/>
        <w:ind w:left="993" w:hanging="567"/>
        <w:contextualSpacing/>
        <w:jc w:val="both"/>
        <w:textAlignment w:val="baseline"/>
        <w:rPr>
          <w:rFonts w:ascii="Arial" w:hAnsi="Arial" w:cs="Arial"/>
          <w:sz w:val="20"/>
          <w:szCs w:val="20"/>
        </w:rPr>
      </w:pPr>
      <w:r w:rsidRPr="00D93B78">
        <w:rPr>
          <w:rFonts w:ascii="Arial" w:hAnsi="Arial" w:cs="Arial"/>
          <w:sz w:val="20"/>
          <w:szCs w:val="20"/>
        </w:rPr>
        <w:t xml:space="preserve">z tytułu braku zapłaty lub nieterminowej zapłaty wynagrodzenia należnego odpowiednim podwykonawcom – w </w:t>
      </w:r>
      <w:r w:rsidR="0092554B" w:rsidRPr="00D93B78">
        <w:rPr>
          <w:rFonts w:ascii="Arial" w:hAnsi="Arial" w:cs="Arial"/>
          <w:sz w:val="20"/>
          <w:szCs w:val="20"/>
        </w:rPr>
        <w:t>wysokości 0</w:t>
      </w:r>
      <w:r w:rsidRPr="00D93B78">
        <w:rPr>
          <w:rFonts w:ascii="Arial" w:hAnsi="Arial" w:cs="Arial"/>
          <w:sz w:val="20"/>
          <w:szCs w:val="20"/>
        </w:rPr>
        <w:t>,1% wynagrodzenia umownego brutto,</w:t>
      </w:r>
      <w:r w:rsidR="00862CC2" w:rsidRPr="00D93B78">
        <w:rPr>
          <w:rFonts w:ascii="Arial" w:hAnsi="Arial" w:cs="Arial"/>
          <w:sz w:val="20"/>
          <w:szCs w:val="20"/>
        </w:rPr>
        <w:t xml:space="preserve"> o którym mowa </w:t>
      </w:r>
      <w:r w:rsidR="003A3B35">
        <w:rPr>
          <w:rFonts w:ascii="Arial" w:hAnsi="Arial" w:cs="Arial"/>
          <w:sz w:val="20"/>
          <w:szCs w:val="20"/>
        </w:rPr>
        <w:br/>
      </w:r>
      <w:r w:rsidR="00862CC2" w:rsidRPr="00D93B78">
        <w:rPr>
          <w:rFonts w:ascii="Arial" w:hAnsi="Arial" w:cs="Arial"/>
          <w:sz w:val="20"/>
          <w:szCs w:val="20"/>
        </w:rPr>
        <w:t>w §</w:t>
      </w:r>
      <w:r w:rsidR="00EE2F8C">
        <w:rPr>
          <w:rFonts w:ascii="Arial" w:hAnsi="Arial" w:cs="Arial"/>
          <w:sz w:val="20"/>
          <w:szCs w:val="20"/>
        </w:rPr>
        <w:t>6</w:t>
      </w:r>
      <w:r w:rsidR="00862CC2" w:rsidRPr="00D93B78">
        <w:rPr>
          <w:rFonts w:ascii="Arial" w:hAnsi="Arial" w:cs="Arial"/>
          <w:sz w:val="20"/>
          <w:szCs w:val="20"/>
        </w:rPr>
        <w:t xml:space="preserve"> umowy,</w:t>
      </w:r>
      <w:r w:rsidRPr="00D93B78">
        <w:rPr>
          <w:rFonts w:ascii="Arial" w:hAnsi="Arial" w:cs="Arial"/>
          <w:sz w:val="20"/>
          <w:szCs w:val="20"/>
        </w:rPr>
        <w:t xml:space="preserve"> za każdy dzień opóźnienia;</w:t>
      </w:r>
    </w:p>
    <w:p w14:paraId="42857E15" w14:textId="331D72BC" w:rsidR="00AF7E50" w:rsidRPr="00D93B78" w:rsidRDefault="00AF7E50" w:rsidP="00967552">
      <w:pPr>
        <w:widowControl w:val="0"/>
        <w:numPr>
          <w:ilvl w:val="1"/>
          <w:numId w:val="8"/>
        </w:numPr>
        <w:autoSpaceDN w:val="0"/>
        <w:ind w:left="993" w:hanging="567"/>
        <w:contextualSpacing/>
        <w:jc w:val="both"/>
        <w:textAlignment w:val="baseline"/>
        <w:rPr>
          <w:rFonts w:ascii="Arial" w:hAnsi="Arial" w:cs="Arial"/>
          <w:sz w:val="20"/>
          <w:szCs w:val="20"/>
        </w:rPr>
      </w:pPr>
      <w:r w:rsidRPr="00D93B78">
        <w:rPr>
          <w:rFonts w:ascii="Arial" w:hAnsi="Arial" w:cs="Arial"/>
          <w:sz w:val="20"/>
          <w:szCs w:val="20"/>
        </w:rPr>
        <w:t>z tytułu nieprzedłożenia do zaakceptowania projektu umowy o podwykonawstwo lub projektu jej zmiany – w wysokości 0,</w:t>
      </w:r>
      <w:r w:rsidR="00104965">
        <w:rPr>
          <w:rFonts w:ascii="Arial" w:hAnsi="Arial" w:cs="Arial"/>
          <w:sz w:val="20"/>
          <w:szCs w:val="20"/>
        </w:rPr>
        <w:t>1</w:t>
      </w:r>
      <w:r w:rsidRPr="00D93B78">
        <w:rPr>
          <w:rFonts w:ascii="Arial" w:hAnsi="Arial" w:cs="Arial"/>
          <w:sz w:val="20"/>
          <w:szCs w:val="20"/>
        </w:rPr>
        <w:t>% wynagrodzenia umownego brutto</w:t>
      </w:r>
      <w:r w:rsidR="00862CC2" w:rsidRPr="00D93B78">
        <w:rPr>
          <w:rFonts w:ascii="Arial" w:hAnsi="Arial" w:cs="Arial"/>
          <w:sz w:val="20"/>
          <w:szCs w:val="20"/>
        </w:rPr>
        <w:t>, o którym mowa w §</w:t>
      </w:r>
      <w:r w:rsidR="00EE2F8C">
        <w:rPr>
          <w:rFonts w:ascii="Arial" w:hAnsi="Arial" w:cs="Arial"/>
          <w:sz w:val="20"/>
          <w:szCs w:val="20"/>
        </w:rPr>
        <w:t>6</w:t>
      </w:r>
      <w:r w:rsidR="00862CC2" w:rsidRPr="00D93B78">
        <w:rPr>
          <w:rFonts w:ascii="Arial" w:hAnsi="Arial" w:cs="Arial"/>
          <w:sz w:val="20"/>
          <w:szCs w:val="20"/>
        </w:rPr>
        <w:t xml:space="preserve"> umowy</w:t>
      </w:r>
      <w:r w:rsidR="00FE43B4">
        <w:rPr>
          <w:rFonts w:ascii="Arial" w:hAnsi="Arial" w:cs="Arial"/>
          <w:sz w:val="20"/>
          <w:szCs w:val="20"/>
        </w:rPr>
        <w:t>, za każdy dzień zwłoki</w:t>
      </w:r>
      <w:r w:rsidRPr="00D93B78">
        <w:rPr>
          <w:rFonts w:ascii="Arial" w:hAnsi="Arial" w:cs="Arial"/>
          <w:sz w:val="20"/>
          <w:szCs w:val="20"/>
        </w:rPr>
        <w:t>;</w:t>
      </w:r>
    </w:p>
    <w:p w14:paraId="1642B5D0" w14:textId="373D483A" w:rsidR="00AF7E50" w:rsidRPr="00D93B78" w:rsidRDefault="00AF7E50" w:rsidP="00967552">
      <w:pPr>
        <w:widowControl w:val="0"/>
        <w:numPr>
          <w:ilvl w:val="1"/>
          <w:numId w:val="8"/>
        </w:numPr>
        <w:autoSpaceDN w:val="0"/>
        <w:ind w:left="993" w:hanging="567"/>
        <w:contextualSpacing/>
        <w:jc w:val="both"/>
        <w:textAlignment w:val="baseline"/>
        <w:rPr>
          <w:rFonts w:ascii="Arial" w:hAnsi="Arial" w:cs="Arial"/>
          <w:sz w:val="20"/>
          <w:szCs w:val="20"/>
        </w:rPr>
      </w:pPr>
      <w:r w:rsidRPr="00D93B78">
        <w:rPr>
          <w:rFonts w:ascii="Arial" w:hAnsi="Arial" w:cs="Arial"/>
          <w:sz w:val="20"/>
          <w:szCs w:val="20"/>
        </w:rPr>
        <w:t>z tytułu nieprzedłożenia poświadczonej za zgodność z oryginałem kopii umowy</w:t>
      </w:r>
      <w:r w:rsidR="00263180">
        <w:rPr>
          <w:rFonts w:ascii="Arial" w:hAnsi="Arial" w:cs="Arial"/>
          <w:sz w:val="20"/>
          <w:szCs w:val="20"/>
        </w:rPr>
        <w:t xml:space="preserve"> </w:t>
      </w:r>
      <w:r w:rsidR="00263180">
        <w:rPr>
          <w:rFonts w:ascii="Arial" w:hAnsi="Arial" w:cs="Arial"/>
          <w:sz w:val="20"/>
          <w:szCs w:val="20"/>
        </w:rPr>
        <w:br/>
      </w:r>
      <w:r w:rsidRPr="00D93B78">
        <w:rPr>
          <w:rFonts w:ascii="Arial" w:hAnsi="Arial" w:cs="Arial"/>
          <w:sz w:val="20"/>
          <w:szCs w:val="20"/>
        </w:rPr>
        <w:t>o podwykonawstwo lub jej zmiany – w wysokości 0,1% wynagrodzenia umownego brutto,</w:t>
      </w:r>
      <w:r w:rsidR="00862CC2" w:rsidRPr="00D93B78">
        <w:rPr>
          <w:rFonts w:ascii="Arial" w:hAnsi="Arial" w:cs="Arial"/>
          <w:sz w:val="20"/>
          <w:szCs w:val="20"/>
        </w:rPr>
        <w:t xml:space="preserve"> </w:t>
      </w:r>
      <w:r w:rsidR="00967552">
        <w:rPr>
          <w:rFonts w:ascii="Arial" w:hAnsi="Arial" w:cs="Arial"/>
          <w:sz w:val="20"/>
          <w:szCs w:val="20"/>
        </w:rPr>
        <w:br/>
      </w:r>
      <w:r w:rsidR="00862CC2" w:rsidRPr="00D93B78">
        <w:rPr>
          <w:rFonts w:ascii="Arial" w:hAnsi="Arial" w:cs="Arial"/>
          <w:sz w:val="20"/>
          <w:szCs w:val="20"/>
        </w:rPr>
        <w:t>o którym mowa w §</w:t>
      </w:r>
      <w:r w:rsidR="00EE2F8C">
        <w:rPr>
          <w:rFonts w:ascii="Arial" w:hAnsi="Arial" w:cs="Arial"/>
          <w:sz w:val="20"/>
          <w:szCs w:val="20"/>
        </w:rPr>
        <w:t>6</w:t>
      </w:r>
      <w:r w:rsidR="00862CC2" w:rsidRPr="00D93B78">
        <w:rPr>
          <w:rFonts w:ascii="Arial" w:hAnsi="Arial" w:cs="Arial"/>
          <w:sz w:val="20"/>
          <w:szCs w:val="20"/>
        </w:rPr>
        <w:t xml:space="preserve"> umowy,</w:t>
      </w:r>
      <w:r w:rsidR="00FE43B4">
        <w:rPr>
          <w:rFonts w:ascii="Arial" w:hAnsi="Arial" w:cs="Arial"/>
          <w:sz w:val="20"/>
          <w:szCs w:val="20"/>
        </w:rPr>
        <w:t xml:space="preserve"> za każdy dzień zwłoki</w:t>
      </w:r>
      <w:r w:rsidRPr="00D93B78">
        <w:rPr>
          <w:rFonts w:ascii="Arial" w:hAnsi="Arial" w:cs="Arial"/>
          <w:sz w:val="20"/>
          <w:szCs w:val="20"/>
        </w:rPr>
        <w:t>;</w:t>
      </w:r>
    </w:p>
    <w:p w14:paraId="4116BCF2" w14:textId="6E670855" w:rsidR="00AF7E50" w:rsidRPr="00717584" w:rsidRDefault="00AF7E50" w:rsidP="00967552">
      <w:pPr>
        <w:widowControl w:val="0"/>
        <w:numPr>
          <w:ilvl w:val="1"/>
          <w:numId w:val="8"/>
        </w:numPr>
        <w:autoSpaceDN w:val="0"/>
        <w:ind w:left="993" w:hanging="567"/>
        <w:contextualSpacing/>
        <w:jc w:val="both"/>
        <w:textAlignment w:val="baseline"/>
        <w:rPr>
          <w:rFonts w:ascii="Arial" w:hAnsi="Arial" w:cs="Arial"/>
          <w:sz w:val="20"/>
          <w:szCs w:val="20"/>
        </w:rPr>
      </w:pPr>
      <w:r w:rsidRPr="00D93B78">
        <w:rPr>
          <w:rFonts w:ascii="Arial" w:hAnsi="Arial" w:cs="Arial"/>
          <w:sz w:val="20"/>
          <w:szCs w:val="20"/>
        </w:rPr>
        <w:t>z tytułu braku zmiany umowy o podwykonawstwo w zakresie terminu zapłaty</w:t>
      </w:r>
      <w:r w:rsidR="00085E9D">
        <w:rPr>
          <w:rFonts w:ascii="Arial" w:hAnsi="Arial" w:cs="Arial"/>
          <w:sz w:val="20"/>
          <w:szCs w:val="20"/>
        </w:rPr>
        <w:t xml:space="preserve"> -</w:t>
      </w:r>
      <w:r w:rsidRPr="00D93B78">
        <w:rPr>
          <w:rFonts w:ascii="Arial" w:hAnsi="Arial" w:cs="Arial"/>
          <w:sz w:val="20"/>
          <w:szCs w:val="20"/>
        </w:rPr>
        <w:t xml:space="preserve"> w wysokości 0,1% wynagrodzenia umownego brutto</w:t>
      </w:r>
      <w:r w:rsidR="00862CC2" w:rsidRPr="00D93B78">
        <w:rPr>
          <w:rFonts w:ascii="Arial" w:hAnsi="Arial" w:cs="Arial"/>
          <w:sz w:val="20"/>
          <w:szCs w:val="20"/>
        </w:rPr>
        <w:t>, o którym mowa w §</w:t>
      </w:r>
      <w:r w:rsidR="00FF00EE">
        <w:rPr>
          <w:rFonts w:ascii="Arial" w:hAnsi="Arial" w:cs="Arial"/>
          <w:sz w:val="20"/>
          <w:szCs w:val="20"/>
        </w:rPr>
        <w:t>6</w:t>
      </w:r>
      <w:r w:rsidR="00862CC2" w:rsidRPr="00D93B78">
        <w:rPr>
          <w:rFonts w:ascii="Arial" w:hAnsi="Arial" w:cs="Arial"/>
          <w:sz w:val="20"/>
          <w:szCs w:val="20"/>
        </w:rPr>
        <w:t xml:space="preserve"> umowy</w:t>
      </w:r>
      <w:r w:rsidRPr="00D93B78">
        <w:rPr>
          <w:rFonts w:ascii="Arial" w:hAnsi="Arial" w:cs="Arial"/>
          <w:sz w:val="20"/>
          <w:szCs w:val="20"/>
        </w:rPr>
        <w:t>.</w:t>
      </w:r>
    </w:p>
    <w:p w14:paraId="6BFAF98B" w14:textId="6E1BF389" w:rsidR="002E2B5A" w:rsidRPr="004C3825" w:rsidRDefault="002E2B5A">
      <w:pPr>
        <w:widowControl w:val="0"/>
        <w:numPr>
          <w:ilvl w:val="0"/>
          <w:numId w:val="8"/>
        </w:numPr>
        <w:autoSpaceDN w:val="0"/>
        <w:ind w:left="426" w:hanging="426"/>
        <w:contextualSpacing/>
        <w:jc w:val="both"/>
        <w:textAlignment w:val="baseline"/>
        <w:rPr>
          <w:rFonts w:ascii="Arial" w:hAnsi="Arial" w:cs="Arial"/>
          <w:sz w:val="20"/>
          <w:szCs w:val="20"/>
        </w:rPr>
      </w:pPr>
      <w:r w:rsidRPr="004C3825">
        <w:rPr>
          <w:rFonts w:ascii="Arial" w:hAnsi="Arial" w:cs="Arial"/>
          <w:sz w:val="20"/>
          <w:szCs w:val="20"/>
        </w:rPr>
        <w:t xml:space="preserve">Łączna, maksymalna wysokość kar umownych nie może przekroczyć 20% wynagrodzenia brutto </w:t>
      </w:r>
      <w:r w:rsidR="0092554B" w:rsidRPr="004C3825">
        <w:rPr>
          <w:rFonts w:ascii="Arial" w:hAnsi="Arial" w:cs="Arial"/>
          <w:sz w:val="20"/>
          <w:szCs w:val="20"/>
        </w:rPr>
        <w:t>wykonawcy,</w:t>
      </w:r>
      <w:r w:rsidRPr="004C3825">
        <w:rPr>
          <w:rFonts w:ascii="Arial" w:hAnsi="Arial" w:cs="Arial"/>
          <w:sz w:val="20"/>
          <w:szCs w:val="20"/>
        </w:rPr>
        <w:t xml:space="preserve"> o którym mowa w §</w:t>
      </w:r>
      <w:r w:rsidR="00EE2F8C">
        <w:rPr>
          <w:rFonts w:ascii="Arial" w:hAnsi="Arial" w:cs="Arial"/>
          <w:sz w:val="20"/>
          <w:szCs w:val="20"/>
        </w:rPr>
        <w:t>6</w:t>
      </w:r>
      <w:r w:rsidRPr="004C3825">
        <w:rPr>
          <w:rFonts w:ascii="Arial" w:hAnsi="Arial" w:cs="Arial"/>
          <w:sz w:val="20"/>
          <w:szCs w:val="20"/>
        </w:rPr>
        <w:t xml:space="preserve"> ust. 1.</w:t>
      </w:r>
    </w:p>
    <w:p w14:paraId="164445A8" w14:textId="77777777" w:rsidR="00AF7E50" w:rsidRPr="00D93B78" w:rsidRDefault="00AF7E50">
      <w:pPr>
        <w:widowControl w:val="0"/>
        <w:numPr>
          <w:ilvl w:val="0"/>
          <w:numId w:val="8"/>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Zamawiający zastrzega sobie prawo potrącania kwot z tytułu kar umownych z należnego Wykonawcy wynagrodzenia.</w:t>
      </w:r>
    </w:p>
    <w:p w14:paraId="70ABEF1D" w14:textId="50367F70" w:rsidR="00B07000" w:rsidRPr="002849D6" w:rsidRDefault="00AF7E50">
      <w:pPr>
        <w:widowControl w:val="0"/>
        <w:numPr>
          <w:ilvl w:val="0"/>
          <w:numId w:val="8"/>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Jeżeli kary umowne nie pokryją poniesionej przez Zamawiającego szkody, może on dochodzi</w:t>
      </w:r>
      <w:r w:rsidR="007A575E" w:rsidRPr="00D93B78">
        <w:rPr>
          <w:rFonts w:ascii="Arial" w:hAnsi="Arial" w:cs="Arial"/>
          <w:sz w:val="20"/>
          <w:szCs w:val="20"/>
        </w:rPr>
        <w:t>ć odszkodowania uzupełniającego na zasadach ogólnych.</w:t>
      </w:r>
    </w:p>
    <w:p w14:paraId="46B05A12" w14:textId="77777777" w:rsidR="007C46DA" w:rsidRPr="0094208B" w:rsidRDefault="007C46DA" w:rsidP="00EC3615">
      <w:pPr>
        <w:contextualSpacing/>
        <w:jc w:val="center"/>
        <w:rPr>
          <w:rFonts w:ascii="Arial" w:hAnsi="Arial" w:cs="Arial"/>
          <w:b/>
          <w:sz w:val="16"/>
          <w:szCs w:val="16"/>
        </w:rPr>
      </w:pPr>
    </w:p>
    <w:p w14:paraId="7A95DFCE" w14:textId="466ECE90"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§1</w:t>
      </w:r>
      <w:r w:rsidR="00106585">
        <w:rPr>
          <w:rFonts w:ascii="Arial" w:hAnsi="Arial" w:cs="Arial"/>
          <w:b/>
          <w:sz w:val="20"/>
          <w:szCs w:val="20"/>
        </w:rPr>
        <w:t>3</w:t>
      </w:r>
    </w:p>
    <w:p w14:paraId="62B7D6B9"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Zabezpieczenie należytego wykonania umowy</w:t>
      </w:r>
    </w:p>
    <w:p w14:paraId="41B55ED5" w14:textId="42E2F96E" w:rsidR="00DE3B17" w:rsidRPr="00D93B78" w:rsidRDefault="00AF7E50">
      <w:pPr>
        <w:widowControl w:val="0"/>
        <w:numPr>
          <w:ilvl w:val="0"/>
          <w:numId w:val="9"/>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 xml:space="preserve">Ustala się zabezpieczenie należytego wykonania umowy w wysokości </w:t>
      </w:r>
      <w:r w:rsidR="002824A5" w:rsidRPr="00D93B78">
        <w:rPr>
          <w:rFonts w:ascii="Arial" w:hAnsi="Arial" w:cs="Arial"/>
          <w:b/>
          <w:sz w:val="20"/>
          <w:szCs w:val="20"/>
        </w:rPr>
        <w:t>5</w:t>
      </w:r>
      <w:r w:rsidRPr="00D93B78">
        <w:rPr>
          <w:rFonts w:ascii="Arial" w:hAnsi="Arial" w:cs="Arial"/>
          <w:b/>
          <w:sz w:val="20"/>
          <w:szCs w:val="20"/>
        </w:rPr>
        <w:t>%</w:t>
      </w:r>
      <w:r w:rsidRPr="00D93B78">
        <w:rPr>
          <w:rFonts w:ascii="Arial" w:hAnsi="Arial" w:cs="Arial"/>
          <w:sz w:val="20"/>
          <w:szCs w:val="20"/>
        </w:rPr>
        <w:t xml:space="preserve"> wynagrodzenia umownego brutto</w:t>
      </w:r>
      <w:r w:rsidR="00B826DA">
        <w:rPr>
          <w:rFonts w:ascii="Arial" w:hAnsi="Arial" w:cs="Arial"/>
          <w:sz w:val="20"/>
          <w:szCs w:val="20"/>
        </w:rPr>
        <w:t xml:space="preserve"> określonego w ofercie wykonawcy</w:t>
      </w:r>
      <w:r w:rsidRPr="00D93B78">
        <w:rPr>
          <w:rFonts w:ascii="Arial" w:hAnsi="Arial" w:cs="Arial"/>
          <w:sz w:val="20"/>
          <w:szCs w:val="20"/>
        </w:rPr>
        <w:t xml:space="preserve">, </w:t>
      </w:r>
      <w:r w:rsidR="00D93B78" w:rsidRPr="00D93B78">
        <w:rPr>
          <w:rFonts w:ascii="Arial" w:hAnsi="Arial" w:cs="Arial"/>
          <w:bCs/>
          <w:color w:val="000000"/>
          <w:sz w:val="20"/>
          <w:szCs w:val="20"/>
          <w:lang w:eastAsia="pl-PL"/>
        </w:rPr>
        <w:t xml:space="preserve">w wysokości: </w:t>
      </w:r>
      <w:r w:rsidR="00462482">
        <w:rPr>
          <w:rFonts w:ascii="Arial" w:hAnsi="Arial" w:cs="Arial"/>
          <w:b/>
          <w:bCs/>
          <w:color w:val="000000"/>
          <w:sz w:val="20"/>
          <w:szCs w:val="20"/>
          <w:lang w:eastAsia="pl-PL"/>
        </w:rPr>
        <w:t>…….</w:t>
      </w:r>
      <w:r w:rsidR="00F00D98" w:rsidRPr="00D93B78">
        <w:rPr>
          <w:rFonts w:ascii="Arial" w:hAnsi="Arial" w:cs="Arial"/>
          <w:b/>
          <w:color w:val="000000"/>
          <w:sz w:val="20"/>
          <w:szCs w:val="20"/>
          <w:lang w:eastAsia="pl-PL"/>
        </w:rPr>
        <w:t xml:space="preserve"> PLN</w:t>
      </w:r>
      <w:r w:rsidR="00DE3B17" w:rsidRPr="00D93B78">
        <w:rPr>
          <w:rFonts w:ascii="Arial" w:hAnsi="Arial" w:cs="Arial"/>
          <w:bCs/>
          <w:color w:val="000000"/>
          <w:sz w:val="20"/>
          <w:szCs w:val="20"/>
          <w:lang w:eastAsia="pl-PL"/>
        </w:rPr>
        <w:t xml:space="preserve"> (słownie</w:t>
      </w:r>
      <w:r w:rsidR="00BF080A" w:rsidRPr="00D93B78">
        <w:rPr>
          <w:rFonts w:ascii="Arial" w:hAnsi="Arial" w:cs="Arial"/>
          <w:bCs/>
          <w:color w:val="000000"/>
          <w:sz w:val="20"/>
          <w:szCs w:val="20"/>
          <w:lang w:eastAsia="pl-PL"/>
        </w:rPr>
        <w:t xml:space="preserve"> złotych</w:t>
      </w:r>
      <w:r w:rsidR="00DE3B17" w:rsidRPr="00D93B78">
        <w:rPr>
          <w:rFonts w:ascii="Arial" w:hAnsi="Arial" w:cs="Arial"/>
          <w:bCs/>
          <w:color w:val="000000"/>
          <w:sz w:val="20"/>
          <w:szCs w:val="20"/>
          <w:lang w:eastAsia="pl-PL"/>
        </w:rPr>
        <w:t>:</w:t>
      </w:r>
      <w:r w:rsidR="000501F7">
        <w:rPr>
          <w:rFonts w:ascii="Arial" w:hAnsi="Arial" w:cs="Arial"/>
          <w:bCs/>
          <w:color w:val="000000"/>
          <w:sz w:val="20"/>
          <w:szCs w:val="20"/>
          <w:lang w:eastAsia="pl-PL"/>
        </w:rPr>
        <w:t xml:space="preserve"> </w:t>
      </w:r>
      <w:r w:rsidR="00462482">
        <w:rPr>
          <w:rFonts w:ascii="Arial" w:hAnsi="Arial" w:cs="Arial"/>
          <w:b/>
          <w:bCs/>
          <w:color w:val="000000"/>
          <w:sz w:val="20"/>
          <w:szCs w:val="20"/>
          <w:lang w:eastAsia="pl-PL"/>
        </w:rPr>
        <w:t>………</w:t>
      </w:r>
      <w:r w:rsidR="00DE3B17" w:rsidRPr="00D93B78">
        <w:rPr>
          <w:rFonts w:ascii="Arial" w:hAnsi="Arial" w:cs="Arial"/>
          <w:bCs/>
          <w:color w:val="000000"/>
          <w:sz w:val="20"/>
          <w:szCs w:val="20"/>
          <w:lang w:eastAsia="pl-PL"/>
        </w:rPr>
        <w:t>).</w:t>
      </w:r>
    </w:p>
    <w:p w14:paraId="6603F33C" w14:textId="6ABF05C0" w:rsidR="00AF7E50" w:rsidRPr="00D93B78" w:rsidRDefault="009479F9">
      <w:pPr>
        <w:widowControl w:val="0"/>
        <w:numPr>
          <w:ilvl w:val="0"/>
          <w:numId w:val="9"/>
        </w:numPr>
        <w:autoSpaceDN w:val="0"/>
        <w:ind w:left="426" w:hanging="426"/>
        <w:contextualSpacing/>
        <w:jc w:val="both"/>
        <w:textAlignment w:val="baseline"/>
        <w:rPr>
          <w:rFonts w:ascii="Arial" w:hAnsi="Arial" w:cs="Arial"/>
          <w:sz w:val="20"/>
          <w:szCs w:val="20"/>
        </w:rPr>
      </w:pPr>
      <w:r>
        <w:rPr>
          <w:rFonts w:ascii="Arial" w:hAnsi="Arial" w:cs="Arial"/>
          <w:sz w:val="20"/>
          <w:szCs w:val="20"/>
        </w:rPr>
        <w:t>Zabezpieczenie w kwocie</w:t>
      </w:r>
      <w:r w:rsidR="00AF7E50" w:rsidRPr="00D93B78">
        <w:rPr>
          <w:rFonts w:ascii="Arial" w:hAnsi="Arial" w:cs="Arial"/>
          <w:sz w:val="20"/>
          <w:szCs w:val="20"/>
        </w:rPr>
        <w:t xml:space="preserve"> </w:t>
      </w:r>
      <w:r w:rsidR="00462E81" w:rsidRPr="00D93B78">
        <w:rPr>
          <w:rFonts w:ascii="Arial" w:hAnsi="Arial" w:cs="Arial"/>
          <w:b/>
          <w:color w:val="000000"/>
          <w:sz w:val="20"/>
          <w:szCs w:val="20"/>
          <w:lang w:eastAsia="pl-PL"/>
        </w:rPr>
        <w:t xml:space="preserve"> </w:t>
      </w:r>
      <w:r w:rsidR="00462482">
        <w:rPr>
          <w:rFonts w:ascii="Arial" w:hAnsi="Arial" w:cs="Arial"/>
          <w:b/>
          <w:color w:val="000000"/>
          <w:sz w:val="20"/>
          <w:szCs w:val="20"/>
          <w:lang w:eastAsia="pl-PL"/>
        </w:rPr>
        <w:t>…..</w:t>
      </w:r>
      <w:r w:rsidR="00BF080A" w:rsidRPr="00D93B78">
        <w:rPr>
          <w:rFonts w:ascii="Arial" w:hAnsi="Arial" w:cs="Arial"/>
          <w:b/>
          <w:color w:val="000000"/>
          <w:sz w:val="20"/>
          <w:szCs w:val="20"/>
          <w:lang w:eastAsia="pl-PL"/>
        </w:rPr>
        <w:t xml:space="preserve"> PLN</w:t>
      </w:r>
      <w:r w:rsidR="00AF7E50" w:rsidRPr="00D93B78">
        <w:rPr>
          <w:rFonts w:ascii="Arial" w:hAnsi="Arial" w:cs="Arial"/>
          <w:sz w:val="20"/>
          <w:szCs w:val="20"/>
        </w:rPr>
        <w:t xml:space="preserve"> wniesion</w:t>
      </w:r>
      <w:r>
        <w:rPr>
          <w:rFonts w:ascii="Arial" w:hAnsi="Arial" w:cs="Arial"/>
          <w:sz w:val="20"/>
          <w:szCs w:val="20"/>
        </w:rPr>
        <w:t>o</w:t>
      </w:r>
      <w:r w:rsidR="00AF7E50" w:rsidRPr="00D93B78">
        <w:rPr>
          <w:rFonts w:ascii="Arial" w:hAnsi="Arial" w:cs="Arial"/>
          <w:sz w:val="20"/>
          <w:szCs w:val="20"/>
        </w:rPr>
        <w:t xml:space="preserve"> w formie </w:t>
      </w:r>
      <w:r w:rsidR="00462482">
        <w:rPr>
          <w:rFonts w:ascii="Arial" w:hAnsi="Arial" w:cs="Arial"/>
          <w:b/>
          <w:sz w:val="20"/>
          <w:szCs w:val="20"/>
        </w:rPr>
        <w:t>…….</w:t>
      </w:r>
      <w:r w:rsidR="00DD14A3">
        <w:rPr>
          <w:rFonts w:ascii="Arial" w:hAnsi="Arial" w:cs="Arial"/>
          <w:sz w:val="20"/>
          <w:szCs w:val="20"/>
        </w:rPr>
        <w:t>.</w:t>
      </w:r>
      <w:r w:rsidR="00AF7E50" w:rsidRPr="00D93B78">
        <w:rPr>
          <w:rFonts w:ascii="Arial" w:hAnsi="Arial" w:cs="Arial"/>
          <w:sz w:val="20"/>
          <w:szCs w:val="20"/>
        </w:rPr>
        <w:t xml:space="preserve"> </w:t>
      </w:r>
    </w:p>
    <w:p w14:paraId="4097272E" w14:textId="77777777" w:rsidR="00AF7E50" w:rsidRPr="00D93B78" w:rsidRDefault="00AF7E50">
      <w:pPr>
        <w:widowControl w:val="0"/>
        <w:numPr>
          <w:ilvl w:val="0"/>
          <w:numId w:val="9"/>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Zabezpieczenie należytego wykonania umowy służy do pokrycia roszczeń z tytułu niewykonania lub nienależytego wykonania przedmiotu umowy przez Wykonawcę.</w:t>
      </w:r>
    </w:p>
    <w:p w14:paraId="01C6D626" w14:textId="2A07B02C" w:rsidR="00AF7E50" w:rsidRPr="00D93B78" w:rsidRDefault="00AF7E50">
      <w:pPr>
        <w:widowControl w:val="0"/>
        <w:numPr>
          <w:ilvl w:val="0"/>
          <w:numId w:val="9"/>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W trakcie realizacji umowy Wykonawca może dokonać zmiany formy zabezpieczen</w:t>
      </w:r>
      <w:r w:rsidR="004C3825">
        <w:rPr>
          <w:rFonts w:ascii="Arial" w:hAnsi="Arial" w:cs="Arial"/>
          <w:sz w:val="20"/>
          <w:szCs w:val="20"/>
        </w:rPr>
        <w:t xml:space="preserve">ia należytego wykonania umowy, w trybie określonym </w:t>
      </w:r>
      <w:r w:rsidR="0092554B" w:rsidRPr="00D93B78">
        <w:rPr>
          <w:rFonts w:ascii="Arial" w:hAnsi="Arial" w:cs="Arial"/>
          <w:sz w:val="20"/>
          <w:szCs w:val="20"/>
        </w:rPr>
        <w:t>ustaw</w:t>
      </w:r>
      <w:r w:rsidR="0092554B">
        <w:rPr>
          <w:rFonts w:ascii="Arial" w:hAnsi="Arial" w:cs="Arial"/>
          <w:sz w:val="20"/>
          <w:szCs w:val="20"/>
        </w:rPr>
        <w:t xml:space="preserve">ie </w:t>
      </w:r>
      <w:r w:rsidR="0092554B" w:rsidRPr="00D93B78">
        <w:rPr>
          <w:rFonts w:ascii="Arial" w:hAnsi="Arial" w:cs="Arial"/>
          <w:sz w:val="20"/>
          <w:szCs w:val="20"/>
        </w:rPr>
        <w:t>Prawo</w:t>
      </w:r>
      <w:r w:rsidRPr="00D93B78">
        <w:rPr>
          <w:rFonts w:ascii="Arial" w:hAnsi="Arial" w:cs="Arial"/>
          <w:sz w:val="20"/>
          <w:szCs w:val="20"/>
        </w:rPr>
        <w:t xml:space="preserve"> zamówień publicznych.</w:t>
      </w:r>
    </w:p>
    <w:p w14:paraId="44121964" w14:textId="77777777" w:rsidR="00AF7E50" w:rsidRPr="00D93B78" w:rsidRDefault="00AF7E50">
      <w:pPr>
        <w:widowControl w:val="0"/>
        <w:numPr>
          <w:ilvl w:val="0"/>
          <w:numId w:val="9"/>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Zmiana formy zabezpieczenia należytego wykonania umowy nie stanowi zmiany treści umowy.</w:t>
      </w:r>
    </w:p>
    <w:p w14:paraId="0564E3E8" w14:textId="77777777" w:rsidR="00AF7E50" w:rsidRPr="00D93B78" w:rsidRDefault="00AF7E50">
      <w:pPr>
        <w:widowControl w:val="0"/>
        <w:numPr>
          <w:ilvl w:val="0"/>
          <w:numId w:val="9"/>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Zwrot wniesionego zabezpieczenia nastąpi odpowiednio:</w:t>
      </w:r>
    </w:p>
    <w:p w14:paraId="0A87E5D8" w14:textId="084A6193" w:rsidR="00AF7E50" w:rsidRPr="00D93B78" w:rsidRDefault="00AF7E50" w:rsidP="00651355">
      <w:pPr>
        <w:widowControl w:val="0"/>
        <w:numPr>
          <w:ilvl w:val="1"/>
          <w:numId w:val="9"/>
        </w:numPr>
        <w:autoSpaceDN w:val="0"/>
        <w:ind w:left="993" w:hanging="567"/>
        <w:contextualSpacing/>
        <w:jc w:val="both"/>
        <w:textAlignment w:val="baseline"/>
        <w:rPr>
          <w:rFonts w:ascii="Arial" w:hAnsi="Arial" w:cs="Arial"/>
          <w:sz w:val="20"/>
          <w:szCs w:val="20"/>
        </w:rPr>
      </w:pPr>
      <w:r w:rsidRPr="00D93B78">
        <w:rPr>
          <w:rFonts w:ascii="Arial" w:hAnsi="Arial" w:cs="Arial"/>
          <w:sz w:val="20"/>
          <w:szCs w:val="20"/>
        </w:rPr>
        <w:t>70% ustalonej wartości zabezpieczenia, zostanie zwrócona w ciągu 30 dni po</w:t>
      </w:r>
      <w:r w:rsidR="00651355">
        <w:rPr>
          <w:rFonts w:ascii="Arial" w:hAnsi="Arial" w:cs="Arial"/>
          <w:sz w:val="20"/>
          <w:szCs w:val="20"/>
        </w:rPr>
        <w:t xml:space="preserve"> </w:t>
      </w:r>
      <w:r w:rsidRPr="00D93B78">
        <w:rPr>
          <w:rFonts w:ascii="Arial" w:hAnsi="Arial" w:cs="Arial"/>
          <w:sz w:val="20"/>
          <w:szCs w:val="20"/>
        </w:rPr>
        <w:t xml:space="preserve">zakończeniu odbioru końcowego </w:t>
      </w:r>
      <w:r w:rsidR="00FF00EE">
        <w:rPr>
          <w:rFonts w:ascii="Arial" w:hAnsi="Arial" w:cs="Arial"/>
          <w:sz w:val="20"/>
          <w:szCs w:val="20"/>
        </w:rPr>
        <w:t>przedmiotu umowy</w:t>
      </w:r>
      <w:r w:rsidRPr="00D93B78">
        <w:rPr>
          <w:rFonts w:ascii="Arial" w:hAnsi="Arial" w:cs="Arial"/>
          <w:sz w:val="20"/>
          <w:szCs w:val="20"/>
        </w:rPr>
        <w:t xml:space="preserve"> i stwierdzeniu przez</w:t>
      </w:r>
      <w:r w:rsidR="00651355">
        <w:rPr>
          <w:rFonts w:ascii="Arial" w:hAnsi="Arial" w:cs="Arial"/>
          <w:sz w:val="20"/>
          <w:szCs w:val="20"/>
        </w:rPr>
        <w:t xml:space="preserve"> </w:t>
      </w:r>
      <w:r w:rsidRPr="00D93B78">
        <w:rPr>
          <w:rFonts w:ascii="Arial" w:hAnsi="Arial" w:cs="Arial"/>
          <w:sz w:val="20"/>
          <w:szCs w:val="20"/>
        </w:rPr>
        <w:t xml:space="preserve">Zamawiającego, że </w:t>
      </w:r>
      <w:r w:rsidR="00DF0E7E">
        <w:rPr>
          <w:rFonts w:ascii="Arial" w:hAnsi="Arial" w:cs="Arial"/>
          <w:sz w:val="20"/>
          <w:szCs w:val="20"/>
        </w:rPr>
        <w:t xml:space="preserve">przedmiot umowy </w:t>
      </w:r>
      <w:r w:rsidRPr="00D93B78">
        <w:rPr>
          <w:rFonts w:ascii="Arial" w:hAnsi="Arial" w:cs="Arial"/>
          <w:sz w:val="20"/>
          <w:szCs w:val="20"/>
        </w:rPr>
        <w:t>został</w:t>
      </w:r>
      <w:r w:rsidR="00DF0E7E">
        <w:rPr>
          <w:rFonts w:ascii="Arial" w:hAnsi="Arial" w:cs="Arial"/>
          <w:sz w:val="20"/>
          <w:szCs w:val="20"/>
        </w:rPr>
        <w:t xml:space="preserve"> wykonany</w:t>
      </w:r>
      <w:r w:rsidRPr="00D93B78">
        <w:rPr>
          <w:rFonts w:ascii="Arial" w:hAnsi="Arial" w:cs="Arial"/>
          <w:sz w:val="20"/>
          <w:szCs w:val="20"/>
        </w:rPr>
        <w:t xml:space="preserve"> w sposób należyty.</w:t>
      </w:r>
    </w:p>
    <w:p w14:paraId="1A89498A" w14:textId="40EEFCAA" w:rsidR="00AF7E50" w:rsidRPr="00D93B78" w:rsidRDefault="00AF7E50" w:rsidP="00651355">
      <w:pPr>
        <w:widowControl w:val="0"/>
        <w:numPr>
          <w:ilvl w:val="1"/>
          <w:numId w:val="9"/>
        </w:numPr>
        <w:autoSpaceDN w:val="0"/>
        <w:ind w:left="993" w:hanging="567"/>
        <w:contextualSpacing/>
        <w:jc w:val="both"/>
        <w:textAlignment w:val="baseline"/>
        <w:rPr>
          <w:rFonts w:ascii="Arial" w:hAnsi="Arial" w:cs="Arial"/>
          <w:sz w:val="20"/>
          <w:szCs w:val="20"/>
        </w:rPr>
      </w:pPr>
      <w:r w:rsidRPr="00D93B78">
        <w:rPr>
          <w:rFonts w:ascii="Arial" w:hAnsi="Arial" w:cs="Arial"/>
          <w:sz w:val="20"/>
          <w:szCs w:val="20"/>
        </w:rPr>
        <w:t>30% wartości zabezpieczenia zwrócone zostanie nie później niż w 15 dniu po upływie okresu rękojmi za wady lub gwarancji jakości.</w:t>
      </w:r>
    </w:p>
    <w:p w14:paraId="1FD70435" w14:textId="4D163A33" w:rsidR="00AF7E50" w:rsidRPr="00D93B78" w:rsidRDefault="00AF7E50">
      <w:pPr>
        <w:widowControl w:val="0"/>
        <w:numPr>
          <w:ilvl w:val="0"/>
          <w:numId w:val="9"/>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 xml:space="preserve">Jeżeli w trakcie obowiązywania okresu rękojmi i gwarancji zastosowano kary umowne, zwrotowi podlega kwota zabezpieczenia należytego wykonania </w:t>
      </w:r>
      <w:r w:rsidR="0092554B" w:rsidRPr="00D93B78">
        <w:rPr>
          <w:rFonts w:ascii="Arial" w:hAnsi="Arial" w:cs="Arial"/>
          <w:sz w:val="20"/>
          <w:szCs w:val="20"/>
        </w:rPr>
        <w:t>umowy pomniejszona</w:t>
      </w:r>
      <w:r w:rsidRPr="00D93B78">
        <w:rPr>
          <w:rFonts w:ascii="Arial" w:hAnsi="Arial" w:cs="Arial"/>
          <w:sz w:val="20"/>
          <w:szCs w:val="20"/>
        </w:rPr>
        <w:t xml:space="preserve"> o sumę naliczonych kar umownych.</w:t>
      </w:r>
    </w:p>
    <w:p w14:paraId="16C92D43" w14:textId="1F1B7457" w:rsidR="00AF7E50" w:rsidRPr="00D93B78" w:rsidRDefault="00AF7E50">
      <w:pPr>
        <w:widowControl w:val="0"/>
        <w:numPr>
          <w:ilvl w:val="0"/>
          <w:numId w:val="9"/>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 xml:space="preserve">W przypadku powstania po stronie Zamawiającego roszczeń w stosunku do Wykonawcy z tytułu nienależytego wykonania przedmiotu umowy oraz uchylania się Wykonawcy od zaspokojenia tych roszczeń, kwota zabezpieczenia należytego wykonania umowy wraz z powstałymi odsetkami zostanie, w części koniecznej, przeznaczona zgodnie z umową do pokrycia roszczeń </w:t>
      </w:r>
      <w:r w:rsidR="00F33AAB">
        <w:rPr>
          <w:rFonts w:ascii="Arial" w:hAnsi="Arial" w:cs="Arial"/>
          <w:sz w:val="20"/>
          <w:szCs w:val="20"/>
        </w:rPr>
        <w:t xml:space="preserve">   </w:t>
      </w:r>
      <w:r w:rsidRPr="00D93B78">
        <w:rPr>
          <w:rFonts w:ascii="Arial" w:hAnsi="Arial" w:cs="Arial"/>
          <w:sz w:val="20"/>
          <w:szCs w:val="20"/>
        </w:rPr>
        <w:t>z tytułu gwarancji jakości lub rękojmi za wady.</w:t>
      </w:r>
    </w:p>
    <w:p w14:paraId="3A178D7F" w14:textId="171428BF" w:rsidR="00B07000" w:rsidRPr="002849D6" w:rsidRDefault="00AF7E50">
      <w:pPr>
        <w:widowControl w:val="0"/>
        <w:numPr>
          <w:ilvl w:val="0"/>
          <w:numId w:val="9"/>
        </w:numPr>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Wykonawca ponosi pełną odpowiedzialność względem Zamawiającego z tytułu gwarancji jakości i/lub rękojmi za wady. Niedopuszczalne jest ograniczenie odpowiedzialności Wykonawcy</w:t>
      </w:r>
      <w:r w:rsidR="00085E9D">
        <w:rPr>
          <w:rFonts w:ascii="Arial" w:hAnsi="Arial" w:cs="Arial"/>
          <w:sz w:val="20"/>
          <w:szCs w:val="20"/>
        </w:rPr>
        <w:t xml:space="preserve"> </w:t>
      </w:r>
      <w:r w:rsidR="00464E8D">
        <w:rPr>
          <w:rFonts w:ascii="Arial" w:hAnsi="Arial" w:cs="Arial"/>
          <w:sz w:val="20"/>
          <w:szCs w:val="20"/>
        </w:rPr>
        <w:br/>
      </w:r>
      <w:r w:rsidRPr="00D93B78">
        <w:rPr>
          <w:rFonts w:ascii="Arial" w:hAnsi="Arial" w:cs="Arial"/>
          <w:sz w:val="20"/>
          <w:szCs w:val="20"/>
        </w:rPr>
        <w:t>do wysokości kwoty zabezpieczenia należytego wykonania umowy.</w:t>
      </w:r>
    </w:p>
    <w:p w14:paraId="387B3F79" w14:textId="622EE49F"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§1</w:t>
      </w:r>
      <w:r w:rsidR="00106585">
        <w:rPr>
          <w:rFonts w:ascii="Arial" w:hAnsi="Arial" w:cs="Arial"/>
          <w:b/>
          <w:sz w:val="20"/>
          <w:szCs w:val="20"/>
        </w:rPr>
        <w:t>4</w:t>
      </w:r>
    </w:p>
    <w:p w14:paraId="6B3ECA7D"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Rękojmia i gwarancja jakości</w:t>
      </w:r>
    </w:p>
    <w:p w14:paraId="2FE8A3AF" w14:textId="4D80C8CF" w:rsidR="00F33AAB" w:rsidRPr="00F33AAB" w:rsidRDefault="00F33AAB" w:rsidP="00651355">
      <w:pPr>
        <w:pStyle w:val="Akapitzlist"/>
        <w:numPr>
          <w:ilvl w:val="0"/>
          <w:numId w:val="4"/>
        </w:numPr>
        <w:autoSpaceDN w:val="0"/>
        <w:ind w:left="426" w:hanging="426"/>
        <w:contextualSpacing/>
        <w:jc w:val="both"/>
        <w:textAlignment w:val="baseline"/>
        <w:rPr>
          <w:rFonts w:ascii="Arial" w:hAnsi="Arial" w:cs="Arial"/>
          <w:sz w:val="20"/>
          <w:szCs w:val="20"/>
          <w:lang w:eastAsia="en-US"/>
        </w:rPr>
      </w:pPr>
      <w:r w:rsidRPr="00F33AAB">
        <w:rPr>
          <w:rFonts w:ascii="Arial" w:hAnsi="Arial" w:cs="Arial"/>
          <w:sz w:val="20"/>
          <w:szCs w:val="20"/>
          <w:lang w:eastAsia="en-US"/>
        </w:rPr>
        <w:t xml:space="preserve">Wykonawca udziela gwarancji jakości </w:t>
      </w:r>
      <w:r w:rsidRPr="00F33AAB">
        <w:rPr>
          <w:rFonts w:ascii="Arial" w:hAnsi="Arial" w:cs="Arial"/>
          <w:kern w:val="3"/>
          <w:sz w:val="20"/>
          <w:szCs w:val="20"/>
          <w:lang w:eastAsia="pl-PL"/>
        </w:rPr>
        <w:t xml:space="preserve">za wady wykonanych prac projektowych. Okres gwarancji upływa odpowiednio po upływie 1 roku od dnia uzyskania pozwolenia na użytkowanie obiektu lub w przypadku braku wymogu jego uzyskania po upływie 1 roku od dnia odbioru końcowego robót budowlanych wykonanych na podstawie projektu budowlanego będącego przedmiotem niniejszego zamówienia lub po upływie 3 lat od daty </w:t>
      </w:r>
      <w:r w:rsidR="0092554B" w:rsidRPr="00F33AAB">
        <w:rPr>
          <w:rFonts w:ascii="Arial" w:hAnsi="Arial" w:cs="Arial"/>
          <w:kern w:val="3"/>
          <w:sz w:val="20"/>
          <w:szCs w:val="20"/>
          <w:lang w:eastAsia="pl-PL"/>
        </w:rPr>
        <w:t>uzyskania prawomocnej</w:t>
      </w:r>
      <w:r w:rsidRPr="00F33AAB">
        <w:rPr>
          <w:rFonts w:ascii="Arial" w:hAnsi="Arial" w:cs="Arial"/>
          <w:kern w:val="3"/>
          <w:sz w:val="20"/>
          <w:szCs w:val="20"/>
          <w:lang w:eastAsia="pl-PL"/>
        </w:rPr>
        <w:t xml:space="preserve"> </w:t>
      </w:r>
      <w:r w:rsidR="0092554B" w:rsidRPr="00F33AAB">
        <w:rPr>
          <w:rFonts w:ascii="Arial" w:hAnsi="Arial" w:cs="Arial"/>
          <w:kern w:val="3"/>
          <w:sz w:val="20"/>
          <w:szCs w:val="20"/>
          <w:lang w:eastAsia="pl-PL"/>
        </w:rPr>
        <w:t>decyzji pozwolenia</w:t>
      </w:r>
      <w:r w:rsidRPr="00F33AAB">
        <w:rPr>
          <w:rFonts w:ascii="Arial" w:hAnsi="Arial" w:cs="Arial"/>
          <w:kern w:val="3"/>
          <w:sz w:val="20"/>
          <w:szCs w:val="20"/>
          <w:lang w:eastAsia="pl-PL"/>
        </w:rPr>
        <w:t xml:space="preserve"> na budowę w przypadku niezrealizowania zadania objętego dokumentacją projektową.</w:t>
      </w:r>
    </w:p>
    <w:p w14:paraId="13BCAFF8" w14:textId="77777777" w:rsidR="00F33AAB" w:rsidRPr="009A67D9" w:rsidRDefault="00F33AAB" w:rsidP="00651355">
      <w:pPr>
        <w:pStyle w:val="Akapitzlist"/>
        <w:numPr>
          <w:ilvl w:val="0"/>
          <w:numId w:val="4"/>
        </w:numPr>
        <w:autoSpaceDN w:val="0"/>
        <w:ind w:left="426" w:hanging="426"/>
        <w:contextualSpacing/>
        <w:jc w:val="both"/>
        <w:textAlignment w:val="baseline"/>
        <w:rPr>
          <w:rFonts w:ascii="Arial" w:hAnsi="Arial" w:cs="Arial"/>
          <w:sz w:val="20"/>
          <w:szCs w:val="20"/>
          <w:lang w:eastAsia="en-US"/>
        </w:rPr>
      </w:pPr>
      <w:r w:rsidRPr="009A67D9">
        <w:rPr>
          <w:rFonts w:ascii="Arial" w:hAnsi="Arial" w:cs="Arial"/>
          <w:sz w:val="20"/>
          <w:szCs w:val="20"/>
          <w:lang w:eastAsia="en-US"/>
        </w:rPr>
        <w:t>Warunki udzielonej gwarancji jakości:</w:t>
      </w:r>
    </w:p>
    <w:p w14:paraId="48B76EC5" w14:textId="77777777" w:rsidR="00F33AAB" w:rsidRPr="009A67D9" w:rsidRDefault="00F33AAB" w:rsidP="00651355">
      <w:pPr>
        <w:pStyle w:val="Akapitzlist"/>
        <w:numPr>
          <w:ilvl w:val="1"/>
          <w:numId w:val="4"/>
        </w:numPr>
        <w:autoSpaceDN w:val="0"/>
        <w:ind w:left="993" w:hanging="567"/>
        <w:contextualSpacing/>
        <w:jc w:val="both"/>
        <w:textAlignment w:val="baseline"/>
        <w:rPr>
          <w:rFonts w:ascii="Arial" w:hAnsi="Arial" w:cs="Arial"/>
          <w:sz w:val="20"/>
          <w:szCs w:val="20"/>
          <w:lang w:eastAsia="en-US"/>
        </w:rPr>
      </w:pPr>
      <w:r w:rsidRPr="009A67D9">
        <w:rPr>
          <w:rFonts w:ascii="Arial" w:hAnsi="Arial" w:cs="Arial"/>
          <w:sz w:val="20"/>
          <w:szCs w:val="20"/>
          <w:lang w:eastAsia="en-US"/>
        </w:rPr>
        <w:t>Wykonawca zobowiązuje się do usunięcia na swój koszt wad u</w:t>
      </w:r>
      <w:r>
        <w:rPr>
          <w:rFonts w:ascii="Arial" w:hAnsi="Arial" w:cs="Arial"/>
          <w:sz w:val="20"/>
          <w:szCs w:val="20"/>
          <w:lang w:eastAsia="en-US"/>
        </w:rPr>
        <w:t>jawnionych w okresie gwarancji</w:t>
      </w:r>
      <w:r w:rsidRPr="009A67D9">
        <w:rPr>
          <w:rFonts w:ascii="Arial" w:hAnsi="Arial" w:cs="Arial"/>
          <w:sz w:val="20"/>
          <w:szCs w:val="20"/>
          <w:lang w:eastAsia="en-US"/>
        </w:rPr>
        <w:t xml:space="preserve"> w terminie wyznaczonym przez Zamawiającego.</w:t>
      </w:r>
    </w:p>
    <w:p w14:paraId="402165D1" w14:textId="77777777" w:rsidR="00F33AAB" w:rsidRPr="009A67D9" w:rsidRDefault="00F33AAB" w:rsidP="00651355">
      <w:pPr>
        <w:pStyle w:val="Akapitzlist"/>
        <w:numPr>
          <w:ilvl w:val="1"/>
          <w:numId w:val="4"/>
        </w:numPr>
        <w:autoSpaceDN w:val="0"/>
        <w:ind w:left="993" w:hanging="567"/>
        <w:contextualSpacing/>
        <w:jc w:val="both"/>
        <w:textAlignment w:val="baseline"/>
        <w:rPr>
          <w:rFonts w:ascii="Arial" w:hAnsi="Arial" w:cs="Arial"/>
          <w:sz w:val="20"/>
          <w:szCs w:val="20"/>
          <w:lang w:eastAsia="en-US"/>
        </w:rPr>
      </w:pPr>
      <w:r>
        <w:rPr>
          <w:rFonts w:ascii="Arial" w:hAnsi="Arial" w:cs="Arial"/>
          <w:sz w:val="20"/>
          <w:szCs w:val="20"/>
          <w:lang w:eastAsia="en-US"/>
        </w:rPr>
        <w:t>R</w:t>
      </w:r>
      <w:r w:rsidRPr="009A67D9">
        <w:rPr>
          <w:rFonts w:ascii="Arial" w:hAnsi="Arial" w:cs="Arial"/>
          <w:sz w:val="20"/>
          <w:szCs w:val="20"/>
          <w:lang w:eastAsia="en-US"/>
        </w:rPr>
        <w:t>oszczenia z tytułu gwarancji mogą być zgłoszone także po upływie okresu gwarancji, jeżeli przed jego upływem Zamawiający zawiadomi Wykonawcę o ich istnieniu</w:t>
      </w:r>
    </w:p>
    <w:p w14:paraId="5C4BCC21" w14:textId="77777777" w:rsidR="00F33AAB" w:rsidRPr="009A67D9" w:rsidRDefault="00F33AAB" w:rsidP="00651355">
      <w:pPr>
        <w:pStyle w:val="Akapitzlist"/>
        <w:numPr>
          <w:ilvl w:val="1"/>
          <w:numId w:val="4"/>
        </w:numPr>
        <w:autoSpaceDN w:val="0"/>
        <w:ind w:left="993" w:hanging="567"/>
        <w:contextualSpacing/>
        <w:jc w:val="both"/>
        <w:textAlignment w:val="baseline"/>
        <w:rPr>
          <w:rFonts w:ascii="Arial" w:hAnsi="Arial" w:cs="Arial"/>
          <w:sz w:val="20"/>
          <w:szCs w:val="20"/>
          <w:lang w:eastAsia="en-US"/>
        </w:rPr>
      </w:pPr>
      <w:r w:rsidRPr="009A67D9">
        <w:rPr>
          <w:rFonts w:ascii="Arial" w:hAnsi="Arial" w:cs="Arial"/>
          <w:sz w:val="20"/>
          <w:szCs w:val="20"/>
          <w:lang w:eastAsia="en-US"/>
        </w:rPr>
        <w:t>O istnieniu wad Zamawiający zobowiązany jest zawiadomić Wykonawcę na piśmie</w:t>
      </w:r>
    </w:p>
    <w:p w14:paraId="62E2F995" w14:textId="0FE98B21" w:rsidR="00F33AAB" w:rsidRDefault="001E5B15" w:rsidP="00967552">
      <w:pPr>
        <w:pStyle w:val="Akapitzlist"/>
        <w:numPr>
          <w:ilvl w:val="0"/>
          <w:numId w:val="4"/>
        </w:numPr>
        <w:autoSpaceDN w:val="0"/>
        <w:ind w:left="426" w:hanging="426"/>
        <w:contextualSpacing/>
        <w:jc w:val="both"/>
        <w:textAlignment w:val="baseline"/>
        <w:rPr>
          <w:rFonts w:ascii="Arial" w:hAnsi="Arial" w:cs="Arial"/>
          <w:sz w:val="20"/>
          <w:szCs w:val="20"/>
          <w:lang w:eastAsia="en-US"/>
        </w:rPr>
      </w:pPr>
      <w:r>
        <w:rPr>
          <w:rFonts w:ascii="Arial" w:hAnsi="Arial" w:cs="Arial"/>
          <w:sz w:val="20"/>
          <w:szCs w:val="20"/>
          <w:lang w:eastAsia="en-US"/>
        </w:rPr>
        <w:lastRenderedPageBreak/>
        <w:t xml:space="preserve"> </w:t>
      </w:r>
      <w:r w:rsidR="00F33AAB" w:rsidRPr="009A67D9">
        <w:rPr>
          <w:rFonts w:ascii="Arial" w:hAnsi="Arial" w:cs="Arial"/>
          <w:sz w:val="20"/>
          <w:szCs w:val="20"/>
          <w:lang w:eastAsia="en-US"/>
        </w:rPr>
        <w:t>usunięcie innemu podmiotowi posiadającemu wymagane uprawnienia, a kosztami obciąży Wykonawcę, na co Wykonawca wyraża zgodę.</w:t>
      </w:r>
    </w:p>
    <w:p w14:paraId="388DC30A" w14:textId="77777777" w:rsidR="00F33AAB" w:rsidRPr="009A67D9" w:rsidRDefault="00F33AAB" w:rsidP="00967552">
      <w:pPr>
        <w:pStyle w:val="Akapitzlist"/>
        <w:numPr>
          <w:ilvl w:val="0"/>
          <w:numId w:val="4"/>
        </w:numPr>
        <w:autoSpaceDN w:val="0"/>
        <w:ind w:left="426" w:hanging="426"/>
        <w:contextualSpacing/>
        <w:jc w:val="both"/>
        <w:textAlignment w:val="baseline"/>
        <w:rPr>
          <w:rFonts w:ascii="Arial" w:hAnsi="Arial" w:cs="Arial"/>
          <w:sz w:val="20"/>
          <w:szCs w:val="20"/>
          <w:lang w:eastAsia="en-US"/>
        </w:rPr>
      </w:pPr>
      <w:r w:rsidRPr="009A67D9">
        <w:rPr>
          <w:rFonts w:ascii="Arial" w:hAnsi="Arial" w:cs="Arial"/>
          <w:sz w:val="20"/>
          <w:szCs w:val="20"/>
          <w:lang w:eastAsia="en-US"/>
        </w:rPr>
        <w:t xml:space="preserve">Wykonawca zobowiązany jest </w:t>
      </w:r>
      <w:r>
        <w:rPr>
          <w:rFonts w:ascii="Arial" w:hAnsi="Arial" w:cs="Arial"/>
          <w:sz w:val="20"/>
          <w:szCs w:val="20"/>
          <w:lang w:eastAsia="en-US"/>
        </w:rPr>
        <w:t xml:space="preserve">na wezwanie zamawiającego </w:t>
      </w:r>
      <w:r w:rsidRPr="009A67D9">
        <w:rPr>
          <w:rFonts w:ascii="Arial" w:hAnsi="Arial" w:cs="Arial"/>
          <w:sz w:val="20"/>
          <w:szCs w:val="20"/>
          <w:lang w:eastAsia="en-US"/>
        </w:rPr>
        <w:t>do udzielania ewentualnych odpowiedzi na zapytania oferentów w trakcie prowadzenia postępowań o udzielenie zamówienia publicznego na roboty budowlane</w:t>
      </w:r>
      <w:r>
        <w:rPr>
          <w:rFonts w:ascii="Arial" w:hAnsi="Arial" w:cs="Arial"/>
          <w:sz w:val="20"/>
          <w:szCs w:val="20"/>
          <w:lang w:eastAsia="en-US"/>
        </w:rPr>
        <w:t>.</w:t>
      </w:r>
    </w:p>
    <w:p w14:paraId="31DF83A9" w14:textId="078AB54D" w:rsidR="0020415F" w:rsidRPr="0092554B" w:rsidRDefault="00F33AAB" w:rsidP="0092554B">
      <w:pPr>
        <w:widowControl w:val="0"/>
        <w:numPr>
          <w:ilvl w:val="0"/>
          <w:numId w:val="4"/>
        </w:numPr>
        <w:autoSpaceDN w:val="0"/>
        <w:ind w:left="426" w:hanging="426"/>
        <w:contextualSpacing/>
        <w:jc w:val="both"/>
        <w:textAlignment w:val="baseline"/>
        <w:rPr>
          <w:rFonts w:ascii="Arial" w:hAnsi="Arial" w:cs="Arial"/>
          <w:sz w:val="20"/>
          <w:szCs w:val="20"/>
        </w:rPr>
      </w:pPr>
      <w:r w:rsidRPr="009A67D9">
        <w:rPr>
          <w:rFonts w:ascii="Arial" w:hAnsi="Arial" w:cs="Arial"/>
          <w:sz w:val="20"/>
          <w:szCs w:val="20"/>
          <w:lang w:eastAsia="en-US"/>
        </w:rPr>
        <w:t>Wykonawca zobowiązuje się do wykonania w okresie gwarancyjnym nie mniej niż trzech aktualizacji kosztorysu inwestorskiego w wersji papierowej i elektronicznej w ramach wynagrodzenia określonego w §</w:t>
      </w:r>
      <w:r w:rsidR="00446EF6">
        <w:rPr>
          <w:rFonts w:ascii="Arial" w:hAnsi="Arial" w:cs="Arial"/>
          <w:sz w:val="20"/>
          <w:szCs w:val="20"/>
          <w:lang w:eastAsia="en-US"/>
        </w:rPr>
        <w:t>6</w:t>
      </w:r>
      <w:r w:rsidRPr="00D93B78">
        <w:rPr>
          <w:rFonts w:ascii="Arial" w:hAnsi="Arial" w:cs="Arial"/>
          <w:sz w:val="20"/>
          <w:szCs w:val="20"/>
        </w:rPr>
        <w:t>.</w:t>
      </w:r>
    </w:p>
    <w:p w14:paraId="0798745C" w14:textId="77777777" w:rsidR="0020415F" w:rsidRPr="0094208B" w:rsidRDefault="0020415F" w:rsidP="00EC3615">
      <w:pPr>
        <w:contextualSpacing/>
        <w:jc w:val="center"/>
        <w:rPr>
          <w:rFonts w:ascii="Arial" w:hAnsi="Arial" w:cs="Arial"/>
          <w:b/>
          <w:sz w:val="16"/>
          <w:szCs w:val="16"/>
        </w:rPr>
      </w:pPr>
    </w:p>
    <w:p w14:paraId="6BC6C2BE" w14:textId="3A861FE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§1</w:t>
      </w:r>
      <w:r w:rsidR="00106585">
        <w:rPr>
          <w:rFonts w:ascii="Arial" w:hAnsi="Arial" w:cs="Arial"/>
          <w:b/>
          <w:sz w:val="20"/>
          <w:szCs w:val="20"/>
        </w:rPr>
        <w:t>5</w:t>
      </w:r>
    </w:p>
    <w:p w14:paraId="4329D5A1"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Zmiana postanowień umowy</w:t>
      </w:r>
    </w:p>
    <w:p w14:paraId="36F55CD4" w14:textId="18F8F0EE" w:rsidR="00AF7E50" w:rsidRDefault="00AF7E50">
      <w:pPr>
        <w:widowControl w:val="0"/>
        <w:numPr>
          <w:ilvl w:val="0"/>
          <w:numId w:val="2"/>
        </w:numPr>
        <w:autoSpaceDN w:val="0"/>
        <w:ind w:left="426" w:hanging="426"/>
        <w:contextualSpacing/>
        <w:jc w:val="both"/>
        <w:textAlignment w:val="baseline"/>
        <w:rPr>
          <w:rFonts w:ascii="Arial" w:hAnsi="Arial" w:cs="Arial"/>
          <w:sz w:val="20"/>
          <w:szCs w:val="20"/>
        </w:rPr>
      </w:pPr>
      <w:bookmarkStart w:id="5" w:name="_Hlk163118460"/>
      <w:r w:rsidRPr="00D93B78">
        <w:rPr>
          <w:rFonts w:ascii="Arial" w:hAnsi="Arial" w:cs="Arial"/>
          <w:sz w:val="20"/>
          <w:szCs w:val="20"/>
        </w:rPr>
        <w:t>Zakazuje się zmian postanowień zawartej umowy w stosunku do treści oferty, na podstawie, której dokonano wyboru Wykonawcy, z wyjątkiem zmian wynikających z okoliczności opisanych w poniższych punktach.</w:t>
      </w:r>
    </w:p>
    <w:p w14:paraId="213F8E50" w14:textId="245F969C" w:rsidR="00A252B4" w:rsidRDefault="00A252B4">
      <w:pPr>
        <w:widowControl w:val="0"/>
        <w:numPr>
          <w:ilvl w:val="0"/>
          <w:numId w:val="2"/>
        </w:numPr>
        <w:autoSpaceDN w:val="0"/>
        <w:ind w:left="426" w:hanging="426"/>
        <w:contextualSpacing/>
        <w:jc w:val="both"/>
        <w:textAlignment w:val="baseline"/>
        <w:rPr>
          <w:rFonts w:ascii="Arial" w:hAnsi="Arial" w:cs="Arial"/>
          <w:sz w:val="20"/>
          <w:szCs w:val="20"/>
        </w:rPr>
      </w:pPr>
      <w:r>
        <w:rPr>
          <w:rFonts w:ascii="Arial" w:hAnsi="Arial" w:cs="Arial"/>
          <w:sz w:val="20"/>
          <w:szCs w:val="20"/>
        </w:rPr>
        <w:t>Zamawiający dopuszcza możliwość zmiany terminu realizacji przedmiotu umowy,</w:t>
      </w:r>
      <w:r w:rsidR="00B9091D">
        <w:rPr>
          <w:rFonts w:ascii="Arial" w:hAnsi="Arial" w:cs="Arial"/>
          <w:sz w:val="20"/>
          <w:szCs w:val="20"/>
        </w:rPr>
        <w:t xml:space="preserve"> </w:t>
      </w:r>
      <w:r>
        <w:rPr>
          <w:rFonts w:ascii="Arial" w:hAnsi="Arial" w:cs="Arial"/>
          <w:sz w:val="20"/>
          <w:szCs w:val="20"/>
        </w:rPr>
        <w:t>jeżeli opóźnienie wynika z przyczyn nie leżących po stronie wykonawcy, w poniższych przypadkach:</w:t>
      </w:r>
    </w:p>
    <w:p w14:paraId="4D3A13A9" w14:textId="391E8CFF" w:rsidR="00A252B4" w:rsidRDefault="001F7DBD" w:rsidP="00734CE4">
      <w:pPr>
        <w:pStyle w:val="Akapitzlist"/>
        <w:widowControl w:val="0"/>
        <w:numPr>
          <w:ilvl w:val="0"/>
          <w:numId w:val="25"/>
        </w:numPr>
        <w:autoSpaceDN w:val="0"/>
        <w:ind w:left="1418" w:hanging="425"/>
        <w:contextualSpacing/>
        <w:jc w:val="both"/>
        <w:textAlignment w:val="baseline"/>
        <w:rPr>
          <w:rFonts w:ascii="Arial" w:hAnsi="Arial" w:cs="Arial"/>
          <w:sz w:val="20"/>
          <w:szCs w:val="20"/>
        </w:rPr>
      </w:pPr>
      <w:r w:rsidRPr="001F7DBD">
        <w:rPr>
          <w:rFonts w:ascii="Arial" w:hAnsi="Arial" w:cs="Arial"/>
          <w:sz w:val="20"/>
          <w:szCs w:val="20"/>
        </w:rPr>
        <w:t>w przypadku przedłużania się procedur administracyjnych dotyczących uzyskania wymaganych przepisami uzgodnień opinii, decyzji o czas przekroczenia terminu przez instytucje administracyjne wydające opinie, decyzje, uzgodnienia. Wykonawca jest zobowiązany do udokumentowania zamawiającemu tego faktu poprzez złożenie stosownych dokumentów;</w:t>
      </w:r>
    </w:p>
    <w:p w14:paraId="6413ED13" w14:textId="0D84FDC8" w:rsidR="001F7DBD" w:rsidRDefault="001F7DBD" w:rsidP="00734CE4">
      <w:pPr>
        <w:pStyle w:val="Akapitzlist"/>
        <w:widowControl w:val="0"/>
        <w:numPr>
          <w:ilvl w:val="0"/>
          <w:numId w:val="25"/>
        </w:numPr>
        <w:autoSpaceDN w:val="0"/>
        <w:ind w:left="1418" w:hanging="425"/>
        <w:contextualSpacing/>
        <w:jc w:val="both"/>
        <w:textAlignment w:val="baseline"/>
        <w:rPr>
          <w:rFonts w:ascii="Arial" w:hAnsi="Arial" w:cs="Arial"/>
          <w:sz w:val="20"/>
          <w:szCs w:val="20"/>
        </w:rPr>
      </w:pPr>
      <w:r>
        <w:rPr>
          <w:rFonts w:ascii="Arial" w:hAnsi="Arial" w:cs="Arial"/>
          <w:sz w:val="20"/>
          <w:szCs w:val="20"/>
        </w:rPr>
        <w:t xml:space="preserve">w przypadku szczególnie uzasadnionych trudności w pozyskaniu materiałów wyjściowych do opracowania dokumentacji projektowych o okres uniemożliwiający </w:t>
      </w:r>
      <w:r w:rsidR="00C12FAC">
        <w:rPr>
          <w:rFonts w:ascii="Arial" w:hAnsi="Arial" w:cs="Arial"/>
          <w:sz w:val="20"/>
          <w:szCs w:val="20"/>
        </w:rPr>
        <w:t>prawidłową realizację przedmiotu zamówienia;</w:t>
      </w:r>
    </w:p>
    <w:p w14:paraId="4208AB89" w14:textId="08A7EBFC" w:rsidR="00C12FAC" w:rsidRDefault="00C12FAC" w:rsidP="00734CE4">
      <w:pPr>
        <w:pStyle w:val="Akapitzlist"/>
        <w:widowControl w:val="0"/>
        <w:numPr>
          <w:ilvl w:val="0"/>
          <w:numId w:val="25"/>
        </w:numPr>
        <w:autoSpaceDN w:val="0"/>
        <w:ind w:left="1418" w:hanging="425"/>
        <w:contextualSpacing/>
        <w:jc w:val="both"/>
        <w:textAlignment w:val="baseline"/>
        <w:rPr>
          <w:rFonts w:ascii="Arial" w:hAnsi="Arial" w:cs="Arial"/>
          <w:sz w:val="20"/>
          <w:szCs w:val="20"/>
        </w:rPr>
      </w:pPr>
      <w:r>
        <w:rPr>
          <w:rFonts w:ascii="Arial" w:hAnsi="Arial" w:cs="Arial"/>
          <w:sz w:val="20"/>
          <w:szCs w:val="20"/>
        </w:rPr>
        <w:t>w przypadku wprowadzenia przez zamawiającego dodatkowych elementów, nieobjętym zamówieniem podstawowy, których wykonanie ma wpływ na ostateczny termin realizacji zamówienia, o czas niezbędny do wprowadzenia tych zmian.</w:t>
      </w:r>
    </w:p>
    <w:p w14:paraId="6901A1D1" w14:textId="4F57C699" w:rsidR="00FD1274" w:rsidRPr="0094208B" w:rsidRDefault="00C12FAC" w:rsidP="00734CE4">
      <w:pPr>
        <w:pStyle w:val="Akapitzlist"/>
        <w:widowControl w:val="0"/>
        <w:numPr>
          <w:ilvl w:val="0"/>
          <w:numId w:val="25"/>
        </w:numPr>
        <w:autoSpaceDN w:val="0"/>
        <w:ind w:left="1418" w:hanging="425"/>
        <w:contextualSpacing/>
        <w:jc w:val="both"/>
        <w:textAlignment w:val="baseline"/>
        <w:rPr>
          <w:rFonts w:ascii="Arial" w:hAnsi="Arial" w:cs="Arial"/>
          <w:sz w:val="20"/>
          <w:szCs w:val="20"/>
        </w:rPr>
      </w:pPr>
      <w:r>
        <w:rPr>
          <w:rFonts w:ascii="Arial" w:hAnsi="Arial" w:cs="Arial"/>
          <w:sz w:val="20"/>
          <w:szCs w:val="20"/>
        </w:rPr>
        <w:t>W każdym z wyżej wymienionych przypadków Wykonawca jest zobowiązana</w:t>
      </w:r>
      <w:r w:rsidR="00085E9D">
        <w:rPr>
          <w:rFonts w:ascii="Arial" w:hAnsi="Arial" w:cs="Arial"/>
          <w:sz w:val="20"/>
          <w:szCs w:val="20"/>
        </w:rPr>
        <w:t xml:space="preserve"> </w:t>
      </w:r>
      <w:r>
        <w:rPr>
          <w:rFonts w:ascii="Arial" w:hAnsi="Arial" w:cs="Arial"/>
          <w:sz w:val="20"/>
          <w:szCs w:val="20"/>
        </w:rPr>
        <w:t>do należytego udokumentowania przyczyn mających wpływ na termin realizacji zamówienia. Zamawiający w terminie 7 dni roboczych</w:t>
      </w:r>
      <w:r w:rsidR="00FD1274">
        <w:rPr>
          <w:rFonts w:ascii="Arial" w:hAnsi="Arial" w:cs="Arial"/>
          <w:sz w:val="20"/>
          <w:szCs w:val="20"/>
        </w:rPr>
        <w:t xml:space="preserve"> sprawdzi zasadność wniosku</w:t>
      </w:r>
      <w:r w:rsidR="00FA7436">
        <w:rPr>
          <w:rFonts w:ascii="Arial" w:hAnsi="Arial" w:cs="Arial"/>
          <w:sz w:val="20"/>
          <w:szCs w:val="20"/>
        </w:rPr>
        <w:t xml:space="preserve"> </w:t>
      </w:r>
      <w:r w:rsidR="00734CE4">
        <w:rPr>
          <w:rFonts w:ascii="Arial" w:hAnsi="Arial" w:cs="Arial"/>
          <w:sz w:val="20"/>
          <w:szCs w:val="20"/>
        </w:rPr>
        <w:br/>
      </w:r>
      <w:r w:rsidR="00FD1274">
        <w:rPr>
          <w:rFonts w:ascii="Arial" w:hAnsi="Arial" w:cs="Arial"/>
          <w:sz w:val="20"/>
          <w:szCs w:val="20"/>
        </w:rPr>
        <w:t>o zmianę terminu i w przypadku akceptacji zmiana nastąpi w formie aneksu.</w:t>
      </w:r>
    </w:p>
    <w:p w14:paraId="31042163" w14:textId="243EEC66" w:rsidR="00A252B4" w:rsidRDefault="0017464F">
      <w:pPr>
        <w:widowControl w:val="0"/>
        <w:numPr>
          <w:ilvl w:val="0"/>
          <w:numId w:val="2"/>
        </w:numPr>
        <w:autoSpaceDN w:val="0"/>
        <w:ind w:left="426" w:hanging="426"/>
        <w:contextualSpacing/>
        <w:jc w:val="both"/>
        <w:textAlignment w:val="baseline"/>
        <w:rPr>
          <w:rFonts w:ascii="Arial" w:hAnsi="Arial" w:cs="Arial"/>
          <w:sz w:val="20"/>
          <w:szCs w:val="20"/>
        </w:rPr>
      </w:pPr>
      <w:r w:rsidRPr="007D5005">
        <w:rPr>
          <w:rFonts w:ascii="Arial" w:hAnsi="Arial" w:cs="Arial"/>
          <w:sz w:val="20"/>
          <w:szCs w:val="20"/>
        </w:rPr>
        <w:t>Zmiany umowy w zakresie podwykonawstwa. Zmiana podwykonawcy, rezygnacja</w:t>
      </w:r>
      <w:r w:rsidR="00263180">
        <w:rPr>
          <w:rFonts w:ascii="Arial" w:hAnsi="Arial" w:cs="Arial"/>
          <w:sz w:val="20"/>
          <w:szCs w:val="20"/>
        </w:rPr>
        <w:t xml:space="preserve"> </w:t>
      </w:r>
      <w:r w:rsidR="00263180">
        <w:rPr>
          <w:rFonts w:ascii="Arial" w:hAnsi="Arial" w:cs="Arial"/>
          <w:sz w:val="20"/>
          <w:szCs w:val="20"/>
        </w:rPr>
        <w:br/>
      </w:r>
      <w:r w:rsidRPr="007D5005">
        <w:rPr>
          <w:rFonts w:ascii="Arial" w:hAnsi="Arial" w:cs="Arial"/>
          <w:sz w:val="20"/>
          <w:szCs w:val="20"/>
        </w:rPr>
        <w:t xml:space="preserve">z podwykonawcy lub ustanowienia nowego zakresu podwykonawstwa, wykonanie części zamówienia przez </w:t>
      </w:r>
      <w:r w:rsidR="0092554B" w:rsidRPr="007D5005">
        <w:rPr>
          <w:rFonts w:ascii="Arial" w:hAnsi="Arial" w:cs="Arial"/>
          <w:sz w:val="20"/>
          <w:szCs w:val="20"/>
        </w:rPr>
        <w:t>podwykonawcę, mimo</w:t>
      </w:r>
      <w:r w:rsidRPr="007D5005">
        <w:rPr>
          <w:rFonts w:ascii="Arial" w:hAnsi="Arial" w:cs="Arial"/>
          <w:sz w:val="20"/>
          <w:szCs w:val="20"/>
        </w:rPr>
        <w:t xml:space="preserve"> że nie wskazania tego w ofercie, z zastrzeżeniem, że powoływanie się na zasoby podwykonawcy w celu wykazania spełniania warunków udziału </w:t>
      </w:r>
      <w:r w:rsidR="00085E9D">
        <w:rPr>
          <w:rFonts w:ascii="Arial" w:hAnsi="Arial" w:cs="Arial"/>
          <w:sz w:val="20"/>
          <w:szCs w:val="20"/>
        </w:rPr>
        <w:br/>
      </w:r>
      <w:r w:rsidRPr="007D5005">
        <w:rPr>
          <w:rFonts w:ascii="Arial" w:hAnsi="Arial" w:cs="Arial"/>
          <w:sz w:val="20"/>
          <w:szCs w:val="20"/>
        </w:rPr>
        <w:t>w postępowaniu wiąże się z wykazaniem spełniania warunków udziału w postępowaniu przez nowego podwykonawcę</w:t>
      </w:r>
      <w:r>
        <w:rPr>
          <w:rFonts w:ascii="Arial" w:hAnsi="Arial" w:cs="Arial"/>
          <w:sz w:val="20"/>
          <w:szCs w:val="20"/>
        </w:rPr>
        <w:t>.</w:t>
      </w:r>
    </w:p>
    <w:p w14:paraId="26411DDD" w14:textId="6319FB8C" w:rsidR="0017464F" w:rsidRPr="00D93B78" w:rsidRDefault="0017464F">
      <w:pPr>
        <w:widowControl w:val="0"/>
        <w:numPr>
          <w:ilvl w:val="0"/>
          <w:numId w:val="2"/>
        </w:numPr>
        <w:autoSpaceDN w:val="0"/>
        <w:ind w:left="426" w:hanging="426"/>
        <w:contextualSpacing/>
        <w:jc w:val="both"/>
        <w:textAlignment w:val="baseline"/>
        <w:rPr>
          <w:rFonts w:ascii="Arial" w:hAnsi="Arial" w:cs="Arial"/>
          <w:sz w:val="20"/>
          <w:szCs w:val="20"/>
        </w:rPr>
      </w:pPr>
      <w:r w:rsidRPr="007D5005">
        <w:rPr>
          <w:rFonts w:ascii="Arial" w:hAnsi="Arial" w:cs="Arial"/>
          <w:sz w:val="20"/>
          <w:szCs w:val="20"/>
        </w:rPr>
        <w:t>Zmiany w zakresie osób wskazanych do realizacji zamówieni</w:t>
      </w:r>
      <w:r w:rsidR="00FF00EE">
        <w:rPr>
          <w:rFonts w:ascii="Arial" w:hAnsi="Arial" w:cs="Arial"/>
          <w:sz w:val="20"/>
          <w:szCs w:val="20"/>
        </w:rPr>
        <w:t>a</w:t>
      </w:r>
      <w:r w:rsidRPr="007D5005">
        <w:rPr>
          <w:rFonts w:ascii="Arial" w:hAnsi="Arial" w:cs="Arial"/>
          <w:sz w:val="20"/>
          <w:szCs w:val="20"/>
        </w:rPr>
        <w:t>. Zmiany projektanta, w przypadku uzasadnionej konieczności zastąpienia tych osób, w szczególności z powodu wystąpienia okoliczności losowych, w tym: śmierci, choroby, zmiany pracodawcy wskazanej osoby,</w:t>
      </w:r>
      <w:r w:rsidR="00085E9D">
        <w:rPr>
          <w:rFonts w:ascii="Arial" w:hAnsi="Arial" w:cs="Arial"/>
          <w:sz w:val="20"/>
          <w:szCs w:val="20"/>
        </w:rPr>
        <w:t xml:space="preserve"> </w:t>
      </w:r>
      <w:r w:rsidRPr="007D5005">
        <w:rPr>
          <w:rFonts w:ascii="Arial" w:hAnsi="Arial" w:cs="Arial"/>
          <w:sz w:val="20"/>
          <w:szCs w:val="20"/>
        </w:rPr>
        <w:t>pod warunki</w:t>
      </w:r>
      <w:r w:rsidRPr="000076FA">
        <w:rPr>
          <w:rFonts w:ascii="Arial" w:hAnsi="Arial" w:cs="Arial"/>
          <w:sz w:val="20"/>
          <w:szCs w:val="20"/>
        </w:rPr>
        <w:t>em</w:t>
      </w:r>
      <w:r w:rsidR="00FA7436">
        <w:rPr>
          <w:rFonts w:ascii="Arial" w:hAnsi="Arial" w:cs="Arial"/>
          <w:sz w:val="20"/>
          <w:szCs w:val="20"/>
        </w:rPr>
        <w:t>,</w:t>
      </w:r>
      <w:r w:rsidRPr="000076FA">
        <w:rPr>
          <w:rFonts w:ascii="Arial" w:hAnsi="Arial" w:cs="Arial"/>
          <w:sz w:val="20"/>
          <w:szCs w:val="20"/>
        </w:rPr>
        <w:t xml:space="preserve"> że Wykonawca dostarczy pisemne oświadczenie uzasadniające konieczność dokonania takiej zmiany i wskaże w zamian osoby o wymaganych przez zamawiającego </w:t>
      </w:r>
      <w:r w:rsidR="00651355">
        <w:rPr>
          <w:rFonts w:ascii="Arial" w:hAnsi="Arial" w:cs="Arial"/>
          <w:sz w:val="20"/>
          <w:szCs w:val="20"/>
        </w:rPr>
        <w:br/>
      </w:r>
      <w:r w:rsidRPr="000076FA">
        <w:rPr>
          <w:rFonts w:ascii="Arial" w:hAnsi="Arial" w:cs="Arial"/>
          <w:sz w:val="20"/>
          <w:szCs w:val="20"/>
        </w:rPr>
        <w:t>w Specyfikacji Warunków Zamówienia kwalifikacjach. Zamawiający zaakceptuje taką zmianę wyłącznie wtedy, gdy nowa osoba powołana do pełnienia w/w obowiązków spełniać będzie wymagania określone w SWZ</w:t>
      </w:r>
      <w:r>
        <w:rPr>
          <w:rFonts w:ascii="Arial" w:hAnsi="Arial" w:cs="Arial"/>
          <w:sz w:val="20"/>
          <w:szCs w:val="20"/>
        </w:rPr>
        <w:t>.</w:t>
      </w:r>
    </w:p>
    <w:p w14:paraId="7481BDBD" w14:textId="26D504EF" w:rsidR="007A575E" w:rsidRDefault="007A575E" w:rsidP="00651355">
      <w:pPr>
        <w:pStyle w:val="Akapitzlist"/>
        <w:numPr>
          <w:ilvl w:val="0"/>
          <w:numId w:val="2"/>
        </w:numPr>
        <w:ind w:left="426" w:hanging="426"/>
        <w:contextualSpacing/>
        <w:jc w:val="both"/>
        <w:rPr>
          <w:rFonts w:ascii="Arial" w:hAnsi="Arial" w:cs="Arial"/>
          <w:sz w:val="20"/>
          <w:szCs w:val="20"/>
        </w:rPr>
      </w:pPr>
      <w:r w:rsidRPr="0017464F">
        <w:rPr>
          <w:rFonts w:ascii="Arial" w:hAnsi="Arial" w:cs="Arial"/>
          <w:sz w:val="20"/>
          <w:szCs w:val="20"/>
        </w:rPr>
        <w:t>Warunki dokonania zmian.</w:t>
      </w:r>
    </w:p>
    <w:p w14:paraId="3058F160" w14:textId="6ED402E7" w:rsidR="007A575E" w:rsidRDefault="007A575E" w:rsidP="00734CE4">
      <w:pPr>
        <w:pStyle w:val="Akapitzlist"/>
        <w:numPr>
          <w:ilvl w:val="0"/>
          <w:numId w:val="29"/>
        </w:numPr>
        <w:ind w:left="1418" w:hanging="425"/>
        <w:contextualSpacing/>
        <w:jc w:val="both"/>
        <w:rPr>
          <w:rFonts w:ascii="Arial" w:hAnsi="Arial" w:cs="Arial"/>
          <w:sz w:val="20"/>
          <w:szCs w:val="20"/>
        </w:rPr>
      </w:pPr>
      <w:r w:rsidRPr="0017464F">
        <w:rPr>
          <w:rFonts w:ascii="Arial" w:hAnsi="Arial" w:cs="Arial"/>
          <w:sz w:val="20"/>
          <w:szCs w:val="20"/>
        </w:rPr>
        <w:t>Zmiana postanowień zawartej umowy może nastąpić wyłącznie za zgodą obu stron, wyrażoną na piśmie, pod rygorem nieważności.</w:t>
      </w:r>
    </w:p>
    <w:p w14:paraId="5F30B123" w14:textId="0A448437" w:rsidR="007A575E" w:rsidRDefault="007A575E" w:rsidP="00734CE4">
      <w:pPr>
        <w:pStyle w:val="Akapitzlist"/>
        <w:numPr>
          <w:ilvl w:val="0"/>
          <w:numId w:val="29"/>
        </w:numPr>
        <w:ind w:left="1418" w:hanging="425"/>
        <w:contextualSpacing/>
        <w:jc w:val="both"/>
        <w:rPr>
          <w:rFonts w:ascii="Arial" w:hAnsi="Arial" w:cs="Arial"/>
          <w:sz w:val="20"/>
          <w:szCs w:val="20"/>
        </w:rPr>
      </w:pPr>
      <w:r w:rsidRPr="0017464F">
        <w:rPr>
          <w:rFonts w:ascii="Arial" w:hAnsi="Arial" w:cs="Arial"/>
          <w:sz w:val="20"/>
          <w:szCs w:val="20"/>
        </w:rPr>
        <w:t>Strona występująca o zmianę postanowień zawartej umowy opisze zaistniałe okoliczności</w:t>
      </w:r>
      <w:r w:rsidR="00036D14">
        <w:rPr>
          <w:rFonts w:ascii="Arial" w:hAnsi="Arial" w:cs="Arial"/>
          <w:sz w:val="20"/>
          <w:szCs w:val="20"/>
        </w:rPr>
        <w:t xml:space="preserve"> </w:t>
      </w:r>
      <w:r w:rsidR="007745AD" w:rsidRPr="0017464F">
        <w:rPr>
          <w:rFonts w:ascii="Arial" w:hAnsi="Arial" w:cs="Arial"/>
          <w:sz w:val="20"/>
          <w:szCs w:val="20"/>
        </w:rPr>
        <w:t>i uzasadni ich zaistnienie.</w:t>
      </w:r>
    </w:p>
    <w:p w14:paraId="2474E138" w14:textId="30ADF4EF" w:rsidR="0017464F" w:rsidRDefault="0017464F" w:rsidP="00734CE4">
      <w:pPr>
        <w:pStyle w:val="Akapitzlist"/>
        <w:numPr>
          <w:ilvl w:val="0"/>
          <w:numId w:val="29"/>
        </w:numPr>
        <w:ind w:left="1418" w:hanging="425"/>
        <w:contextualSpacing/>
        <w:jc w:val="both"/>
        <w:rPr>
          <w:rFonts w:ascii="Arial" w:hAnsi="Arial" w:cs="Arial"/>
          <w:sz w:val="20"/>
          <w:szCs w:val="20"/>
        </w:rPr>
      </w:pPr>
      <w:r w:rsidRPr="007D5005">
        <w:rPr>
          <w:rFonts w:ascii="Arial" w:hAnsi="Arial" w:cs="Arial"/>
          <w:sz w:val="20"/>
          <w:szCs w:val="20"/>
        </w:rPr>
        <w:t>Wniosek o dokonanie zmian postanowień zawartej umowy musi być sporządzony na</w:t>
      </w:r>
      <w:r w:rsidR="00263180">
        <w:rPr>
          <w:rFonts w:ascii="Arial" w:hAnsi="Arial" w:cs="Arial"/>
          <w:sz w:val="20"/>
          <w:szCs w:val="20"/>
        </w:rPr>
        <w:t xml:space="preserve"> </w:t>
      </w:r>
      <w:r w:rsidRPr="007D5005">
        <w:rPr>
          <w:rFonts w:ascii="Arial" w:hAnsi="Arial" w:cs="Arial"/>
          <w:sz w:val="20"/>
          <w:szCs w:val="20"/>
        </w:rPr>
        <w:t xml:space="preserve">piśmie. </w:t>
      </w:r>
    </w:p>
    <w:p w14:paraId="62AE05C5" w14:textId="0C252524" w:rsidR="0017464F" w:rsidRPr="0017464F" w:rsidRDefault="0017464F" w:rsidP="00651355">
      <w:pPr>
        <w:pStyle w:val="Akapitzlist"/>
        <w:numPr>
          <w:ilvl w:val="0"/>
          <w:numId w:val="2"/>
        </w:numPr>
        <w:ind w:left="426" w:hanging="426"/>
        <w:contextualSpacing/>
        <w:jc w:val="both"/>
        <w:rPr>
          <w:rFonts w:ascii="Arial" w:hAnsi="Arial" w:cs="Arial"/>
          <w:sz w:val="20"/>
          <w:szCs w:val="20"/>
        </w:rPr>
      </w:pPr>
      <w:r w:rsidRPr="0017464F">
        <w:rPr>
          <w:rFonts w:ascii="Arial" w:hAnsi="Arial" w:cs="Arial"/>
          <w:sz w:val="20"/>
          <w:szCs w:val="20"/>
          <w:lang w:eastAsia="pl-PL"/>
        </w:rPr>
        <w:t>Zamawiający zastrzega sobie prawo wezwania Wykonawcy do przedłożenia dodatkowych dokumentów lub wyliczeń sporządzonych przez Wykonawcę w zakresie objętym wnioskowaną zmianą</w:t>
      </w:r>
      <w:r>
        <w:rPr>
          <w:rFonts w:ascii="Arial" w:hAnsi="Arial" w:cs="Arial"/>
          <w:sz w:val="20"/>
          <w:szCs w:val="20"/>
          <w:lang w:eastAsia="pl-PL"/>
        </w:rPr>
        <w:t>.</w:t>
      </w:r>
    </w:p>
    <w:p w14:paraId="1FD6F199" w14:textId="72AAA7EB" w:rsidR="00B07000" w:rsidRDefault="007745AD" w:rsidP="00651355">
      <w:pPr>
        <w:pStyle w:val="Akapitzlist"/>
        <w:numPr>
          <w:ilvl w:val="0"/>
          <w:numId w:val="2"/>
        </w:numPr>
        <w:ind w:left="426" w:hanging="426"/>
        <w:contextualSpacing/>
        <w:jc w:val="both"/>
        <w:rPr>
          <w:rFonts w:ascii="Arial" w:hAnsi="Arial" w:cs="Arial"/>
          <w:sz w:val="20"/>
          <w:szCs w:val="20"/>
        </w:rPr>
      </w:pPr>
      <w:r w:rsidRPr="00D93B78">
        <w:rPr>
          <w:rFonts w:ascii="Arial" w:hAnsi="Arial" w:cs="Arial"/>
          <w:sz w:val="20"/>
          <w:szCs w:val="20"/>
        </w:rPr>
        <w:t>Wszystkie powyższe postanowienia stanowią katalog zmian, na które Zamawiający może wyrazić zgodę. Nie stanowią jednocześnie zobowiązania Zamawiającego do wyrażenia takiej zgody.</w:t>
      </w:r>
    </w:p>
    <w:p w14:paraId="2BDA6AF8" w14:textId="77777777" w:rsidR="00734CE4" w:rsidRDefault="00734CE4" w:rsidP="00B9091D">
      <w:pPr>
        <w:pStyle w:val="Akapitzlist"/>
        <w:ind w:left="426"/>
        <w:contextualSpacing/>
        <w:jc w:val="both"/>
        <w:rPr>
          <w:rFonts w:ascii="Arial" w:hAnsi="Arial" w:cs="Arial"/>
          <w:sz w:val="20"/>
          <w:szCs w:val="20"/>
        </w:rPr>
      </w:pPr>
    </w:p>
    <w:bookmarkEnd w:id="5"/>
    <w:p w14:paraId="1EA3F45B" w14:textId="1EB9A7DE" w:rsidR="00EE2F8C" w:rsidRDefault="00EE2F8C" w:rsidP="00EC3615">
      <w:pPr>
        <w:contextualSpacing/>
        <w:jc w:val="center"/>
        <w:rPr>
          <w:rFonts w:ascii="Arial" w:hAnsi="Arial" w:cs="Arial"/>
          <w:b/>
          <w:sz w:val="20"/>
          <w:szCs w:val="20"/>
        </w:rPr>
      </w:pPr>
      <w:r w:rsidRPr="00D93B78">
        <w:rPr>
          <w:rFonts w:ascii="Arial" w:hAnsi="Arial" w:cs="Arial"/>
          <w:b/>
          <w:sz w:val="20"/>
          <w:szCs w:val="20"/>
        </w:rPr>
        <w:t>§1</w:t>
      </w:r>
      <w:r w:rsidR="00106585">
        <w:rPr>
          <w:rFonts w:ascii="Arial" w:hAnsi="Arial" w:cs="Arial"/>
          <w:b/>
          <w:sz w:val="20"/>
          <w:szCs w:val="20"/>
        </w:rPr>
        <w:t>6</w:t>
      </w:r>
    </w:p>
    <w:p w14:paraId="74018CAD" w14:textId="6AD06EA6" w:rsidR="00EE2F8C" w:rsidRDefault="00EE2F8C" w:rsidP="00EC3615">
      <w:pPr>
        <w:contextualSpacing/>
        <w:jc w:val="center"/>
        <w:rPr>
          <w:rFonts w:ascii="Arial" w:hAnsi="Arial" w:cs="Arial"/>
          <w:b/>
          <w:sz w:val="20"/>
          <w:szCs w:val="20"/>
        </w:rPr>
      </w:pPr>
      <w:r>
        <w:rPr>
          <w:rFonts w:ascii="Arial" w:hAnsi="Arial" w:cs="Arial"/>
          <w:b/>
          <w:sz w:val="20"/>
          <w:szCs w:val="20"/>
        </w:rPr>
        <w:t>Odstąpienie od umowy</w:t>
      </w:r>
    </w:p>
    <w:p w14:paraId="069A91CF" w14:textId="46020F56" w:rsidR="00734CE4" w:rsidRPr="00734CE4" w:rsidRDefault="00734CE4" w:rsidP="00734CE4">
      <w:pPr>
        <w:pStyle w:val="Akapitzlist"/>
        <w:numPr>
          <w:ilvl w:val="0"/>
          <w:numId w:val="36"/>
        </w:numPr>
        <w:ind w:left="426" w:hanging="426"/>
        <w:contextualSpacing/>
        <w:jc w:val="both"/>
        <w:rPr>
          <w:rFonts w:ascii="Arial" w:hAnsi="Arial" w:cs="Arial"/>
          <w:sz w:val="20"/>
          <w:szCs w:val="20"/>
          <w:lang w:eastAsia="en-US"/>
        </w:rPr>
      </w:pPr>
      <w:r w:rsidRPr="00734CE4">
        <w:rPr>
          <w:rFonts w:ascii="Arial" w:hAnsi="Arial" w:cs="Arial"/>
          <w:sz w:val="20"/>
          <w:szCs w:val="20"/>
          <w:lang w:eastAsia="en-US"/>
        </w:rPr>
        <w:lastRenderedPageBreak/>
        <w:t>Zamawiający może odstąpić od umowy na zasadach określonych w art. 456 ust.1 Ustawy Prawo zamówień publicznych:</w:t>
      </w:r>
    </w:p>
    <w:p w14:paraId="330B8BAE" w14:textId="77777777" w:rsidR="00734CE4" w:rsidRDefault="00734CE4" w:rsidP="00734CE4">
      <w:pPr>
        <w:pStyle w:val="Akapitzlist"/>
        <w:numPr>
          <w:ilvl w:val="0"/>
          <w:numId w:val="37"/>
        </w:numPr>
        <w:ind w:left="1418" w:hanging="425"/>
        <w:contextualSpacing/>
        <w:jc w:val="both"/>
        <w:rPr>
          <w:rFonts w:ascii="Arial" w:hAnsi="Arial" w:cs="Arial"/>
          <w:sz w:val="20"/>
          <w:szCs w:val="20"/>
          <w:lang w:eastAsia="en-US"/>
        </w:rPr>
      </w:pPr>
      <w:r w:rsidRPr="00734CE4">
        <w:rPr>
          <w:rFonts w:ascii="Arial" w:hAnsi="Arial" w:cs="Arial"/>
          <w:sz w:val="20"/>
          <w:szCs w:val="20"/>
          <w:lang w:eastAsia="en-US"/>
        </w:rPr>
        <w:t>w terminie 30 dni od dnia powzięcia wiadomości o zaistnieniu istotnej zmiany okoliczności powodującej, że wykona-nie umowy nie leży w interesie publicznym, czego nie można było przewidzieć w chwili zawarcia umowy, lub dalsze wykonywanie umowy;</w:t>
      </w:r>
    </w:p>
    <w:p w14:paraId="598500CD" w14:textId="77777777" w:rsidR="00734CE4" w:rsidRDefault="00734CE4" w:rsidP="00734CE4">
      <w:pPr>
        <w:pStyle w:val="Akapitzlist"/>
        <w:numPr>
          <w:ilvl w:val="0"/>
          <w:numId w:val="37"/>
        </w:numPr>
        <w:ind w:left="1418" w:hanging="425"/>
        <w:contextualSpacing/>
        <w:jc w:val="both"/>
        <w:rPr>
          <w:rFonts w:ascii="Arial" w:hAnsi="Arial" w:cs="Arial"/>
          <w:sz w:val="20"/>
          <w:szCs w:val="20"/>
          <w:lang w:eastAsia="en-US"/>
        </w:rPr>
      </w:pPr>
      <w:r w:rsidRPr="00734CE4">
        <w:rPr>
          <w:rFonts w:ascii="Arial" w:hAnsi="Arial" w:cs="Arial"/>
          <w:sz w:val="20"/>
          <w:szCs w:val="20"/>
          <w:lang w:eastAsia="en-US"/>
        </w:rPr>
        <w:t>jeżeli zachodzi co najmniej jedna z następujących okoliczności:</w:t>
      </w:r>
    </w:p>
    <w:p w14:paraId="5196CFF4" w14:textId="40854CF2" w:rsidR="00734CE4" w:rsidRDefault="00734CE4" w:rsidP="00734CE4">
      <w:pPr>
        <w:pStyle w:val="Akapitzlist"/>
        <w:numPr>
          <w:ilvl w:val="1"/>
          <w:numId w:val="37"/>
        </w:numPr>
        <w:ind w:left="1843" w:hanging="425"/>
        <w:contextualSpacing/>
        <w:jc w:val="both"/>
        <w:rPr>
          <w:rFonts w:ascii="Arial" w:hAnsi="Arial" w:cs="Arial"/>
          <w:sz w:val="20"/>
          <w:szCs w:val="20"/>
          <w:lang w:eastAsia="en-US"/>
        </w:rPr>
      </w:pPr>
      <w:r w:rsidRPr="00734CE4">
        <w:rPr>
          <w:rFonts w:ascii="Arial" w:hAnsi="Arial" w:cs="Arial"/>
          <w:sz w:val="20"/>
          <w:szCs w:val="20"/>
          <w:lang w:eastAsia="en-US"/>
        </w:rPr>
        <w:t>dokonano zmiany umowy z naruszeniem art. 454 i art. 455 ustawy P</w:t>
      </w:r>
      <w:r w:rsidR="00B7278F">
        <w:rPr>
          <w:rFonts w:ascii="Arial" w:hAnsi="Arial" w:cs="Arial"/>
          <w:sz w:val="20"/>
          <w:szCs w:val="20"/>
          <w:lang w:eastAsia="en-US"/>
        </w:rPr>
        <w:t>ZP</w:t>
      </w:r>
      <w:r w:rsidRPr="00734CE4">
        <w:rPr>
          <w:rFonts w:ascii="Arial" w:hAnsi="Arial" w:cs="Arial"/>
          <w:sz w:val="20"/>
          <w:szCs w:val="20"/>
          <w:lang w:eastAsia="en-US"/>
        </w:rPr>
        <w:t>, zamawiający odstępuje od umowy w części, której zmiana dotyczy,</w:t>
      </w:r>
    </w:p>
    <w:p w14:paraId="57940A2A" w14:textId="390F412F" w:rsidR="00734CE4" w:rsidRDefault="00734CE4" w:rsidP="00734CE4">
      <w:pPr>
        <w:pStyle w:val="Akapitzlist"/>
        <w:numPr>
          <w:ilvl w:val="1"/>
          <w:numId w:val="37"/>
        </w:numPr>
        <w:ind w:left="1843" w:hanging="425"/>
        <w:contextualSpacing/>
        <w:jc w:val="both"/>
        <w:rPr>
          <w:rFonts w:ascii="Arial" w:hAnsi="Arial" w:cs="Arial"/>
          <w:sz w:val="20"/>
          <w:szCs w:val="20"/>
          <w:lang w:eastAsia="en-US"/>
        </w:rPr>
      </w:pPr>
      <w:r w:rsidRPr="00734CE4">
        <w:rPr>
          <w:rFonts w:ascii="Arial" w:hAnsi="Arial" w:cs="Arial"/>
          <w:sz w:val="20"/>
          <w:szCs w:val="20"/>
          <w:lang w:eastAsia="en-US"/>
        </w:rPr>
        <w:t>wykonawca w chwili zawarcia umowy podlegał wykluczeniu na podstawie art. 108 ust. P</w:t>
      </w:r>
      <w:r w:rsidR="00B7278F">
        <w:rPr>
          <w:rFonts w:ascii="Arial" w:hAnsi="Arial" w:cs="Arial"/>
          <w:sz w:val="20"/>
          <w:szCs w:val="20"/>
          <w:lang w:eastAsia="en-US"/>
        </w:rPr>
        <w:t>ZP</w:t>
      </w:r>
      <w:r w:rsidRPr="00734CE4">
        <w:rPr>
          <w:rFonts w:ascii="Arial" w:hAnsi="Arial" w:cs="Arial"/>
          <w:sz w:val="20"/>
          <w:szCs w:val="20"/>
          <w:lang w:eastAsia="en-US"/>
        </w:rPr>
        <w:t>,</w:t>
      </w:r>
    </w:p>
    <w:p w14:paraId="21612F94" w14:textId="4385668A" w:rsidR="00734CE4" w:rsidRDefault="00734CE4" w:rsidP="00734CE4">
      <w:pPr>
        <w:pStyle w:val="Akapitzlist"/>
        <w:numPr>
          <w:ilvl w:val="1"/>
          <w:numId w:val="37"/>
        </w:numPr>
        <w:ind w:left="1843" w:hanging="425"/>
        <w:contextualSpacing/>
        <w:jc w:val="both"/>
        <w:rPr>
          <w:rFonts w:ascii="Arial" w:hAnsi="Arial" w:cs="Arial"/>
          <w:sz w:val="20"/>
          <w:szCs w:val="20"/>
          <w:lang w:eastAsia="en-US"/>
        </w:rPr>
      </w:pPr>
      <w:r w:rsidRPr="00734CE4">
        <w:rPr>
          <w:rFonts w:ascii="Arial" w:hAnsi="Arial" w:cs="Arial"/>
          <w:sz w:val="20"/>
          <w:szCs w:val="20"/>
          <w:lang w:eastAsia="en-US"/>
        </w:rPr>
        <w:t xml:space="preserve">Trybunał Sprawiedliwości Unii Europejskiej stwierdził, w ramach procedury przewidzianej w art. 258 Traktatu o funkcjonowaniu Unii Europejskiej, </w:t>
      </w:r>
      <w:r w:rsidR="00B7278F">
        <w:rPr>
          <w:rFonts w:ascii="Arial" w:hAnsi="Arial" w:cs="Arial"/>
          <w:sz w:val="20"/>
          <w:szCs w:val="20"/>
          <w:lang w:eastAsia="en-US"/>
        </w:rPr>
        <w:br/>
      </w:r>
      <w:r w:rsidRPr="00734CE4">
        <w:rPr>
          <w:rFonts w:ascii="Arial" w:hAnsi="Arial" w:cs="Arial"/>
          <w:sz w:val="20"/>
          <w:szCs w:val="20"/>
          <w:lang w:eastAsia="en-US"/>
        </w:rPr>
        <w:t>że Rzeczpospolita Polska uchybiła zobowiązaniom, które ciążą na niej na mocy Traktatów, dyrektywy 2014/24/UE, dyrektywy 2014/25/UE i dyrektywy 2009/81/WE, z uwagi na to, że zamawiający udzielił zamówienia z naruszeniem prawa Unii Europejskiej.</w:t>
      </w:r>
    </w:p>
    <w:p w14:paraId="46339518" w14:textId="318DA0DE" w:rsidR="00734CE4" w:rsidRPr="00734CE4" w:rsidRDefault="00734CE4" w:rsidP="00734CE4">
      <w:pPr>
        <w:pStyle w:val="Akapitzlist"/>
        <w:numPr>
          <w:ilvl w:val="0"/>
          <w:numId w:val="37"/>
        </w:numPr>
        <w:ind w:left="1418" w:hanging="425"/>
        <w:contextualSpacing/>
        <w:jc w:val="both"/>
        <w:rPr>
          <w:rFonts w:ascii="Arial" w:hAnsi="Arial" w:cs="Arial"/>
          <w:sz w:val="20"/>
          <w:szCs w:val="20"/>
          <w:lang w:eastAsia="en-US"/>
        </w:rPr>
      </w:pPr>
      <w:r w:rsidRPr="00734CE4">
        <w:rPr>
          <w:rFonts w:ascii="Arial" w:hAnsi="Arial" w:cs="Arial"/>
          <w:sz w:val="20"/>
          <w:szCs w:val="20"/>
          <w:lang w:eastAsia="en-US"/>
        </w:rPr>
        <w:t>W przypadkach, o których mowa w pkt. 1, wykonawca może żądać wyłącznie wynagrodzenia należnego z tytułu wykonania części umowy.</w:t>
      </w:r>
    </w:p>
    <w:p w14:paraId="43EB8AA5" w14:textId="6FADB615" w:rsidR="00734CE4" w:rsidRPr="00734CE4" w:rsidRDefault="00734CE4" w:rsidP="00734CE4">
      <w:pPr>
        <w:pStyle w:val="Akapitzlist"/>
        <w:numPr>
          <w:ilvl w:val="0"/>
          <w:numId w:val="36"/>
        </w:numPr>
        <w:ind w:left="426" w:hanging="426"/>
        <w:contextualSpacing/>
        <w:jc w:val="both"/>
        <w:rPr>
          <w:rFonts w:ascii="Arial" w:hAnsi="Arial" w:cs="Arial"/>
          <w:sz w:val="20"/>
          <w:szCs w:val="20"/>
          <w:lang w:eastAsia="en-US"/>
        </w:rPr>
      </w:pPr>
      <w:r w:rsidRPr="00734CE4">
        <w:rPr>
          <w:rFonts w:ascii="Arial" w:hAnsi="Arial" w:cs="Arial"/>
          <w:sz w:val="20"/>
          <w:szCs w:val="20"/>
          <w:lang w:eastAsia="en-US"/>
        </w:rPr>
        <w:t>Zamawiający zastrzega sobie prawo do odstąpienia od umowy (w całości lub w części), na mocy jednostronnego oświadczenia w szczególności w przypadkach;</w:t>
      </w:r>
    </w:p>
    <w:p w14:paraId="0FA862F8" w14:textId="77777777" w:rsidR="00734CE4" w:rsidRDefault="00734CE4" w:rsidP="00734CE4">
      <w:pPr>
        <w:pStyle w:val="Akapitzlist"/>
        <w:numPr>
          <w:ilvl w:val="0"/>
          <w:numId w:val="38"/>
        </w:numPr>
        <w:ind w:left="1418" w:hanging="425"/>
        <w:contextualSpacing/>
        <w:jc w:val="both"/>
        <w:rPr>
          <w:rFonts w:ascii="Arial" w:hAnsi="Arial" w:cs="Arial"/>
          <w:sz w:val="20"/>
          <w:szCs w:val="20"/>
          <w:lang w:eastAsia="en-US"/>
        </w:rPr>
      </w:pPr>
      <w:r w:rsidRPr="00734CE4">
        <w:rPr>
          <w:rFonts w:ascii="Arial" w:hAnsi="Arial" w:cs="Arial"/>
          <w:sz w:val="20"/>
          <w:szCs w:val="20"/>
          <w:lang w:eastAsia="en-US"/>
        </w:rPr>
        <w:t>gdy Wykonawca będzie się opóźniał z rozpoczęciem lub zakończeniem prac projektowych tak dalece, że nie będzie prawdopodobne, że przedmiot umowy zostanie zakończony w zakreślonym terminie;</w:t>
      </w:r>
    </w:p>
    <w:p w14:paraId="5E93C875" w14:textId="77777777" w:rsidR="00734CE4" w:rsidRDefault="00734CE4" w:rsidP="00734CE4">
      <w:pPr>
        <w:pStyle w:val="Akapitzlist"/>
        <w:numPr>
          <w:ilvl w:val="0"/>
          <w:numId w:val="38"/>
        </w:numPr>
        <w:ind w:left="1418" w:hanging="425"/>
        <w:contextualSpacing/>
        <w:jc w:val="both"/>
        <w:rPr>
          <w:rFonts w:ascii="Arial" w:hAnsi="Arial" w:cs="Arial"/>
          <w:sz w:val="20"/>
          <w:szCs w:val="20"/>
          <w:lang w:eastAsia="en-US"/>
        </w:rPr>
      </w:pPr>
      <w:r w:rsidRPr="00734CE4">
        <w:rPr>
          <w:rFonts w:ascii="Arial" w:hAnsi="Arial" w:cs="Arial"/>
          <w:sz w:val="20"/>
          <w:szCs w:val="20"/>
          <w:lang w:eastAsia="en-US"/>
        </w:rPr>
        <w:t>Wykonawca utraci uprawnienia do wykonywania przedmiotu umowy;</w:t>
      </w:r>
    </w:p>
    <w:p w14:paraId="35EED8EE" w14:textId="77777777" w:rsidR="00734CE4" w:rsidRDefault="00734CE4" w:rsidP="00734CE4">
      <w:pPr>
        <w:pStyle w:val="Akapitzlist"/>
        <w:numPr>
          <w:ilvl w:val="0"/>
          <w:numId w:val="38"/>
        </w:numPr>
        <w:ind w:left="1418" w:hanging="425"/>
        <w:contextualSpacing/>
        <w:jc w:val="both"/>
        <w:rPr>
          <w:rFonts w:ascii="Arial" w:hAnsi="Arial" w:cs="Arial"/>
          <w:sz w:val="20"/>
          <w:szCs w:val="20"/>
          <w:lang w:eastAsia="en-US"/>
        </w:rPr>
      </w:pPr>
      <w:r w:rsidRPr="00734CE4">
        <w:rPr>
          <w:rFonts w:ascii="Arial" w:hAnsi="Arial" w:cs="Arial"/>
          <w:sz w:val="20"/>
          <w:szCs w:val="20"/>
          <w:lang w:eastAsia="en-US"/>
        </w:rPr>
        <w:t xml:space="preserve">Wykonawca mimo wezwania Zamawiającego wstrzymuje realizację usługi na czas, który uniemożliwia wykonanie przedmiotu umowy lub jego etapu w zakreślonym terminie; </w:t>
      </w:r>
    </w:p>
    <w:p w14:paraId="5D2660C8" w14:textId="429A9065" w:rsidR="00734CE4" w:rsidRPr="00734CE4" w:rsidRDefault="00734CE4" w:rsidP="00734CE4">
      <w:pPr>
        <w:pStyle w:val="Akapitzlist"/>
        <w:numPr>
          <w:ilvl w:val="0"/>
          <w:numId w:val="38"/>
        </w:numPr>
        <w:ind w:left="1418" w:hanging="425"/>
        <w:contextualSpacing/>
        <w:jc w:val="both"/>
        <w:rPr>
          <w:rFonts w:ascii="Arial" w:hAnsi="Arial" w:cs="Arial"/>
          <w:sz w:val="20"/>
          <w:szCs w:val="20"/>
          <w:lang w:eastAsia="en-US"/>
        </w:rPr>
      </w:pPr>
      <w:r w:rsidRPr="00734CE4">
        <w:rPr>
          <w:rFonts w:ascii="Arial" w:hAnsi="Arial" w:cs="Arial"/>
          <w:sz w:val="20"/>
          <w:szCs w:val="20"/>
          <w:lang w:eastAsia="en-US"/>
        </w:rPr>
        <w:t>Wykonawca, mimo wezwania do dokonania zmiany, realizuje lub zrealizował przedmiot umowy lub jego część, w sposób niezgodny z opisem, przepisami, normami i uzgodnieniami;</w:t>
      </w:r>
    </w:p>
    <w:p w14:paraId="3240EB24" w14:textId="5F12A931" w:rsidR="00B7278F" w:rsidRDefault="00734CE4" w:rsidP="00734CE4">
      <w:pPr>
        <w:pStyle w:val="Akapitzlist"/>
        <w:numPr>
          <w:ilvl w:val="0"/>
          <w:numId w:val="36"/>
        </w:numPr>
        <w:ind w:left="426" w:hanging="426"/>
        <w:contextualSpacing/>
        <w:jc w:val="both"/>
        <w:rPr>
          <w:rFonts w:ascii="Arial" w:hAnsi="Arial" w:cs="Arial"/>
          <w:sz w:val="20"/>
          <w:szCs w:val="20"/>
          <w:lang w:eastAsia="en-US"/>
        </w:rPr>
      </w:pPr>
      <w:r w:rsidRPr="00B7278F">
        <w:rPr>
          <w:rFonts w:ascii="Arial" w:hAnsi="Arial" w:cs="Arial"/>
          <w:sz w:val="20"/>
          <w:szCs w:val="20"/>
          <w:lang w:eastAsia="en-US"/>
        </w:rPr>
        <w:t xml:space="preserve">Zamawiający może odstąpić od umowy po uprzednim pisemnym wezwaniu Wykonawcy </w:t>
      </w:r>
      <w:r w:rsidR="00B7278F">
        <w:rPr>
          <w:rFonts w:ascii="Arial" w:hAnsi="Arial" w:cs="Arial"/>
          <w:sz w:val="20"/>
          <w:szCs w:val="20"/>
          <w:lang w:eastAsia="en-US"/>
        </w:rPr>
        <w:br/>
      </w:r>
      <w:r w:rsidRPr="00B7278F">
        <w:rPr>
          <w:rFonts w:ascii="Arial" w:hAnsi="Arial" w:cs="Arial"/>
          <w:sz w:val="20"/>
          <w:szCs w:val="20"/>
          <w:lang w:eastAsia="en-US"/>
        </w:rPr>
        <w:t>do usunięcia naruszeń , o których mowa wyżej i po upływie wyznaczonego terminu na ich usunięcie. Odstąpienie od umowy nastąpi w terminie 30 dni od upływu terminu wyznaczonego przez zamawiającego na usunięcie naruszeń umowy lub podjęcia informacji o okolicznościach stanowiących podstawę odstąpienia</w:t>
      </w:r>
      <w:r w:rsidR="00B7278F">
        <w:rPr>
          <w:rFonts w:ascii="Arial" w:hAnsi="Arial" w:cs="Arial"/>
          <w:sz w:val="20"/>
          <w:szCs w:val="20"/>
          <w:lang w:eastAsia="en-US"/>
        </w:rPr>
        <w:t xml:space="preserve">. </w:t>
      </w:r>
    </w:p>
    <w:p w14:paraId="6F008B1B" w14:textId="049DBBF9" w:rsidR="00734CE4" w:rsidRPr="00B7278F" w:rsidRDefault="00734CE4" w:rsidP="00734CE4">
      <w:pPr>
        <w:pStyle w:val="Akapitzlist"/>
        <w:numPr>
          <w:ilvl w:val="0"/>
          <w:numId w:val="36"/>
        </w:numPr>
        <w:ind w:left="426" w:hanging="426"/>
        <w:contextualSpacing/>
        <w:jc w:val="both"/>
        <w:rPr>
          <w:rFonts w:ascii="Arial" w:hAnsi="Arial" w:cs="Arial"/>
          <w:sz w:val="20"/>
          <w:szCs w:val="20"/>
          <w:lang w:eastAsia="en-US"/>
        </w:rPr>
      </w:pPr>
      <w:r w:rsidRPr="00B7278F">
        <w:rPr>
          <w:rFonts w:ascii="Arial" w:hAnsi="Arial" w:cs="Arial"/>
          <w:sz w:val="20"/>
          <w:szCs w:val="20"/>
          <w:lang w:eastAsia="en-US"/>
        </w:rPr>
        <w:t>Wykonawcy przysługuje prawo odstąpienia od umowy, jeżeli:</w:t>
      </w:r>
    </w:p>
    <w:p w14:paraId="598F0FDD" w14:textId="77777777" w:rsidR="00B7278F" w:rsidRDefault="00734CE4" w:rsidP="00B7278F">
      <w:pPr>
        <w:pStyle w:val="Akapitzlist"/>
        <w:numPr>
          <w:ilvl w:val="0"/>
          <w:numId w:val="39"/>
        </w:numPr>
        <w:ind w:left="1418" w:hanging="425"/>
        <w:contextualSpacing/>
        <w:jc w:val="both"/>
        <w:rPr>
          <w:rFonts w:ascii="Arial" w:hAnsi="Arial" w:cs="Arial"/>
          <w:sz w:val="20"/>
          <w:szCs w:val="20"/>
          <w:lang w:eastAsia="en-US"/>
        </w:rPr>
      </w:pPr>
      <w:r w:rsidRPr="00B7278F">
        <w:rPr>
          <w:rFonts w:ascii="Arial" w:hAnsi="Arial" w:cs="Arial"/>
          <w:sz w:val="20"/>
          <w:szCs w:val="20"/>
          <w:lang w:eastAsia="en-US"/>
        </w:rPr>
        <w:t>gdy z przyczyn niezależnych od Wykonawcy, brak jest możliwości wykonania przedmiotu umowy, a łączny okres przerw w jego wykonaniu przekracza 60 dni (przy czym każda z przerw jest nie krótsza niż 30 dni);</w:t>
      </w:r>
    </w:p>
    <w:p w14:paraId="3807C6CF" w14:textId="69F19AFC" w:rsidR="00734CE4" w:rsidRPr="00B7278F" w:rsidRDefault="00B7278F" w:rsidP="00B7278F">
      <w:pPr>
        <w:pStyle w:val="Akapitzlist"/>
        <w:numPr>
          <w:ilvl w:val="0"/>
          <w:numId w:val="39"/>
        </w:numPr>
        <w:ind w:left="1418" w:hanging="425"/>
        <w:contextualSpacing/>
        <w:jc w:val="both"/>
        <w:rPr>
          <w:rFonts w:ascii="Arial" w:hAnsi="Arial" w:cs="Arial"/>
          <w:sz w:val="20"/>
          <w:szCs w:val="20"/>
          <w:lang w:eastAsia="en-US"/>
        </w:rPr>
      </w:pPr>
      <w:r w:rsidRPr="00B7278F">
        <w:rPr>
          <w:rFonts w:ascii="Arial" w:hAnsi="Arial" w:cs="Arial"/>
          <w:sz w:val="20"/>
          <w:szCs w:val="20"/>
          <w:lang w:eastAsia="en-US"/>
        </w:rPr>
        <w:t>z</w:t>
      </w:r>
      <w:r w:rsidR="00734CE4" w:rsidRPr="00B7278F">
        <w:rPr>
          <w:rFonts w:ascii="Arial" w:hAnsi="Arial" w:cs="Arial"/>
          <w:sz w:val="20"/>
          <w:szCs w:val="20"/>
          <w:lang w:eastAsia="en-US"/>
        </w:rPr>
        <w:t xml:space="preserve">amawiający pozostaje w opóźnieniu z jakąkolwiek płatnością wobec Wykonawcy, </w:t>
      </w:r>
      <w:r>
        <w:rPr>
          <w:rFonts w:ascii="Arial" w:hAnsi="Arial" w:cs="Arial"/>
          <w:sz w:val="20"/>
          <w:szCs w:val="20"/>
          <w:lang w:eastAsia="en-US"/>
        </w:rPr>
        <w:br/>
      </w:r>
      <w:r w:rsidR="00734CE4" w:rsidRPr="00B7278F">
        <w:rPr>
          <w:rFonts w:ascii="Arial" w:hAnsi="Arial" w:cs="Arial"/>
          <w:sz w:val="20"/>
          <w:szCs w:val="20"/>
          <w:lang w:eastAsia="en-US"/>
        </w:rPr>
        <w:t xml:space="preserve">a opóźnienie przekracza 14 dni. </w:t>
      </w:r>
    </w:p>
    <w:p w14:paraId="1D62D0DD" w14:textId="1DCC37BD" w:rsidR="00734CE4" w:rsidRPr="00B7278F" w:rsidRDefault="00734CE4" w:rsidP="00B7278F">
      <w:pPr>
        <w:pStyle w:val="Akapitzlist"/>
        <w:numPr>
          <w:ilvl w:val="0"/>
          <w:numId w:val="36"/>
        </w:numPr>
        <w:ind w:left="426" w:hanging="426"/>
        <w:contextualSpacing/>
        <w:jc w:val="both"/>
        <w:rPr>
          <w:rFonts w:ascii="Arial" w:hAnsi="Arial" w:cs="Arial"/>
          <w:sz w:val="20"/>
          <w:szCs w:val="20"/>
          <w:lang w:eastAsia="en-US"/>
        </w:rPr>
      </w:pPr>
      <w:r w:rsidRPr="00B7278F">
        <w:rPr>
          <w:rFonts w:ascii="Arial" w:hAnsi="Arial" w:cs="Arial"/>
          <w:sz w:val="20"/>
          <w:szCs w:val="20"/>
          <w:lang w:eastAsia="en-US"/>
        </w:rPr>
        <w:t xml:space="preserve">W przypadku odstąpienia od umowy Strony sporządzą protokół inwentaryzacji i odbioru prac </w:t>
      </w:r>
      <w:r w:rsidR="00B7278F">
        <w:rPr>
          <w:rFonts w:ascii="Arial" w:hAnsi="Arial" w:cs="Arial"/>
          <w:sz w:val="20"/>
          <w:szCs w:val="20"/>
          <w:lang w:eastAsia="en-US"/>
        </w:rPr>
        <w:br/>
      </w:r>
      <w:r w:rsidRPr="00B7278F">
        <w:rPr>
          <w:rFonts w:ascii="Arial" w:hAnsi="Arial" w:cs="Arial"/>
          <w:sz w:val="20"/>
          <w:szCs w:val="20"/>
          <w:lang w:eastAsia="en-US"/>
        </w:rPr>
        <w:t xml:space="preserve">w toku na dzień odstąpienia. W przypadku </w:t>
      </w:r>
      <w:r w:rsidR="0092554B" w:rsidRPr="00B7278F">
        <w:rPr>
          <w:rFonts w:ascii="Arial" w:hAnsi="Arial" w:cs="Arial"/>
          <w:sz w:val="20"/>
          <w:szCs w:val="20"/>
          <w:lang w:eastAsia="en-US"/>
        </w:rPr>
        <w:t>nieprzystąpienia</w:t>
      </w:r>
      <w:r w:rsidRPr="00B7278F">
        <w:rPr>
          <w:rFonts w:ascii="Arial" w:hAnsi="Arial" w:cs="Arial"/>
          <w:sz w:val="20"/>
          <w:szCs w:val="20"/>
          <w:lang w:eastAsia="en-US"/>
        </w:rPr>
        <w:t xml:space="preserve"> przez wykonawcę w wyznaczonym przez zamawiającego terminie i miejscu do sporządzenia protokołu zamawiający zastrzega sobie prawo do samodzielnego jednostronnego sporządzenia protokołu, który będzie dla stron wiążący. Zamawiający zastrzega, że dokonanie odbioru prac będzie możliwe wyłącznie w odniesieniu </w:t>
      </w:r>
      <w:r w:rsidR="00B7278F">
        <w:rPr>
          <w:rFonts w:ascii="Arial" w:hAnsi="Arial" w:cs="Arial"/>
          <w:sz w:val="20"/>
          <w:szCs w:val="20"/>
          <w:lang w:eastAsia="en-US"/>
        </w:rPr>
        <w:br/>
      </w:r>
      <w:r w:rsidRPr="00B7278F">
        <w:rPr>
          <w:rFonts w:ascii="Arial" w:hAnsi="Arial" w:cs="Arial"/>
          <w:sz w:val="20"/>
          <w:szCs w:val="20"/>
          <w:lang w:eastAsia="en-US"/>
        </w:rPr>
        <w:t>do tych prac, które na dzień odstąpienia mają dla Zamawiającego wartość gospodarczą.</w:t>
      </w:r>
    </w:p>
    <w:p w14:paraId="0AFC813B" w14:textId="77777777" w:rsidR="008A2156" w:rsidRPr="008A2156" w:rsidRDefault="008A2156" w:rsidP="00EC3615">
      <w:pPr>
        <w:contextualSpacing/>
        <w:jc w:val="center"/>
        <w:rPr>
          <w:rFonts w:ascii="Arial" w:hAnsi="Arial" w:cs="Arial"/>
          <w:b/>
          <w:sz w:val="16"/>
          <w:szCs w:val="16"/>
        </w:rPr>
      </w:pPr>
    </w:p>
    <w:p w14:paraId="349DAD12" w14:textId="1AB1859D"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§1</w:t>
      </w:r>
      <w:r w:rsidR="00106585">
        <w:rPr>
          <w:rFonts w:ascii="Arial" w:hAnsi="Arial" w:cs="Arial"/>
          <w:b/>
          <w:sz w:val="20"/>
          <w:szCs w:val="20"/>
        </w:rPr>
        <w:t>7</w:t>
      </w:r>
    </w:p>
    <w:p w14:paraId="20055E30" w14:textId="77777777" w:rsidR="00AF7E50" w:rsidRPr="00D93B78" w:rsidRDefault="00AF7E50" w:rsidP="00EC3615">
      <w:pPr>
        <w:contextualSpacing/>
        <w:jc w:val="center"/>
        <w:rPr>
          <w:rFonts w:ascii="Arial" w:hAnsi="Arial" w:cs="Arial"/>
          <w:b/>
          <w:sz w:val="20"/>
          <w:szCs w:val="20"/>
        </w:rPr>
      </w:pPr>
      <w:r w:rsidRPr="00D93B78">
        <w:rPr>
          <w:rFonts w:ascii="Arial" w:hAnsi="Arial" w:cs="Arial"/>
          <w:b/>
          <w:sz w:val="20"/>
          <w:szCs w:val="20"/>
        </w:rPr>
        <w:t>Postanowienia końcowe</w:t>
      </w:r>
    </w:p>
    <w:p w14:paraId="23E10D88" w14:textId="6886DEF4" w:rsidR="00AF7E50" w:rsidRPr="00D93B78" w:rsidRDefault="00AF7E50" w:rsidP="00B9091D">
      <w:pPr>
        <w:widowControl w:val="0"/>
        <w:numPr>
          <w:ilvl w:val="0"/>
          <w:numId w:val="3"/>
        </w:numPr>
        <w:tabs>
          <w:tab w:val="left" w:pos="426"/>
        </w:tabs>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Ewentualne spory mogące wynikać z wykonania niniejszej umowy strony poddadzą</w:t>
      </w:r>
      <w:r w:rsidR="00651355">
        <w:rPr>
          <w:rFonts w:ascii="Arial" w:hAnsi="Arial" w:cs="Arial"/>
          <w:sz w:val="20"/>
          <w:szCs w:val="20"/>
        </w:rPr>
        <w:t xml:space="preserve"> </w:t>
      </w:r>
      <w:r w:rsidRPr="00D93B78">
        <w:rPr>
          <w:rFonts w:ascii="Arial" w:hAnsi="Arial" w:cs="Arial"/>
          <w:sz w:val="20"/>
          <w:szCs w:val="20"/>
        </w:rPr>
        <w:t>pod rozstrzygnięcie sądu właściwego dla siedziby Zamawiającego.</w:t>
      </w:r>
    </w:p>
    <w:p w14:paraId="0BD0EB08" w14:textId="44C676C1" w:rsidR="00AF7E50" w:rsidRPr="00D93B78" w:rsidRDefault="00AF7E50" w:rsidP="00B9091D">
      <w:pPr>
        <w:widowControl w:val="0"/>
        <w:numPr>
          <w:ilvl w:val="0"/>
          <w:numId w:val="3"/>
        </w:numPr>
        <w:tabs>
          <w:tab w:val="left" w:pos="426"/>
        </w:tabs>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 xml:space="preserve">W sprawach nieuregulowanych umową mają zastosowanie odpowiednie przepisy </w:t>
      </w:r>
      <w:r w:rsidR="0092554B" w:rsidRPr="00D93B78">
        <w:rPr>
          <w:rFonts w:ascii="Arial" w:hAnsi="Arial" w:cs="Arial"/>
          <w:sz w:val="20"/>
          <w:szCs w:val="20"/>
        </w:rPr>
        <w:t>ustawy Prawo</w:t>
      </w:r>
      <w:r w:rsidRPr="00D93B78">
        <w:rPr>
          <w:rFonts w:ascii="Arial" w:hAnsi="Arial" w:cs="Arial"/>
          <w:sz w:val="20"/>
          <w:szCs w:val="20"/>
        </w:rPr>
        <w:t xml:space="preserve"> zamówień publicznych, ustawy Kodeks Cywilny, ustawy – Prawo budowlane oraz innych przepisów prawnych właściwych w przedmiocie niniejszej umowy.</w:t>
      </w:r>
    </w:p>
    <w:p w14:paraId="68D55677" w14:textId="2E4E55F5" w:rsidR="00AF7E50" w:rsidRPr="00D93B78" w:rsidRDefault="00AF7E50" w:rsidP="00B9091D">
      <w:pPr>
        <w:widowControl w:val="0"/>
        <w:numPr>
          <w:ilvl w:val="0"/>
          <w:numId w:val="3"/>
        </w:numPr>
        <w:tabs>
          <w:tab w:val="left" w:pos="426"/>
        </w:tabs>
        <w:autoSpaceDN w:val="0"/>
        <w:ind w:left="426" w:hanging="426"/>
        <w:contextualSpacing/>
        <w:jc w:val="both"/>
        <w:textAlignment w:val="baseline"/>
        <w:rPr>
          <w:rFonts w:ascii="Arial" w:hAnsi="Arial" w:cs="Arial"/>
          <w:sz w:val="20"/>
          <w:szCs w:val="20"/>
        </w:rPr>
      </w:pPr>
      <w:r w:rsidRPr="00D93B78">
        <w:rPr>
          <w:rFonts w:ascii="Arial" w:hAnsi="Arial" w:cs="Arial"/>
          <w:sz w:val="20"/>
          <w:szCs w:val="20"/>
        </w:rPr>
        <w:t>Umowa została sporządzona w trzech jednobrzmiących egzemplarzach: dwa egzemplarze</w:t>
      </w:r>
      <w:r w:rsidR="00085E9D">
        <w:rPr>
          <w:rFonts w:ascii="Arial" w:hAnsi="Arial" w:cs="Arial"/>
          <w:sz w:val="20"/>
          <w:szCs w:val="20"/>
        </w:rPr>
        <w:t xml:space="preserve"> </w:t>
      </w:r>
      <w:r w:rsidRPr="00D93B78">
        <w:rPr>
          <w:rFonts w:ascii="Arial" w:hAnsi="Arial" w:cs="Arial"/>
          <w:sz w:val="20"/>
          <w:szCs w:val="20"/>
        </w:rPr>
        <w:t>dla Zamawiającego a jeden dla Wykonawcy.</w:t>
      </w:r>
    </w:p>
    <w:p w14:paraId="5B62F4C9" w14:textId="77777777" w:rsidR="00A04836" w:rsidRPr="00D93B78" w:rsidRDefault="00A04836" w:rsidP="00B9091D">
      <w:pPr>
        <w:widowControl w:val="0"/>
        <w:numPr>
          <w:ilvl w:val="0"/>
          <w:numId w:val="3"/>
        </w:numPr>
        <w:tabs>
          <w:tab w:val="left" w:pos="426"/>
        </w:tabs>
        <w:autoSpaceDN w:val="0"/>
        <w:ind w:left="426" w:hanging="426"/>
        <w:contextualSpacing/>
        <w:jc w:val="both"/>
        <w:textAlignment w:val="baseline"/>
        <w:rPr>
          <w:rFonts w:ascii="Arial" w:hAnsi="Arial" w:cs="Arial"/>
          <w:sz w:val="20"/>
          <w:szCs w:val="20"/>
        </w:rPr>
      </w:pPr>
      <w:r w:rsidRPr="00D93B78">
        <w:rPr>
          <w:rFonts w:ascii="Arial" w:hAnsi="Arial" w:cs="Arial"/>
          <w:b/>
          <w:bCs/>
          <w:sz w:val="20"/>
          <w:szCs w:val="20"/>
        </w:rPr>
        <w:t>Klauzula Informacyjna dotycząca Przetwarzania Danych Osobowych.</w:t>
      </w:r>
    </w:p>
    <w:p w14:paraId="7E55AFE3" w14:textId="06E432DB" w:rsidR="00A04836" w:rsidRPr="00D93B78" w:rsidRDefault="00A04836" w:rsidP="00B9091D">
      <w:pPr>
        <w:pStyle w:val="Akapitzlist"/>
        <w:numPr>
          <w:ilvl w:val="1"/>
          <w:numId w:val="3"/>
        </w:numPr>
        <w:overflowPunct w:val="0"/>
        <w:autoSpaceDN w:val="0"/>
        <w:ind w:left="993" w:hanging="567"/>
        <w:contextualSpacing/>
        <w:jc w:val="both"/>
        <w:textAlignment w:val="baseline"/>
        <w:rPr>
          <w:rFonts w:ascii="Arial" w:hAnsi="Arial" w:cs="Arial"/>
          <w:sz w:val="20"/>
          <w:szCs w:val="20"/>
          <w:lang w:eastAsia="en-US"/>
        </w:rPr>
      </w:pPr>
      <w:r w:rsidRPr="00D93B78">
        <w:rPr>
          <w:rFonts w:ascii="Arial" w:hAnsi="Arial" w:cs="Arial"/>
          <w:sz w:val="20"/>
          <w:szCs w:val="20"/>
        </w:rPr>
        <w:t xml:space="preserve">Na podstawie art. 13 Rozporządzenia Parlamentu Europejskiego i Rady (UE) 2016/679 </w:t>
      </w:r>
      <w:r w:rsidR="00263180">
        <w:rPr>
          <w:rFonts w:ascii="Arial" w:hAnsi="Arial" w:cs="Arial"/>
          <w:sz w:val="20"/>
          <w:szCs w:val="20"/>
        </w:rPr>
        <w:br/>
      </w:r>
      <w:r w:rsidRPr="00D93B78">
        <w:rPr>
          <w:rFonts w:ascii="Arial" w:hAnsi="Arial" w:cs="Arial"/>
          <w:sz w:val="20"/>
          <w:szCs w:val="20"/>
        </w:rPr>
        <w:t xml:space="preserve">z dnia 27 kwietnia 2016 r. w sprawie ochrony osób fizycznych w związku z przetwarzaniem </w:t>
      </w:r>
      <w:r w:rsidRPr="00D93B78">
        <w:rPr>
          <w:rFonts w:ascii="Arial" w:hAnsi="Arial" w:cs="Arial"/>
          <w:sz w:val="20"/>
          <w:szCs w:val="20"/>
        </w:rPr>
        <w:lastRenderedPageBreak/>
        <w:t xml:space="preserve">danych osobowych i w sprawie swobodnego przepływu takich danych oraz uchylenia dyrektywy 95/46/WE (ogólne rozporządzenie o ochronie danych), publ. Dz. Urz. UE L </w:t>
      </w:r>
      <w:r w:rsidR="00263180">
        <w:rPr>
          <w:rFonts w:ascii="Arial" w:hAnsi="Arial" w:cs="Arial"/>
          <w:sz w:val="20"/>
          <w:szCs w:val="20"/>
        </w:rPr>
        <w:br/>
      </w:r>
      <w:r w:rsidRPr="00D93B78">
        <w:rPr>
          <w:rFonts w:ascii="Arial" w:hAnsi="Arial" w:cs="Arial"/>
          <w:sz w:val="20"/>
          <w:szCs w:val="20"/>
        </w:rPr>
        <w:t>Nr 119, s. 1 informujemy, iż:</w:t>
      </w:r>
    </w:p>
    <w:p w14:paraId="384994BF" w14:textId="03A84E71" w:rsidR="00A04836" w:rsidRPr="00D93B78" w:rsidRDefault="00A04836" w:rsidP="00B7278F">
      <w:pPr>
        <w:pStyle w:val="Akapitzlist"/>
        <w:numPr>
          <w:ilvl w:val="0"/>
          <w:numId w:val="14"/>
        </w:numPr>
        <w:suppressAutoHyphens w:val="0"/>
        <w:ind w:left="1843" w:hanging="425"/>
        <w:contextualSpacing/>
        <w:jc w:val="both"/>
        <w:rPr>
          <w:rFonts w:ascii="Arial" w:hAnsi="Arial" w:cs="Arial"/>
          <w:sz w:val="20"/>
          <w:szCs w:val="20"/>
        </w:rPr>
      </w:pPr>
      <w:r w:rsidRPr="00D93B78">
        <w:rPr>
          <w:rFonts w:ascii="Arial" w:hAnsi="Arial" w:cs="Arial"/>
          <w:sz w:val="20"/>
          <w:szCs w:val="20"/>
        </w:rPr>
        <w:t xml:space="preserve">administratorem danych osobowych jest </w:t>
      </w:r>
      <w:r w:rsidRPr="00D93B78">
        <w:rPr>
          <w:rFonts w:ascii="Arial" w:hAnsi="Arial" w:cs="Arial"/>
          <w:b/>
          <w:sz w:val="20"/>
          <w:szCs w:val="20"/>
        </w:rPr>
        <w:t>Burmistrz Miasta i Gminy Przysucha</w:t>
      </w:r>
      <w:r w:rsidRPr="00D93B78">
        <w:rPr>
          <w:rFonts w:ascii="Arial" w:hAnsi="Arial" w:cs="Arial"/>
          <w:sz w:val="20"/>
          <w:szCs w:val="20"/>
        </w:rPr>
        <w:t xml:space="preserve"> </w:t>
      </w:r>
      <w:r w:rsidR="00263180">
        <w:rPr>
          <w:rFonts w:ascii="Arial" w:hAnsi="Arial" w:cs="Arial"/>
          <w:sz w:val="20"/>
          <w:szCs w:val="20"/>
        </w:rPr>
        <w:br/>
      </w:r>
      <w:r w:rsidRPr="00D93B78">
        <w:rPr>
          <w:rFonts w:ascii="Arial" w:hAnsi="Arial" w:cs="Arial"/>
          <w:sz w:val="20"/>
          <w:szCs w:val="20"/>
        </w:rPr>
        <w:t>z siedzibą Plac Kolberga 11, 26-400 Przysucha, telefon</w:t>
      </w:r>
      <w:r w:rsidRPr="00D93B78">
        <w:rPr>
          <w:rFonts w:ascii="Arial" w:hAnsi="Arial" w:cs="Arial"/>
          <w:b/>
          <w:sz w:val="20"/>
          <w:szCs w:val="20"/>
        </w:rPr>
        <w:t xml:space="preserve"> </w:t>
      </w:r>
      <w:r w:rsidRPr="00D93B78">
        <w:rPr>
          <w:rFonts w:ascii="Arial" w:hAnsi="Arial" w:cs="Arial"/>
          <w:sz w:val="20"/>
          <w:szCs w:val="20"/>
        </w:rPr>
        <w:t>48</w:t>
      </w:r>
      <w:r w:rsidR="00085E9D">
        <w:rPr>
          <w:rFonts w:ascii="Arial" w:hAnsi="Arial" w:cs="Arial"/>
          <w:sz w:val="20"/>
          <w:szCs w:val="20"/>
        </w:rPr>
        <w:t> </w:t>
      </w:r>
      <w:r w:rsidRPr="00D93B78">
        <w:rPr>
          <w:rFonts w:ascii="Arial" w:hAnsi="Arial" w:cs="Arial"/>
          <w:sz w:val="20"/>
          <w:szCs w:val="20"/>
        </w:rPr>
        <w:t>675</w:t>
      </w:r>
      <w:r w:rsidR="00085E9D">
        <w:rPr>
          <w:rFonts w:ascii="Arial" w:hAnsi="Arial" w:cs="Arial"/>
          <w:sz w:val="20"/>
          <w:szCs w:val="20"/>
        </w:rPr>
        <w:t xml:space="preserve"> </w:t>
      </w:r>
      <w:r w:rsidRPr="00D93B78">
        <w:rPr>
          <w:rFonts w:ascii="Arial" w:hAnsi="Arial" w:cs="Arial"/>
          <w:sz w:val="20"/>
          <w:szCs w:val="20"/>
        </w:rPr>
        <w:t>22</w:t>
      </w:r>
      <w:r w:rsidR="00085E9D">
        <w:rPr>
          <w:rFonts w:ascii="Arial" w:hAnsi="Arial" w:cs="Arial"/>
          <w:sz w:val="20"/>
          <w:szCs w:val="20"/>
        </w:rPr>
        <w:t xml:space="preserve"> </w:t>
      </w:r>
      <w:r w:rsidRPr="00D93B78">
        <w:rPr>
          <w:rFonts w:ascii="Arial" w:hAnsi="Arial" w:cs="Arial"/>
          <w:sz w:val="20"/>
          <w:szCs w:val="20"/>
        </w:rPr>
        <w:t>19, email:</w:t>
      </w:r>
      <w:r w:rsidR="00085E9D">
        <w:rPr>
          <w:rFonts w:ascii="Arial" w:hAnsi="Arial" w:cs="Arial"/>
          <w:sz w:val="20"/>
          <w:szCs w:val="20"/>
        </w:rPr>
        <w:t xml:space="preserve"> </w:t>
      </w:r>
      <w:hyperlink r:id="rId9" w:history="1">
        <w:r w:rsidR="00085E9D" w:rsidRPr="00F62000">
          <w:rPr>
            <w:rStyle w:val="Hipercze"/>
            <w:rFonts w:ascii="Arial" w:hAnsi="Arial" w:cs="Arial"/>
            <w:sz w:val="20"/>
            <w:szCs w:val="20"/>
          </w:rPr>
          <w:t>sekretariat@gminaprzysucha.pl</w:t>
        </w:r>
      </w:hyperlink>
    </w:p>
    <w:p w14:paraId="79DC31D5" w14:textId="1F831E33" w:rsidR="00A04836" w:rsidRPr="00D93B78" w:rsidRDefault="00A04836" w:rsidP="00B7278F">
      <w:pPr>
        <w:pStyle w:val="Akapitzlist"/>
        <w:numPr>
          <w:ilvl w:val="0"/>
          <w:numId w:val="14"/>
        </w:numPr>
        <w:suppressAutoHyphens w:val="0"/>
        <w:ind w:left="1843" w:hanging="425"/>
        <w:contextualSpacing/>
        <w:jc w:val="both"/>
        <w:rPr>
          <w:rFonts w:ascii="Arial" w:hAnsi="Arial" w:cs="Arial"/>
          <w:sz w:val="20"/>
          <w:szCs w:val="20"/>
        </w:rPr>
      </w:pPr>
      <w:r w:rsidRPr="00D93B78">
        <w:rPr>
          <w:rFonts w:ascii="Arial" w:hAnsi="Arial" w:cs="Arial"/>
          <w:sz w:val="20"/>
          <w:szCs w:val="20"/>
        </w:rPr>
        <w:t xml:space="preserve">w sprawach z zakresu ochrony danych osobowych mogą Państwo kontaktować się z Inspektorem Ochrony Danych pod adresem e-mail: </w:t>
      </w:r>
      <w:hyperlink r:id="rId10" w:history="1">
        <w:r w:rsidRPr="00D93B78">
          <w:rPr>
            <w:rStyle w:val="Hipercze"/>
            <w:rFonts w:ascii="Arial" w:hAnsi="Arial" w:cs="Arial"/>
            <w:sz w:val="20"/>
            <w:szCs w:val="20"/>
          </w:rPr>
          <w:t>inspektor@cbi24.pl</w:t>
        </w:r>
      </w:hyperlink>
    </w:p>
    <w:p w14:paraId="0F70BF67" w14:textId="49949D76" w:rsidR="00A04836" w:rsidRPr="00D93B78" w:rsidRDefault="00A04836" w:rsidP="00B7278F">
      <w:pPr>
        <w:pStyle w:val="Akapitzlist"/>
        <w:numPr>
          <w:ilvl w:val="0"/>
          <w:numId w:val="14"/>
        </w:numPr>
        <w:suppressAutoHyphens w:val="0"/>
        <w:ind w:left="1843" w:hanging="425"/>
        <w:contextualSpacing/>
        <w:jc w:val="both"/>
        <w:rPr>
          <w:rFonts w:ascii="Arial" w:hAnsi="Arial" w:cs="Arial"/>
          <w:sz w:val="20"/>
          <w:szCs w:val="20"/>
        </w:rPr>
      </w:pPr>
      <w:r w:rsidRPr="00D93B78">
        <w:rPr>
          <w:rFonts w:ascii="Arial" w:hAnsi="Arial" w:cs="Arial"/>
          <w:sz w:val="20"/>
          <w:szCs w:val="20"/>
        </w:rPr>
        <w:t xml:space="preserve">dane osobowe będą przetwarzane w celu realizacji zadania publicznego </w:t>
      </w:r>
      <w:r w:rsidR="00B7278F">
        <w:rPr>
          <w:rFonts w:ascii="Arial" w:hAnsi="Arial" w:cs="Arial"/>
          <w:sz w:val="20"/>
          <w:szCs w:val="20"/>
        </w:rPr>
        <w:br/>
      </w:r>
      <w:r w:rsidRPr="00D93B78">
        <w:rPr>
          <w:rFonts w:ascii="Arial" w:hAnsi="Arial" w:cs="Arial"/>
          <w:sz w:val="20"/>
          <w:szCs w:val="20"/>
        </w:rPr>
        <w:t>na terenie Gminy i Miasta Przysucha w zakresie objętym niniejszą umową;</w:t>
      </w:r>
    </w:p>
    <w:p w14:paraId="736B922E" w14:textId="042A3B76" w:rsidR="00A04836" w:rsidRPr="00D93B78" w:rsidRDefault="00A04836" w:rsidP="00B7278F">
      <w:pPr>
        <w:pStyle w:val="Akapitzlist"/>
        <w:numPr>
          <w:ilvl w:val="0"/>
          <w:numId w:val="14"/>
        </w:numPr>
        <w:suppressAutoHyphens w:val="0"/>
        <w:ind w:left="1843" w:hanging="425"/>
        <w:contextualSpacing/>
        <w:jc w:val="both"/>
        <w:rPr>
          <w:rFonts w:ascii="Arial" w:hAnsi="Arial" w:cs="Arial"/>
          <w:sz w:val="20"/>
          <w:szCs w:val="20"/>
        </w:rPr>
      </w:pPr>
      <w:r w:rsidRPr="00D93B78">
        <w:rPr>
          <w:rFonts w:ascii="Arial" w:hAnsi="Arial" w:cs="Arial"/>
          <w:sz w:val="20"/>
          <w:szCs w:val="20"/>
        </w:rPr>
        <w:t xml:space="preserve">dane osobowe będą przetwarzane przez okres niezbędny do realizacji ww. celu </w:t>
      </w:r>
      <w:r w:rsidRPr="00D93B78">
        <w:rPr>
          <w:rFonts w:ascii="Arial" w:hAnsi="Arial" w:cs="Arial"/>
          <w:sz w:val="20"/>
          <w:szCs w:val="20"/>
        </w:rPr>
        <w:br/>
        <w:t>z uwzględnieniem okresów przechowywania określonych w przepisach odrębnych, w tym przepisów archiwalnych;</w:t>
      </w:r>
    </w:p>
    <w:p w14:paraId="00D3DEA8" w14:textId="6D2AE860" w:rsidR="00A04836" w:rsidRPr="00D93B78" w:rsidRDefault="00A04836" w:rsidP="00B7278F">
      <w:pPr>
        <w:pStyle w:val="Akapitzlist"/>
        <w:numPr>
          <w:ilvl w:val="0"/>
          <w:numId w:val="14"/>
        </w:numPr>
        <w:suppressAutoHyphens w:val="0"/>
        <w:ind w:left="1843" w:hanging="425"/>
        <w:contextualSpacing/>
        <w:jc w:val="both"/>
        <w:rPr>
          <w:rFonts w:ascii="Arial" w:hAnsi="Arial" w:cs="Arial"/>
          <w:sz w:val="20"/>
          <w:szCs w:val="20"/>
        </w:rPr>
      </w:pPr>
      <w:r w:rsidRPr="00D93B78">
        <w:rPr>
          <w:rFonts w:ascii="Arial" w:hAnsi="Arial" w:cs="Arial"/>
          <w:sz w:val="20"/>
          <w:szCs w:val="20"/>
          <w:u w:val="single"/>
        </w:rPr>
        <w:t>podstawą prawną przetwarzania danych jest art. 6 ust. 1 lit. b) ww.</w:t>
      </w:r>
      <w:r w:rsidR="0092554B">
        <w:rPr>
          <w:rFonts w:ascii="Arial" w:hAnsi="Arial" w:cs="Arial"/>
          <w:sz w:val="20"/>
          <w:szCs w:val="20"/>
          <w:u w:val="single"/>
        </w:rPr>
        <w:t xml:space="preserve"> </w:t>
      </w:r>
      <w:r w:rsidRPr="00D93B78">
        <w:rPr>
          <w:rFonts w:ascii="Arial" w:hAnsi="Arial" w:cs="Arial"/>
          <w:sz w:val="20"/>
          <w:szCs w:val="20"/>
          <w:u w:val="single"/>
        </w:rPr>
        <w:t>rozporządzenia;</w:t>
      </w:r>
    </w:p>
    <w:p w14:paraId="5B1194E4" w14:textId="77777777" w:rsidR="00A04836" w:rsidRPr="00D93B78" w:rsidRDefault="00A04836" w:rsidP="00B7278F">
      <w:pPr>
        <w:pStyle w:val="Akapitzlist"/>
        <w:numPr>
          <w:ilvl w:val="0"/>
          <w:numId w:val="14"/>
        </w:numPr>
        <w:suppressAutoHyphens w:val="0"/>
        <w:ind w:left="1843" w:hanging="425"/>
        <w:contextualSpacing/>
        <w:jc w:val="both"/>
        <w:rPr>
          <w:rFonts w:ascii="Arial" w:hAnsi="Arial" w:cs="Arial"/>
          <w:sz w:val="20"/>
          <w:szCs w:val="20"/>
        </w:rPr>
      </w:pPr>
      <w:r w:rsidRPr="00D93B78">
        <w:rPr>
          <w:rFonts w:ascii="Arial" w:hAnsi="Arial" w:cs="Arial"/>
          <w:sz w:val="20"/>
          <w:szCs w:val="20"/>
        </w:rPr>
        <w:t xml:space="preserve">odbiorcą Pani/Pana danych będą podmioty, które na podstawie zawartych umów przetwarzają dane osobowe w imieniu Administratora. </w:t>
      </w:r>
    </w:p>
    <w:p w14:paraId="4C89E212" w14:textId="77777777" w:rsidR="00A04836" w:rsidRPr="00D93B78" w:rsidRDefault="00A04836" w:rsidP="00263180">
      <w:pPr>
        <w:pStyle w:val="Akapitzlist"/>
        <w:numPr>
          <w:ilvl w:val="1"/>
          <w:numId w:val="3"/>
        </w:numPr>
        <w:suppressAutoHyphens w:val="0"/>
        <w:ind w:left="993" w:hanging="567"/>
        <w:contextualSpacing/>
        <w:jc w:val="both"/>
        <w:rPr>
          <w:rFonts w:ascii="Arial" w:hAnsi="Arial" w:cs="Arial"/>
          <w:sz w:val="20"/>
          <w:szCs w:val="20"/>
        </w:rPr>
      </w:pPr>
      <w:r w:rsidRPr="00D93B78">
        <w:rPr>
          <w:rFonts w:ascii="Arial" w:hAnsi="Arial" w:cs="Arial"/>
          <w:sz w:val="20"/>
          <w:szCs w:val="20"/>
        </w:rPr>
        <w:t>Osoba, której dane dotyczą ma prawo do:</w:t>
      </w:r>
    </w:p>
    <w:p w14:paraId="60B2996A" w14:textId="00800035" w:rsidR="00A04836" w:rsidRPr="00D93B78" w:rsidRDefault="00A04836" w:rsidP="00B7278F">
      <w:pPr>
        <w:pStyle w:val="Akapitzlist"/>
        <w:numPr>
          <w:ilvl w:val="0"/>
          <w:numId w:val="15"/>
        </w:numPr>
        <w:suppressAutoHyphens w:val="0"/>
        <w:ind w:left="1843" w:hanging="425"/>
        <w:contextualSpacing/>
        <w:jc w:val="both"/>
        <w:rPr>
          <w:rFonts w:ascii="Arial" w:hAnsi="Arial" w:cs="Arial"/>
          <w:sz w:val="20"/>
          <w:szCs w:val="20"/>
        </w:rPr>
      </w:pPr>
      <w:r w:rsidRPr="00D93B78">
        <w:rPr>
          <w:rFonts w:ascii="Arial" w:hAnsi="Arial" w:cs="Arial"/>
          <w:sz w:val="20"/>
          <w:szCs w:val="20"/>
        </w:rPr>
        <w:t xml:space="preserve">dostępu do treści swoich danych oraz możliwości ich poprawiania, sprostowania, ograniczenia przetwarzania oraz do przenoszenia swoich danych, a także – </w:t>
      </w:r>
      <w:r w:rsidR="00263180">
        <w:rPr>
          <w:rFonts w:ascii="Arial" w:hAnsi="Arial" w:cs="Arial"/>
          <w:sz w:val="20"/>
          <w:szCs w:val="20"/>
        </w:rPr>
        <w:br/>
      </w:r>
      <w:r w:rsidRPr="00D93B78">
        <w:rPr>
          <w:rFonts w:ascii="Arial" w:hAnsi="Arial" w:cs="Arial"/>
          <w:sz w:val="20"/>
          <w:szCs w:val="20"/>
        </w:rPr>
        <w:t xml:space="preserve">w przypadkach przewidzianych prawem – prawo do usunięcia danych i prawo </w:t>
      </w:r>
      <w:r w:rsidR="00B7278F">
        <w:rPr>
          <w:rFonts w:ascii="Arial" w:hAnsi="Arial" w:cs="Arial"/>
          <w:sz w:val="20"/>
          <w:szCs w:val="20"/>
        </w:rPr>
        <w:br/>
      </w:r>
      <w:r w:rsidRPr="00D93B78">
        <w:rPr>
          <w:rFonts w:ascii="Arial" w:hAnsi="Arial" w:cs="Arial"/>
          <w:sz w:val="20"/>
          <w:szCs w:val="20"/>
        </w:rPr>
        <w:t>do wniesienia sprzeciwu wobec przetwarzania Państwa danych.</w:t>
      </w:r>
    </w:p>
    <w:p w14:paraId="3EB45F49" w14:textId="64908AD8" w:rsidR="00A04836" w:rsidRPr="00D93B78" w:rsidRDefault="00A04836" w:rsidP="00B7278F">
      <w:pPr>
        <w:pStyle w:val="Akapitzlist"/>
        <w:numPr>
          <w:ilvl w:val="0"/>
          <w:numId w:val="15"/>
        </w:numPr>
        <w:suppressAutoHyphens w:val="0"/>
        <w:ind w:left="1843" w:hanging="425"/>
        <w:contextualSpacing/>
        <w:jc w:val="both"/>
        <w:rPr>
          <w:rFonts w:ascii="Arial" w:hAnsi="Arial" w:cs="Arial"/>
          <w:sz w:val="20"/>
          <w:szCs w:val="20"/>
        </w:rPr>
      </w:pPr>
      <w:bookmarkStart w:id="6" w:name="_Hlk515218261"/>
      <w:r w:rsidRPr="00D93B78">
        <w:rPr>
          <w:rFonts w:ascii="Arial" w:hAnsi="Arial" w:cs="Arial"/>
          <w:sz w:val="20"/>
          <w:szCs w:val="20"/>
        </w:rPr>
        <w:t xml:space="preserve">wniesienia skargi do organu nadzorczego w </w:t>
      </w:r>
      <w:r w:rsidR="0092554B" w:rsidRPr="00D93B78">
        <w:rPr>
          <w:rFonts w:ascii="Arial" w:hAnsi="Arial" w:cs="Arial"/>
          <w:sz w:val="20"/>
          <w:szCs w:val="20"/>
        </w:rPr>
        <w:t>przypadku,</w:t>
      </w:r>
      <w:r w:rsidRPr="00D93B78">
        <w:rPr>
          <w:rFonts w:ascii="Arial" w:hAnsi="Arial" w:cs="Arial"/>
          <w:sz w:val="20"/>
          <w:szCs w:val="20"/>
        </w:rPr>
        <w:t xml:space="preserve"> gdy przetwarzanie danych odbywa się</w:t>
      </w:r>
      <w:r w:rsidR="00263180">
        <w:rPr>
          <w:rFonts w:ascii="Arial" w:hAnsi="Arial" w:cs="Arial"/>
          <w:sz w:val="20"/>
          <w:szCs w:val="20"/>
        </w:rPr>
        <w:t xml:space="preserve"> </w:t>
      </w:r>
      <w:r w:rsidRPr="00D93B78">
        <w:rPr>
          <w:rFonts w:ascii="Arial" w:hAnsi="Arial" w:cs="Arial"/>
          <w:sz w:val="20"/>
          <w:szCs w:val="20"/>
        </w:rPr>
        <w:t xml:space="preserve">z naruszeniem przepisów powyższego rozporządzenia, </w:t>
      </w:r>
      <w:r w:rsidR="00B7278F">
        <w:rPr>
          <w:rFonts w:ascii="Arial" w:hAnsi="Arial" w:cs="Arial"/>
          <w:sz w:val="20"/>
          <w:szCs w:val="20"/>
        </w:rPr>
        <w:br/>
      </w:r>
      <w:r w:rsidRPr="00D93B78">
        <w:rPr>
          <w:rFonts w:ascii="Arial" w:hAnsi="Arial" w:cs="Arial"/>
          <w:sz w:val="20"/>
          <w:szCs w:val="20"/>
        </w:rPr>
        <w:t>tj. Prezesa Urzędu Ochrony Danych Osobowych, ul. Stawki 2, 00-193 Warszawa</w:t>
      </w:r>
      <w:bookmarkEnd w:id="6"/>
      <w:r w:rsidRPr="00D93B78">
        <w:rPr>
          <w:rFonts w:ascii="Arial" w:hAnsi="Arial" w:cs="Arial"/>
          <w:sz w:val="20"/>
          <w:szCs w:val="20"/>
        </w:rPr>
        <w:t>.</w:t>
      </w:r>
    </w:p>
    <w:p w14:paraId="28B83CF3" w14:textId="77777777" w:rsidR="00A04836" w:rsidRPr="00D93B78" w:rsidRDefault="00A04836" w:rsidP="00263180">
      <w:pPr>
        <w:pStyle w:val="Akapitzlist"/>
        <w:numPr>
          <w:ilvl w:val="1"/>
          <w:numId w:val="3"/>
        </w:numPr>
        <w:suppressAutoHyphens w:val="0"/>
        <w:ind w:left="993" w:hanging="567"/>
        <w:contextualSpacing/>
        <w:jc w:val="both"/>
        <w:rPr>
          <w:rFonts w:ascii="Arial" w:hAnsi="Arial" w:cs="Arial"/>
          <w:sz w:val="20"/>
          <w:szCs w:val="20"/>
        </w:rPr>
      </w:pPr>
      <w:r w:rsidRPr="00D93B78">
        <w:rPr>
          <w:rFonts w:ascii="Arial" w:hAnsi="Arial" w:cs="Arial"/>
          <w:sz w:val="20"/>
          <w:szCs w:val="20"/>
        </w:rPr>
        <w:t>Podanie danych osobowych jest warunkiem zawarcia umowy cywilnoprawnej. Osoba, której dane dotyczą jest zobowiązana do ich podania. Konsekwencją niepodania danych osobowych jest brak możliwości zawarcia umowy o powierzenie realizacji zadania publicznego wskazanego w umowie.</w:t>
      </w:r>
    </w:p>
    <w:p w14:paraId="748718A5" w14:textId="146C45C1" w:rsidR="00464E8D" w:rsidRPr="00D368E1" w:rsidRDefault="00A04836" w:rsidP="00EC3615">
      <w:pPr>
        <w:pStyle w:val="Akapitzlist"/>
        <w:numPr>
          <w:ilvl w:val="1"/>
          <w:numId w:val="3"/>
        </w:numPr>
        <w:suppressAutoHyphens w:val="0"/>
        <w:ind w:left="993" w:hanging="567"/>
        <w:contextualSpacing/>
        <w:jc w:val="both"/>
        <w:rPr>
          <w:rFonts w:ascii="Arial" w:hAnsi="Arial" w:cs="Arial"/>
          <w:sz w:val="20"/>
          <w:szCs w:val="20"/>
        </w:rPr>
      </w:pPr>
      <w:r w:rsidRPr="00D93B78">
        <w:rPr>
          <w:rFonts w:ascii="Arial" w:hAnsi="Arial" w:cs="Arial"/>
          <w:sz w:val="20"/>
          <w:szCs w:val="20"/>
        </w:rPr>
        <w:t>Ponadto informujemy, iż w związku z przetwarzaniem Pani/Pana danych osobowych nie podlega Pan/Pani decyzjom, które się opierają wyłącznie na zautomatyzowanym przetwarzaniu, w tym profilowaniu, o czym stanowi art. 22 ogólnego rozporządzenia</w:t>
      </w:r>
      <w:r w:rsidR="00263180">
        <w:rPr>
          <w:rFonts w:ascii="Arial" w:hAnsi="Arial" w:cs="Arial"/>
          <w:sz w:val="20"/>
          <w:szCs w:val="20"/>
        </w:rPr>
        <w:t xml:space="preserve"> </w:t>
      </w:r>
      <w:r w:rsidR="00263180">
        <w:rPr>
          <w:rFonts w:ascii="Arial" w:hAnsi="Arial" w:cs="Arial"/>
          <w:sz w:val="20"/>
          <w:szCs w:val="20"/>
        </w:rPr>
        <w:br/>
      </w:r>
      <w:r w:rsidRPr="00D93B78">
        <w:rPr>
          <w:rFonts w:ascii="Arial" w:hAnsi="Arial" w:cs="Arial"/>
          <w:sz w:val="20"/>
          <w:szCs w:val="20"/>
        </w:rPr>
        <w:t xml:space="preserve">o ochronie danych osobowych. </w:t>
      </w:r>
      <w:r w:rsidR="00AF7E50" w:rsidRPr="00E92356">
        <w:rPr>
          <w:rFonts w:ascii="Arial" w:hAnsi="Arial" w:cs="Arial"/>
          <w:sz w:val="20"/>
          <w:szCs w:val="20"/>
        </w:rPr>
        <w:t xml:space="preserve">  </w:t>
      </w:r>
      <w:r w:rsidR="00AF7E50" w:rsidRPr="00E92356">
        <w:rPr>
          <w:rFonts w:ascii="Arial" w:hAnsi="Arial" w:cs="Arial"/>
          <w:b/>
          <w:sz w:val="20"/>
          <w:szCs w:val="20"/>
        </w:rPr>
        <w:t xml:space="preserve">      </w:t>
      </w:r>
    </w:p>
    <w:p w14:paraId="2FE87855" w14:textId="77777777" w:rsidR="00464E8D" w:rsidRPr="00D93B78" w:rsidRDefault="00464E8D" w:rsidP="00EC3615">
      <w:pPr>
        <w:contextualSpacing/>
        <w:jc w:val="both"/>
        <w:rPr>
          <w:rFonts w:ascii="Arial" w:hAnsi="Arial" w:cs="Arial"/>
          <w:b/>
          <w:sz w:val="20"/>
          <w:szCs w:val="20"/>
        </w:rPr>
      </w:pPr>
    </w:p>
    <w:p w14:paraId="00418733" w14:textId="20841AD1" w:rsidR="00B07000" w:rsidRPr="007F6FD6" w:rsidRDefault="00AF7E50" w:rsidP="007F6FD6">
      <w:pPr>
        <w:contextualSpacing/>
        <w:jc w:val="both"/>
        <w:rPr>
          <w:rFonts w:ascii="Arial" w:hAnsi="Arial" w:cs="Arial"/>
          <w:b/>
          <w:sz w:val="20"/>
          <w:szCs w:val="20"/>
        </w:rPr>
      </w:pPr>
      <w:r w:rsidRPr="00D93B78">
        <w:rPr>
          <w:rFonts w:ascii="Arial" w:hAnsi="Arial" w:cs="Arial"/>
          <w:b/>
          <w:sz w:val="20"/>
          <w:szCs w:val="20"/>
        </w:rPr>
        <w:t xml:space="preserve"> </w:t>
      </w:r>
      <w:r w:rsidR="00091B6E">
        <w:rPr>
          <w:rFonts w:ascii="Arial" w:hAnsi="Arial" w:cs="Arial"/>
          <w:b/>
          <w:sz w:val="20"/>
          <w:szCs w:val="20"/>
        </w:rPr>
        <w:t xml:space="preserve">             </w:t>
      </w:r>
      <w:r w:rsidR="00602D0D">
        <w:rPr>
          <w:rFonts w:ascii="Arial" w:hAnsi="Arial" w:cs="Arial"/>
          <w:b/>
          <w:sz w:val="20"/>
          <w:szCs w:val="20"/>
        </w:rPr>
        <w:t xml:space="preserve">      </w:t>
      </w:r>
      <w:r w:rsidR="00091B6E">
        <w:rPr>
          <w:rFonts w:ascii="Arial" w:hAnsi="Arial" w:cs="Arial"/>
          <w:b/>
          <w:sz w:val="20"/>
          <w:szCs w:val="20"/>
        </w:rPr>
        <w:t xml:space="preserve">    </w:t>
      </w:r>
      <w:r w:rsidRPr="00D93B78">
        <w:rPr>
          <w:rFonts w:ascii="Arial" w:hAnsi="Arial" w:cs="Arial"/>
          <w:b/>
          <w:sz w:val="20"/>
          <w:szCs w:val="20"/>
        </w:rPr>
        <w:t xml:space="preserve">  WYKONAWCA:                                                                 ZAMAWIAJĄCY:   </w:t>
      </w:r>
    </w:p>
    <w:p w14:paraId="39E940C4" w14:textId="77777777" w:rsidR="00D368E1" w:rsidRDefault="00D368E1" w:rsidP="00EC3615">
      <w:pPr>
        <w:tabs>
          <w:tab w:val="left" w:pos="180"/>
          <w:tab w:val="right" w:pos="9072"/>
        </w:tabs>
        <w:contextualSpacing/>
        <w:jc w:val="both"/>
        <w:rPr>
          <w:rFonts w:ascii="Arial" w:hAnsi="Arial" w:cs="Arial"/>
          <w:sz w:val="18"/>
          <w:szCs w:val="18"/>
        </w:rPr>
      </w:pPr>
    </w:p>
    <w:p w14:paraId="2FF20708" w14:textId="77777777" w:rsidR="0092554B" w:rsidRDefault="0092554B" w:rsidP="00EC3615">
      <w:pPr>
        <w:tabs>
          <w:tab w:val="left" w:pos="180"/>
          <w:tab w:val="right" w:pos="9072"/>
        </w:tabs>
        <w:contextualSpacing/>
        <w:jc w:val="both"/>
        <w:rPr>
          <w:rFonts w:ascii="Arial" w:hAnsi="Arial" w:cs="Arial"/>
          <w:sz w:val="18"/>
          <w:szCs w:val="18"/>
        </w:rPr>
      </w:pPr>
    </w:p>
    <w:p w14:paraId="66D381B6" w14:textId="77777777" w:rsidR="00091B6E" w:rsidRDefault="00091B6E" w:rsidP="00EC3615">
      <w:pPr>
        <w:tabs>
          <w:tab w:val="left" w:pos="180"/>
          <w:tab w:val="right" w:pos="9072"/>
        </w:tabs>
        <w:contextualSpacing/>
        <w:jc w:val="both"/>
        <w:rPr>
          <w:rFonts w:ascii="Arial" w:hAnsi="Arial" w:cs="Arial"/>
          <w:sz w:val="18"/>
          <w:szCs w:val="18"/>
        </w:rPr>
      </w:pPr>
    </w:p>
    <w:p w14:paraId="1E2BCFDD" w14:textId="6B18EAD4" w:rsidR="00AF7E50" w:rsidRPr="00A86D34" w:rsidRDefault="00AF7E50" w:rsidP="00A86D34">
      <w:pPr>
        <w:tabs>
          <w:tab w:val="left" w:pos="180"/>
          <w:tab w:val="right" w:pos="9072"/>
        </w:tabs>
        <w:spacing w:line="480" w:lineRule="auto"/>
        <w:contextualSpacing/>
        <w:jc w:val="both"/>
        <w:rPr>
          <w:rFonts w:ascii="Arial" w:hAnsi="Arial" w:cs="Arial"/>
          <w:sz w:val="20"/>
          <w:szCs w:val="20"/>
        </w:rPr>
      </w:pPr>
      <w:r w:rsidRPr="00A86D34">
        <w:rPr>
          <w:rFonts w:ascii="Arial" w:hAnsi="Arial" w:cs="Arial"/>
          <w:sz w:val="20"/>
          <w:szCs w:val="20"/>
        </w:rPr>
        <w:t>Załączniki do Umowy:</w:t>
      </w:r>
    </w:p>
    <w:p w14:paraId="33424A8B" w14:textId="11A8A8E7" w:rsidR="0092554B" w:rsidRPr="003A3B35" w:rsidRDefault="00AF7E50" w:rsidP="0020415F">
      <w:pPr>
        <w:pStyle w:val="Akapitzlist"/>
        <w:numPr>
          <w:ilvl w:val="3"/>
          <w:numId w:val="15"/>
        </w:numPr>
        <w:tabs>
          <w:tab w:val="left" w:pos="180"/>
          <w:tab w:val="right" w:pos="9072"/>
        </w:tabs>
        <w:spacing w:line="480" w:lineRule="auto"/>
        <w:ind w:left="426" w:hanging="426"/>
        <w:contextualSpacing/>
        <w:jc w:val="both"/>
        <w:rPr>
          <w:rFonts w:ascii="Arial" w:hAnsi="Arial" w:cs="Arial"/>
          <w:sz w:val="20"/>
          <w:szCs w:val="20"/>
        </w:rPr>
      </w:pPr>
      <w:r w:rsidRPr="00A86D34">
        <w:rPr>
          <w:rFonts w:ascii="Arial" w:hAnsi="Arial" w:cs="Arial"/>
          <w:sz w:val="20"/>
          <w:szCs w:val="20"/>
        </w:rPr>
        <w:t>Oferta Wykonawcy</w:t>
      </w:r>
    </w:p>
    <w:p w14:paraId="21F6213E" w14:textId="77777777" w:rsidR="0020415F" w:rsidRPr="0092554B" w:rsidRDefault="0020415F" w:rsidP="0020415F">
      <w:pPr>
        <w:tabs>
          <w:tab w:val="left" w:pos="180"/>
          <w:tab w:val="right" w:pos="9072"/>
        </w:tabs>
        <w:spacing w:line="480" w:lineRule="auto"/>
        <w:contextualSpacing/>
        <w:jc w:val="both"/>
        <w:rPr>
          <w:rFonts w:ascii="Arial" w:hAnsi="Arial" w:cs="Arial"/>
          <w:i/>
          <w:iCs/>
          <w:sz w:val="18"/>
          <w:szCs w:val="18"/>
        </w:rPr>
      </w:pPr>
    </w:p>
    <w:p w14:paraId="007B95FC" w14:textId="77777777" w:rsidR="0020415F" w:rsidRPr="0092554B" w:rsidRDefault="0020415F" w:rsidP="0020415F">
      <w:pPr>
        <w:pStyle w:val="Tekstpodstawowy"/>
        <w:spacing w:line="600" w:lineRule="auto"/>
        <w:rPr>
          <w:rFonts w:ascii="Arial" w:eastAsia="Arial" w:hAnsi="Arial" w:cs="Arial"/>
          <w:i/>
          <w:iCs/>
          <w:sz w:val="18"/>
          <w:szCs w:val="18"/>
        </w:rPr>
      </w:pPr>
      <w:r w:rsidRPr="0092554B">
        <w:rPr>
          <w:rFonts w:ascii="Arial" w:eastAsia="Arial" w:hAnsi="Arial" w:cs="Arial"/>
          <w:i/>
          <w:iCs/>
          <w:sz w:val="18"/>
          <w:szCs w:val="18"/>
        </w:rPr>
        <w:t>Sporządził: Wojciech Maj</w:t>
      </w:r>
    </w:p>
    <w:p w14:paraId="5AA4F867" w14:textId="437D6B32" w:rsidR="0020415F" w:rsidRPr="0092554B" w:rsidRDefault="0020415F" w:rsidP="0020415F">
      <w:pPr>
        <w:pStyle w:val="Tekstpodstawowy"/>
        <w:spacing w:line="600" w:lineRule="auto"/>
        <w:rPr>
          <w:rFonts w:ascii="Arial" w:eastAsia="Arial" w:hAnsi="Arial" w:cs="Arial"/>
          <w:i/>
          <w:iCs/>
          <w:sz w:val="18"/>
          <w:szCs w:val="18"/>
        </w:rPr>
      </w:pPr>
      <w:r w:rsidRPr="0092554B">
        <w:rPr>
          <w:rFonts w:ascii="Arial" w:eastAsia="Arial" w:hAnsi="Arial" w:cs="Arial"/>
          <w:i/>
          <w:iCs/>
          <w:sz w:val="18"/>
          <w:szCs w:val="18"/>
        </w:rPr>
        <w:t>Sprawdził: Piotr Stefańczyk</w:t>
      </w:r>
    </w:p>
    <w:sectPr w:rsidR="0020415F" w:rsidRPr="0092554B" w:rsidSect="0020415F">
      <w:footerReference w:type="default" r:id="rId11"/>
      <w:pgSz w:w="11906" w:h="16838"/>
      <w:pgMar w:top="1417" w:right="1417" w:bottom="127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6EDFF" w14:textId="77777777" w:rsidR="00B3586D" w:rsidRDefault="00B3586D" w:rsidP="0049032D">
      <w:r>
        <w:separator/>
      </w:r>
    </w:p>
  </w:endnote>
  <w:endnote w:type="continuationSeparator" w:id="0">
    <w:p w14:paraId="497B4584" w14:textId="77777777" w:rsidR="00B3586D" w:rsidRDefault="00B3586D" w:rsidP="0049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515978"/>
      <w:docPartObj>
        <w:docPartGallery w:val="Page Numbers (Bottom of Page)"/>
        <w:docPartUnique/>
      </w:docPartObj>
    </w:sdtPr>
    <w:sdtEndPr/>
    <w:sdtContent>
      <w:p w14:paraId="17FDE774" w14:textId="77777777" w:rsidR="00E62683" w:rsidRDefault="00E62683">
        <w:pPr>
          <w:pStyle w:val="Stopka"/>
          <w:jc w:val="right"/>
        </w:pPr>
        <w:r>
          <w:fldChar w:fldCharType="begin"/>
        </w:r>
        <w:r>
          <w:instrText>PAGE   \* MERGEFORMAT</w:instrText>
        </w:r>
        <w:r>
          <w:fldChar w:fldCharType="separate"/>
        </w:r>
        <w:r w:rsidR="00DD14A3">
          <w:rPr>
            <w:noProof/>
          </w:rPr>
          <w:t>15</w:t>
        </w:r>
        <w:r>
          <w:fldChar w:fldCharType="end"/>
        </w:r>
      </w:p>
    </w:sdtContent>
  </w:sdt>
  <w:p w14:paraId="02A50005" w14:textId="77777777" w:rsidR="00E62683" w:rsidRDefault="00E626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D0320" w14:textId="77777777" w:rsidR="00B3586D" w:rsidRDefault="00B3586D" w:rsidP="0049032D">
      <w:r>
        <w:separator/>
      </w:r>
    </w:p>
  </w:footnote>
  <w:footnote w:type="continuationSeparator" w:id="0">
    <w:p w14:paraId="1A30FE3B" w14:textId="77777777" w:rsidR="00B3586D" w:rsidRDefault="00B3586D" w:rsidP="00490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8A72AD04"/>
    <w:name w:val="WW8Num4"/>
    <w:lvl w:ilvl="0">
      <w:start w:val="1"/>
      <w:numFmt w:val="decimal"/>
      <w:lvlText w:val="%1."/>
      <w:lvlJc w:val="left"/>
      <w:pPr>
        <w:tabs>
          <w:tab w:val="num" w:pos="0"/>
        </w:tabs>
        <w:ind w:left="720" w:hanging="360"/>
      </w:pPr>
      <w:rPr>
        <w:rFonts w:ascii="Arial" w:eastAsia="Times New Roman" w:hAnsi="Arial" w:cs="Arial"/>
        <w:b w:val="0"/>
        <w:i w:val="0"/>
        <w:color w:val="auto"/>
        <w:sz w:val="20"/>
        <w:szCs w:val="20"/>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 w15:restartNumberingAfterBreak="0">
    <w:nsid w:val="0000000A"/>
    <w:multiLevelType w:val="multilevel"/>
    <w:tmpl w:val="0000000A"/>
    <w:name w:val="WWNum42"/>
    <w:lvl w:ilvl="0">
      <w:start w:val="1"/>
      <w:numFmt w:val="decimal"/>
      <w:lvlText w:val="%1."/>
      <w:lvlJc w:val="left"/>
      <w:pPr>
        <w:tabs>
          <w:tab w:val="num" w:pos="207"/>
        </w:tabs>
        <w:ind w:left="927"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B"/>
    <w:multiLevelType w:val="multilevel"/>
    <w:tmpl w:val="EAE041DE"/>
    <w:name w:val="WWNum41"/>
    <w:lvl w:ilvl="0">
      <w:start w:val="1"/>
      <w:numFmt w:val="decimal"/>
      <w:lvlText w:val="%1."/>
      <w:lvlJc w:val="left"/>
      <w:pPr>
        <w:tabs>
          <w:tab w:val="num" w:pos="142"/>
        </w:tabs>
        <w:ind w:left="802" w:hanging="660"/>
      </w:pPr>
      <w:rPr>
        <w:rFonts w:ascii="Arial" w:eastAsia="Times New Roman" w:hAnsi="Arial" w:cs="Arial"/>
      </w:rPr>
    </w:lvl>
    <w:lvl w:ilvl="1">
      <w:start w:val="4"/>
      <w:numFmt w:val="decimal"/>
      <w:lvlText w:val="%1.%2."/>
      <w:lvlJc w:val="left"/>
      <w:pPr>
        <w:tabs>
          <w:tab w:val="num" w:pos="142"/>
        </w:tabs>
        <w:ind w:left="862" w:hanging="720"/>
      </w:pPr>
    </w:lvl>
    <w:lvl w:ilvl="2">
      <w:start w:val="1"/>
      <w:numFmt w:val="decimal"/>
      <w:lvlText w:val="%1.%2.%3."/>
      <w:lvlJc w:val="left"/>
      <w:pPr>
        <w:tabs>
          <w:tab w:val="num" w:pos="142"/>
        </w:tabs>
        <w:ind w:left="862" w:hanging="720"/>
      </w:pPr>
    </w:lvl>
    <w:lvl w:ilvl="3">
      <w:start w:val="1"/>
      <w:numFmt w:val="decimal"/>
      <w:lvlText w:val="%1.%2.%3.%4."/>
      <w:lvlJc w:val="left"/>
      <w:pPr>
        <w:tabs>
          <w:tab w:val="num" w:pos="142"/>
        </w:tabs>
        <w:ind w:left="1222" w:hanging="1080"/>
      </w:pPr>
    </w:lvl>
    <w:lvl w:ilvl="4">
      <w:start w:val="1"/>
      <w:numFmt w:val="decimal"/>
      <w:lvlText w:val="%1.%2.%3.%4.%5."/>
      <w:lvlJc w:val="left"/>
      <w:pPr>
        <w:tabs>
          <w:tab w:val="num" w:pos="142"/>
        </w:tabs>
        <w:ind w:left="1222" w:hanging="1080"/>
      </w:pPr>
    </w:lvl>
    <w:lvl w:ilvl="5">
      <w:start w:val="1"/>
      <w:numFmt w:val="decimal"/>
      <w:lvlText w:val="%1.%2.%3.%4.%5.%6."/>
      <w:lvlJc w:val="left"/>
      <w:pPr>
        <w:tabs>
          <w:tab w:val="num" w:pos="142"/>
        </w:tabs>
        <w:ind w:left="1582" w:hanging="1440"/>
      </w:pPr>
    </w:lvl>
    <w:lvl w:ilvl="6">
      <w:start w:val="1"/>
      <w:numFmt w:val="decimal"/>
      <w:lvlText w:val="%1.%2.%3.%4.%5.%6.%7."/>
      <w:lvlJc w:val="left"/>
      <w:pPr>
        <w:tabs>
          <w:tab w:val="num" w:pos="142"/>
        </w:tabs>
        <w:ind w:left="1582" w:hanging="1440"/>
      </w:pPr>
    </w:lvl>
    <w:lvl w:ilvl="7">
      <w:start w:val="1"/>
      <w:numFmt w:val="decimal"/>
      <w:lvlText w:val="%1.%2.%3.%4.%5.%6.%7.%8."/>
      <w:lvlJc w:val="left"/>
      <w:pPr>
        <w:tabs>
          <w:tab w:val="num" w:pos="142"/>
        </w:tabs>
        <w:ind w:left="1942" w:hanging="1800"/>
      </w:pPr>
    </w:lvl>
    <w:lvl w:ilvl="8">
      <w:start w:val="1"/>
      <w:numFmt w:val="decimal"/>
      <w:lvlText w:val="%1.%2.%3.%4.%5.%6.%7.%8.%9."/>
      <w:lvlJc w:val="left"/>
      <w:pPr>
        <w:tabs>
          <w:tab w:val="num" w:pos="142"/>
        </w:tabs>
        <w:ind w:left="1942" w:hanging="1800"/>
      </w:pPr>
    </w:lvl>
  </w:abstractNum>
  <w:abstractNum w:abstractNumId="3" w15:restartNumberingAfterBreak="0">
    <w:nsid w:val="0000000D"/>
    <w:multiLevelType w:val="multilevel"/>
    <w:tmpl w:val="FB98B808"/>
    <w:lvl w:ilvl="0">
      <w:start w:val="1"/>
      <w:numFmt w:val="decimal"/>
      <w:lvlText w:val="%1."/>
      <w:lvlJc w:val="left"/>
      <w:pPr>
        <w:tabs>
          <w:tab w:val="num" w:pos="0"/>
        </w:tabs>
        <w:ind w:left="720" w:hanging="360"/>
      </w:pPr>
      <w:rPr>
        <w:b w:val="0"/>
        <w:i w:val="0"/>
        <w:color w:val="auto"/>
        <w:sz w:val="20"/>
        <w:szCs w:val="20"/>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4" w15:restartNumberingAfterBreak="0">
    <w:nsid w:val="0000000E"/>
    <w:multiLevelType w:val="multilevel"/>
    <w:tmpl w:val="0000000E"/>
    <w:name w:val="WW8Num17"/>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5" w15:restartNumberingAfterBreak="0">
    <w:nsid w:val="0000000F"/>
    <w:multiLevelType w:val="multilevel"/>
    <w:tmpl w:val="0000000F"/>
    <w:name w:val="WW8Num18"/>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6" w15:restartNumberingAfterBreak="0">
    <w:nsid w:val="0000002D"/>
    <w:multiLevelType w:val="multilevel"/>
    <w:tmpl w:val="23FE4628"/>
    <w:name w:val="WW8Num56"/>
    <w:lvl w:ilvl="0">
      <w:start w:val="1"/>
      <w:numFmt w:val="decimal"/>
      <w:lvlText w:val="%1."/>
      <w:lvlJc w:val="left"/>
      <w:pPr>
        <w:tabs>
          <w:tab w:val="num" w:pos="0"/>
        </w:tabs>
        <w:ind w:left="720" w:hanging="360"/>
      </w:pPr>
      <w:rPr>
        <w:rFonts w:cs="Arial"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0060C7C"/>
    <w:multiLevelType w:val="multilevel"/>
    <w:tmpl w:val="DA1E5E8C"/>
    <w:lvl w:ilvl="0">
      <w:start w:val="1"/>
      <w:numFmt w:val="decimal"/>
      <w:lvlText w:val="%1."/>
      <w:lvlJc w:val="left"/>
      <w:pPr>
        <w:ind w:left="735" w:hanging="375"/>
      </w:pPr>
      <w:rPr>
        <w:rFonts w:ascii="Arial" w:hAnsi="Arial" w:cs="Arial" w:hint="default"/>
        <w:b w:val="0"/>
        <w:bCs/>
        <w:sz w:val="20"/>
        <w:szCs w:val="20"/>
      </w:rPr>
    </w:lvl>
    <w:lvl w:ilvl="1">
      <w:start w:val="1"/>
      <w:numFmt w:val="decimal"/>
      <w:isLgl/>
      <w:lvlText w:val="%1.%2."/>
      <w:lvlJc w:val="left"/>
      <w:pPr>
        <w:ind w:left="1455" w:hanging="72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565"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75" w:hanging="144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785" w:hanging="1800"/>
      </w:pPr>
      <w:rPr>
        <w:rFonts w:hint="default"/>
      </w:rPr>
    </w:lvl>
    <w:lvl w:ilvl="8">
      <w:start w:val="1"/>
      <w:numFmt w:val="decimal"/>
      <w:isLgl/>
      <w:lvlText w:val="%1.%2.%3.%4.%5.%6.%7.%8.%9."/>
      <w:lvlJc w:val="left"/>
      <w:pPr>
        <w:ind w:left="5160" w:hanging="1800"/>
      </w:pPr>
      <w:rPr>
        <w:rFonts w:hint="default"/>
      </w:rPr>
    </w:lvl>
  </w:abstractNum>
  <w:abstractNum w:abstractNumId="8" w15:restartNumberingAfterBreak="0">
    <w:nsid w:val="015428B8"/>
    <w:multiLevelType w:val="hybridMultilevel"/>
    <w:tmpl w:val="9910A0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046364"/>
    <w:multiLevelType w:val="multilevel"/>
    <w:tmpl w:val="8B24547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09896D62"/>
    <w:multiLevelType w:val="hybridMultilevel"/>
    <w:tmpl w:val="7A3A6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E370EC5"/>
    <w:multiLevelType w:val="hybridMultilevel"/>
    <w:tmpl w:val="90D609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FD62857"/>
    <w:multiLevelType w:val="hybridMultilevel"/>
    <w:tmpl w:val="54EC6492"/>
    <w:lvl w:ilvl="0" w:tplc="7222F60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13E60AD1"/>
    <w:multiLevelType w:val="hybridMultilevel"/>
    <w:tmpl w:val="1EA4FF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BD48EF"/>
    <w:multiLevelType w:val="hybridMultilevel"/>
    <w:tmpl w:val="8782E6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E530EE"/>
    <w:multiLevelType w:val="hybridMultilevel"/>
    <w:tmpl w:val="AEBAC59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E873E5"/>
    <w:multiLevelType w:val="multilevel"/>
    <w:tmpl w:val="8A94D25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1C187489"/>
    <w:multiLevelType w:val="hybridMultilevel"/>
    <w:tmpl w:val="7C680066"/>
    <w:lvl w:ilvl="0" w:tplc="1774FC2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1C785F0F"/>
    <w:multiLevelType w:val="hybridMultilevel"/>
    <w:tmpl w:val="B4A818B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CF1A07"/>
    <w:multiLevelType w:val="multilevel"/>
    <w:tmpl w:val="921CE57A"/>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0" w15:restartNumberingAfterBreak="0">
    <w:nsid w:val="24C96384"/>
    <w:multiLevelType w:val="hybridMultilevel"/>
    <w:tmpl w:val="FA5EB3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5014652"/>
    <w:multiLevelType w:val="hybridMultilevel"/>
    <w:tmpl w:val="5BDA30E2"/>
    <w:lvl w:ilvl="0" w:tplc="F2BE1D9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5393C88"/>
    <w:multiLevelType w:val="hybridMultilevel"/>
    <w:tmpl w:val="F82A1004"/>
    <w:lvl w:ilvl="0" w:tplc="30DA6548">
      <w:start w:val="1"/>
      <w:numFmt w:val="decimal"/>
      <w:lvlText w:val="%1)"/>
      <w:lvlJc w:val="left"/>
      <w:pPr>
        <w:ind w:left="1095" w:hanging="360"/>
      </w:pPr>
      <w:rPr>
        <w:rFonts w:hint="default"/>
      </w:r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23" w15:restartNumberingAfterBreak="0">
    <w:nsid w:val="27633F25"/>
    <w:multiLevelType w:val="multilevel"/>
    <w:tmpl w:val="CBFE570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4" w15:restartNumberingAfterBreak="0">
    <w:nsid w:val="27FB0954"/>
    <w:multiLevelType w:val="hybridMultilevel"/>
    <w:tmpl w:val="67A0F3F6"/>
    <w:lvl w:ilvl="0" w:tplc="D3642FF0">
      <w:start w:val="1"/>
      <w:numFmt w:val="decimal"/>
      <w:lvlText w:val="%1)"/>
      <w:lvlJc w:val="left"/>
      <w:pPr>
        <w:ind w:left="644" w:hanging="360"/>
      </w:pPr>
      <w:rPr>
        <w:rFonts w:eastAsiaTheme="minorHAnsi"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2A8F59FA"/>
    <w:multiLevelType w:val="multilevel"/>
    <w:tmpl w:val="AE161F86"/>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7A01CF"/>
    <w:multiLevelType w:val="hybridMultilevel"/>
    <w:tmpl w:val="3E907D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E0522B7"/>
    <w:multiLevelType w:val="multilevel"/>
    <w:tmpl w:val="6FD484C6"/>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8" w15:restartNumberingAfterBreak="0">
    <w:nsid w:val="32FA6D62"/>
    <w:multiLevelType w:val="hybridMultilevel"/>
    <w:tmpl w:val="1C264110"/>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9" w15:restartNumberingAfterBreak="0">
    <w:nsid w:val="356063BF"/>
    <w:multiLevelType w:val="hybridMultilevel"/>
    <w:tmpl w:val="DADA9D3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C40E1C"/>
    <w:multiLevelType w:val="hybridMultilevel"/>
    <w:tmpl w:val="F60259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E72CE7"/>
    <w:multiLevelType w:val="multilevel"/>
    <w:tmpl w:val="7618D05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32" w15:restartNumberingAfterBreak="0">
    <w:nsid w:val="3E730053"/>
    <w:multiLevelType w:val="hybridMultilevel"/>
    <w:tmpl w:val="94C6DFA6"/>
    <w:lvl w:ilvl="0" w:tplc="F8B61B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FCA73AB"/>
    <w:multiLevelType w:val="multilevel"/>
    <w:tmpl w:val="193A36F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4A5C67A6"/>
    <w:multiLevelType w:val="multilevel"/>
    <w:tmpl w:val="AA46CE5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35" w15:restartNumberingAfterBreak="0">
    <w:nsid w:val="4E5A2A9D"/>
    <w:multiLevelType w:val="hybridMultilevel"/>
    <w:tmpl w:val="9C9C93F2"/>
    <w:lvl w:ilvl="0" w:tplc="650C0EE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60AC038B"/>
    <w:multiLevelType w:val="multilevel"/>
    <w:tmpl w:val="2072298C"/>
    <w:styleLink w:val="WWNum9"/>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673A6CC6"/>
    <w:multiLevelType w:val="hybridMultilevel"/>
    <w:tmpl w:val="FEF002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B9415A"/>
    <w:multiLevelType w:val="hybridMultilevel"/>
    <w:tmpl w:val="D73235C4"/>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9" w15:restartNumberingAfterBreak="0">
    <w:nsid w:val="713E19AF"/>
    <w:multiLevelType w:val="hybridMultilevel"/>
    <w:tmpl w:val="B68227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453EF8"/>
    <w:multiLevelType w:val="hybridMultilevel"/>
    <w:tmpl w:val="C87A9CFA"/>
    <w:lvl w:ilvl="0" w:tplc="C66231E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4C56DB0"/>
    <w:multiLevelType w:val="multilevel"/>
    <w:tmpl w:val="D45A24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769C122F"/>
    <w:multiLevelType w:val="multilevel"/>
    <w:tmpl w:val="BED8E5C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num w:numId="1" w16cid:durableId="1992782919">
    <w:abstractNumId w:val="0"/>
  </w:num>
  <w:num w:numId="2" w16cid:durableId="402918358">
    <w:abstractNumId w:val="2"/>
  </w:num>
  <w:num w:numId="3" w16cid:durableId="211815990">
    <w:abstractNumId w:val="3"/>
  </w:num>
  <w:num w:numId="4" w16cid:durableId="1852261001">
    <w:abstractNumId w:val="5"/>
  </w:num>
  <w:num w:numId="5" w16cid:durableId="419907831">
    <w:abstractNumId w:val="4"/>
  </w:num>
  <w:num w:numId="6" w16cid:durableId="648020941">
    <w:abstractNumId w:val="27"/>
  </w:num>
  <w:num w:numId="7" w16cid:durableId="1293638971">
    <w:abstractNumId w:val="42"/>
  </w:num>
  <w:num w:numId="8" w16cid:durableId="860165465">
    <w:abstractNumId w:val="19"/>
  </w:num>
  <w:num w:numId="9" w16cid:durableId="580410388">
    <w:abstractNumId w:val="9"/>
  </w:num>
  <w:num w:numId="10" w16cid:durableId="624310101">
    <w:abstractNumId w:val="25"/>
  </w:num>
  <w:num w:numId="11" w16cid:durableId="631329976">
    <w:abstractNumId w:val="7"/>
  </w:num>
  <w:num w:numId="12" w16cid:durableId="2102598985">
    <w:abstractNumId w:val="16"/>
  </w:num>
  <w:num w:numId="13" w16cid:durableId="1353455864">
    <w:abstractNumId w:val="23"/>
  </w:num>
  <w:num w:numId="14" w16cid:durableId="17806835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74472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9856614">
    <w:abstractNumId w:val="41"/>
  </w:num>
  <w:num w:numId="17" w16cid:durableId="1611085797">
    <w:abstractNumId w:val="17"/>
  </w:num>
  <w:num w:numId="18" w16cid:durableId="1849102216">
    <w:abstractNumId w:val="22"/>
  </w:num>
  <w:num w:numId="19" w16cid:durableId="1189680944">
    <w:abstractNumId w:val="33"/>
  </w:num>
  <w:num w:numId="20" w16cid:durableId="1943536089">
    <w:abstractNumId w:val="36"/>
  </w:num>
  <w:num w:numId="21" w16cid:durableId="539976310">
    <w:abstractNumId w:val="13"/>
  </w:num>
  <w:num w:numId="22" w16cid:durableId="2131513551">
    <w:abstractNumId w:val="8"/>
  </w:num>
  <w:num w:numId="23" w16cid:durableId="1038580400">
    <w:abstractNumId w:val="30"/>
  </w:num>
  <w:num w:numId="24" w16cid:durableId="307170046">
    <w:abstractNumId w:val="24"/>
  </w:num>
  <w:num w:numId="25" w16cid:durableId="1942029181">
    <w:abstractNumId w:val="11"/>
  </w:num>
  <w:num w:numId="26" w16cid:durableId="1816755021">
    <w:abstractNumId w:val="6"/>
  </w:num>
  <w:num w:numId="27" w16cid:durableId="2029794239">
    <w:abstractNumId w:val="21"/>
  </w:num>
  <w:num w:numId="28" w16cid:durableId="1737701939">
    <w:abstractNumId w:val="35"/>
  </w:num>
  <w:num w:numId="29" w16cid:durableId="901912655">
    <w:abstractNumId w:val="12"/>
  </w:num>
  <w:num w:numId="30" w16cid:durableId="1131821828">
    <w:abstractNumId w:val="34"/>
  </w:num>
  <w:num w:numId="31" w16cid:durableId="922448979">
    <w:abstractNumId w:val="15"/>
  </w:num>
  <w:num w:numId="32" w16cid:durableId="1255094648">
    <w:abstractNumId w:val="29"/>
  </w:num>
  <w:num w:numId="33" w16cid:durableId="1778870520">
    <w:abstractNumId w:val="31"/>
  </w:num>
  <w:num w:numId="34" w16cid:durableId="684988216">
    <w:abstractNumId w:val="40"/>
  </w:num>
  <w:num w:numId="35" w16cid:durableId="1691954233">
    <w:abstractNumId w:val="14"/>
  </w:num>
  <w:num w:numId="36" w16cid:durableId="929460444">
    <w:abstractNumId w:val="32"/>
  </w:num>
  <w:num w:numId="37" w16cid:durableId="709645399">
    <w:abstractNumId w:val="18"/>
  </w:num>
  <w:num w:numId="38" w16cid:durableId="1309016166">
    <w:abstractNumId w:val="37"/>
  </w:num>
  <w:num w:numId="39" w16cid:durableId="2131123301">
    <w:abstractNumId w:val="39"/>
  </w:num>
  <w:num w:numId="40" w16cid:durableId="80687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47762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36319313">
    <w:abstractNumId w:val="20"/>
  </w:num>
  <w:num w:numId="43" w16cid:durableId="1767845146">
    <w:abstractNumId w:val="38"/>
  </w:num>
  <w:num w:numId="44" w16cid:durableId="667944247">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429"/>
    <w:rsid w:val="00001C5B"/>
    <w:rsid w:val="00002864"/>
    <w:rsid w:val="00013577"/>
    <w:rsid w:val="00015F34"/>
    <w:rsid w:val="000235C2"/>
    <w:rsid w:val="00033FEB"/>
    <w:rsid w:val="00036D14"/>
    <w:rsid w:val="0004199B"/>
    <w:rsid w:val="00046B72"/>
    <w:rsid w:val="000501F7"/>
    <w:rsid w:val="00064816"/>
    <w:rsid w:val="0007107B"/>
    <w:rsid w:val="00072AAE"/>
    <w:rsid w:val="00084FBD"/>
    <w:rsid w:val="00085765"/>
    <w:rsid w:val="00085E9D"/>
    <w:rsid w:val="00091B6E"/>
    <w:rsid w:val="00092BDF"/>
    <w:rsid w:val="000961BA"/>
    <w:rsid w:val="000A224D"/>
    <w:rsid w:val="000A5C9F"/>
    <w:rsid w:val="000A6EB5"/>
    <w:rsid w:val="000A75E9"/>
    <w:rsid w:val="000B0D0C"/>
    <w:rsid w:val="000B6808"/>
    <w:rsid w:val="000B797A"/>
    <w:rsid w:val="000C10F2"/>
    <w:rsid w:val="000C245D"/>
    <w:rsid w:val="000C45F7"/>
    <w:rsid w:val="000D03AB"/>
    <w:rsid w:val="000D7484"/>
    <w:rsid w:val="000E0F29"/>
    <w:rsid w:val="000E1639"/>
    <w:rsid w:val="000F326E"/>
    <w:rsid w:val="000F3C6C"/>
    <w:rsid w:val="000F6CCD"/>
    <w:rsid w:val="00100A99"/>
    <w:rsid w:val="00104965"/>
    <w:rsid w:val="00106585"/>
    <w:rsid w:val="00107EA2"/>
    <w:rsid w:val="00116194"/>
    <w:rsid w:val="001306AB"/>
    <w:rsid w:val="0014117C"/>
    <w:rsid w:val="00144B37"/>
    <w:rsid w:val="001466C2"/>
    <w:rsid w:val="00150A16"/>
    <w:rsid w:val="00153361"/>
    <w:rsid w:val="0016085B"/>
    <w:rsid w:val="00160F53"/>
    <w:rsid w:val="00161DD8"/>
    <w:rsid w:val="0017464F"/>
    <w:rsid w:val="001857A3"/>
    <w:rsid w:val="001932AC"/>
    <w:rsid w:val="00197495"/>
    <w:rsid w:val="00197835"/>
    <w:rsid w:val="001C143A"/>
    <w:rsid w:val="001C2A9B"/>
    <w:rsid w:val="001C3390"/>
    <w:rsid w:val="001C35F9"/>
    <w:rsid w:val="001C4841"/>
    <w:rsid w:val="001D2CC2"/>
    <w:rsid w:val="001D3C71"/>
    <w:rsid w:val="001D52B7"/>
    <w:rsid w:val="001E4C59"/>
    <w:rsid w:val="001E5943"/>
    <w:rsid w:val="001E5B15"/>
    <w:rsid w:val="001F6961"/>
    <w:rsid w:val="001F7946"/>
    <w:rsid w:val="001F7DBD"/>
    <w:rsid w:val="0020415F"/>
    <w:rsid w:val="002044EA"/>
    <w:rsid w:val="002063E8"/>
    <w:rsid w:val="002068DB"/>
    <w:rsid w:val="00217403"/>
    <w:rsid w:val="00224D7B"/>
    <w:rsid w:val="0023154C"/>
    <w:rsid w:val="00241D33"/>
    <w:rsid w:val="0025428E"/>
    <w:rsid w:val="00256E34"/>
    <w:rsid w:val="00262760"/>
    <w:rsid w:val="00263180"/>
    <w:rsid w:val="00264981"/>
    <w:rsid w:val="00265B02"/>
    <w:rsid w:val="00266282"/>
    <w:rsid w:val="0027024D"/>
    <w:rsid w:val="00277711"/>
    <w:rsid w:val="00277722"/>
    <w:rsid w:val="002802EF"/>
    <w:rsid w:val="00280D7F"/>
    <w:rsid w:val="002824A5"/>
    <w:rsid w:val="002849D6"/>
    <w:rsid w:val="00291D16"/>
    <w:rsid w:val="002964D1"/>
    <w:rsid w:val="00296EB0"/>
    <w:rsid w:val="002A4DEB"/>
    <w:rsid w:val="002A5E15"/>
    <w:rsid w:val="002C2369"/>
    <w:rsid w:val="002C53F3"/>
    <w:rsid w:val="002C68D4"/>
    <w:rsid w:val="002C7571"/>
    <w:rsid w:val="002D094C"/>
    <w:rsid w:val="002D0E00"/>
    <w:rsid w:val="002D5DD0"/>
    <w:rsid w:val="002D6C87"/>
    <w:rsid w:val="002E0EBE"/>
    <w:rsid w:val="002E2B5A"/>
    <w:rsid w:val="00300662"/>
    <w:rsid w:val="0031020D"/>
    <w:rsid w:val="00316243"/>
    <w:rsid w:val="003217B1"/>
    <w:rsid w:val="0032306D"/>
    <w:rsid w:val="003367AB"/>
    <w:rsid w:val="00346E43"/>
    <w:rsid w:val="00354065"/>
    <w:rsid w:val="0035510F"/>
    <w:rsid w:val="00364696"/>
    <w:rsid w:val="003666B5"/>
    <w:rsid w:val="00373417"/>
    <w:rsid w:val="00375845"/>
    <w:rsid w:val="003758E0"/>
    <w:rsid w:val="00377E0E"/>
    <w:rsid w:val="00383F8E"/>
    <w:rsid w:val="00384784"/>
    <w:rsid w:val="00390404"/>
    <w:rsid w:val="0039263C"/>
    <w:rsid w:val="003978D0"/>
    <w:rsid w:val="003A3B35"/>
    <w:rsid w:val="003A4429"/>
    <w:rsid w:val="003A62D6"/>
    <w:rsid w:val="003B1978"/>
    <w:rsid w:val="003B66D3"/>
    <w:rsid w:val="003C4817"/>
    <w:rsid w:val="003C7046"/>
    <w:rsid w:val="003D15D0"/>
    <w:rsid w:val="003D1620"/>
    <w:rsid w:val="003D25D1"/>
    <w:rsid w:val="003E20DD"/>
    <w:rsid w:val="003E71EA"/>
    <w:rsid w:val="003F0062"/>
    <w:rsid w:val="003F2886"/>
    <w:rsid w:val="003F3F8C"/>
    <w:rsid w:val="003F57B2"/>
    <w:rsid w:val="00412C95"/>
    <w:rsid w:val="0041404C"/>
    <w:rsid w:val="00416D44"/>
    <w:rsid w:val="00420015"/>
    <w:rsid w:val="00420D86"/>
    <w:rsid w:val="0042396B"/>
    <w:rsid w:val="00426CA2"/>
    <w:rsid w:val="00430FCE"/>
    <w:rsid w:val="0043433B"/>
    <w:rsid w:val="00434F34"/>
    <w:rsid w:val="00446EF6"/>
    <w:rsid w:val="004476A4"/>
    <w:rsid w:val="004568F0"/>
    <w:rsid w:val="00462482"/>
    <w:rsid w:val="00462E81"/>
    <w:rsid w:val="00464E8D"/>
    <w:rsid w:val="00474046"/>
    <w:rsid w:val="004759B6"/>
    <w:rsid w:val="00484511"/>
    <w:rsid w:val="0049032D"/>
    <w:rsid w:val="00497992"/>
    <w:rsid w:val="004A133F"/>
    <w:rsid w:val="004C3825"/>
    <w:rsid w:val="004C6E75"/>
    <w:rsid w:val="004E0A43"/>
    <w:rsid w:val="004E1E70"/>
    <w:rsid w:val="004E2CA3"/>
    <w:rsid w:val="004F13AF"/>
    <w:rsid w:val="004F3B3A"/>
    <w:rsid w:val="004F7B44"/>
    <w:rsid w:val="00500AE4"/>
    <w:rsid w:val="005301D1"/>
    <w:rsid w:val="005358E5"/>
    <w:rsid w:val="00535AC9"/>
    <w:rsid w:val="005409D6"/>
    <w:rsid w:val="0054730C"/>
    <w:rsid w:val="00554037"/>
    <w:rsid w:val="00557DCB"/>
    <w:rsid w:val="005602FF"/>
    <w:rsid w:val="00574B24"/>
    <w:rsid w:val="00576E9E"/>
    <w:rsid w:val="00585337"/>
    <w:rsid w:val="00595AB8"/>
    <w:rsid w:val="005A6EE5"/>
    <w:rsid w:val="005A741C"/>
    <w:rsid w:val="005B6487"/>
    <w:rsid w:val="005C76B1"/>
    <w:rsid w:val="005D03BF"/>
    <w:rsid w:val="005D4DEB"/>
    <w:rsid w:val="005D5874"/>
    <w:rsid w:val="005E3FC8"/>
    <w:rsid w:val="005E5CE8"/>
    <w:rsid w:val="005F0BAB"/>
    <w:rsid w:val="005F1F63"/>
    <w:rsid w:val="00602D0D"/>
    <w:rsid w:val="00604CA1"/>
    <w:rsid w:val="00604E40"/>
    <w:rsid w:val="006121A8"/>
    <w:rsid w:val="0062240C"/>
    <w:rsid w:val="00624B8C"/>
    <w:rsid w:val="006272CE"/>
    <w:rsid w:val="00630205"/>
    <w:rsid w:val="006377BC"/>
    <w:rsid w:val="00651355"/>
    <w:rsid w:val="00660EF6"/>
    <w:rsid w:val="006618E0"/>
    <w:rsid w:val="00661C31"/>
    <w:rsid w:val="00662A57"/>
    <w:rsid w:val="00665669"/>
    <w:rsid w:val="00667ECA"/>
    <w:rsid w:val="00682B27"/>
    <w:rsid w:val="00682B41"/>
    <w:rsid w:val="00684CBC"/>
    <w:rsid w:val="00685526"/>
    <w:rsid w:val="00695EFA"/>
    <w:rsid w:val="006A2B66"/>
    <w:rsid w:val="006A5D60"/>
    <w:rsid w:val="006A6444"/>
    <w:rsid w:val="006C398B"/>
    <w:rsid w:val="006D2044"/>
    <w:rsid w:val="006D625A"/>
    <w:rsid w:val="006E62D1"/>
    <w:rsid w:val="006F717F"/>
    <w:rsid w:val="006F79C4"/>
    <w:rsid w:val="0070025B"/>
    <w:rsid w:val="0070225C"/>
    <w:rsid w:val="00702A1C"/>
    <w:rsid w:val="00717584"/>
    <w:rsid w:val="0071772B"/>
    <w:rsid w:val="00727E95"/>
    <w:rsid w:val="00732EFE"/>
    <w:rsid w:val="00734CE4"/>
    <w:rsid w:val="00745FA3"/>
    <w:rsid w:val="0075415A"/>
    <w:rsid w:val="00756AA8"/>
    <w:rsid w:val="00761323"/>
    <w:rsid w:val="0076149A"/>
    <w:rsid w:val="00763086"/>
    <w:rsid w:val="00773AB0"/>
    <w:rsid w:val="007745AD"/>
    <w:rsid w:val="00776592"/>
    <w:rsid w:val="00784299"/>
    <w:rsid w:val="007941B3"/>
    <w:rsid w:val="007947C0"/>
    <w:rsid w:val="00796C4D"/>
    <w:rsid w:val="007A320E"/>
    <w:rsid w:val="007A575E"/>
    <w:rsid w:val="007A7756"/>
    <w:rsid w:val="007B02F0"/>
    <w:rsid w:val="007B09F2"/>
    <w:rsid w:val="007C43FC"/>
    <w:rsid w:val="007C46DA"/>
    <w:rsid w:val="007C5042"/>
    <w:rsid w:val="007D3107"/>
    <w:rsid w:val="007D6AED"/>
    <w:rsid w:val="007E6B3B"/>
    <w:rsid w:val="007F1806"/>
    <w:rsid w:val="007F5A91"/>
    <w:rsid w:val="007F6FD6"/>
    <w:rsid w:val="00804926"/>
    <w:rsid w:val="00804F25"/>
    <w:rsid w:val="00810F97"/>
    <w:rsid w:val="0081256B"/>
    <w:rsid w:val="00821D72"/>
    <w:rsid w:val="008270DB"/>
    <w:rsid w:val="008345B6"/>
    <w:rsid w:val="008349CC"/>
    <w:rsid w:val="00837F41"/>
    <w:rsid w:val="008439E7"/>
    <w:rsid w:val="008471E4"/>
    <w:rsid w:val="00851FC4"/>
    <w:rsid w:val="00857671"/>
    <w:rsid w:val="00862CC2"/>
    <w:rsid w:val="00864FB0"/>
    <w:rsid w:val="0086511E"/>
    <w:rsid w:val="00894AC1"/>
    <w:rsid w:val="008A2156"/>
    <w:rsid w:val="008A4A92"/>
    <w:rsid w:val="008A5D46"/>
    <w:rsid w:val="008B2B3D"/>
    <w:rsid w:val="008B6546"/>
    <w:rsid w:val="008C02E8"/>
    <w:rsid w:val="008C4E46"/>
    <w:rsid w:val="008D72BC"/>
    <w:rsid w:val="008E15F5"/>
    <w:rsid w:val="008E249C"/>
    <w:rsid w:val="008E6DBB"/>
    <w:rsid w:val="008F7485"/>
    <w:rsid w:val="008F7814"/>
    <w:rsid w:val="00906D0F"/>
    <w:rsid w:val="00915112"/>
    <w:rsid w:val="00915806"/>
    <w:rsid w:val="00920147"/>
    <w:rsid w:val="009210A7"/>
    <w:rsid w:val="00922BD1"/>
    <w:rsid w:val="00924BE5"/>
    <w:rsid w:val="0092554B"/>
    <w:rsid w:val="009310AF"/>
    <w:rsid w:val="0094208B"/>
    <w:rsid w:val="00943408"/>
    <w:rsid w:val="00946573"/>
    <w:rsid w:val="009479F9"/>
    <w:rsid w:val="00952FED"/>
    <w:rsid w:val="0095565D"/>
    <w:rsid w:val="009556F2"/>
    <w:rsid w:val="00967552"/>
    <w:rsid w:val="009743C7"/>
    <w:rsid w:val="00986260"/>
    <w:rsid w:val="009905AB"/>
    <w:rsid w:val="00991828"/>
    <w:rsid w:val="00995B2C"/>
    <w:rsid w:val="00996330"/>
    <w:rsid w:val="009978EB"/>
    <w:rsid w:val="009B2304"/>
    <w:rsid w:val="009B2508"/>
    <w:rsid w:val="009B55C7"/>
    <w:rsid w:val="009C2A95"/>
    <w:rsid w:val="009C4665"/>
    <w:rsid w:val="009C673D"/>
    <w:rsid w:val="009D01F1"/>
    <w:rsid w:val="009D2C66"/>
    <w:rsid w:val="009D422C"/>
    <w:rsid w:val="009D44F5"/>
    <w:rsid w:val="009E5DAF"/>
    <w:rsid w:val="009F1C81"/>
    <w:rsid w:val="009F3086"/>
    <w:rsid w:val="00A04836"/>
    <w:rsid w:val="00A100D7"/>
    <w:rsid w:val="00A16839"/>
    <w:rsid w:val="00A252B4"/>
    <w:rsid w:val="00A26EC6"/>
    <w:rsid w:val="00A33527"/>
    <w:rsid w:val="00A429C7"/>
    <w:rsid w:val="00A52D27"/>
    <w:rsid w:val="00A62F2F"/>
    <w:rsid w:val="00A669AD"/>
    <w:rsid w:val="00A723B7"/>
    <w:rsid w:val="00A73C02"/>
    <w:rsid w:val="00A81A27"/>
    <w:rsid w:val="00A8526D"/>
    <w:rsid w:val="00A86D34"/>
    <w:rsid w:val="00AA10E8"/>
    <w:rsid w:val="00AA1FFD"/>
    <w:rsid w:val="00AA7D0E"/>
    <w:rsid w:val="00AB3BAB"/>
    <w:rsid w:val="00AD4AFF"/>
    <w:rsid w:val="00AE77C4"/>
    <w:rsid w:val="00AF30C3"/>
    <w:rsid w:val="00AF5FC8"/>
    <w:rsid w:val="00AF7E50"/>
    <w:rsid w:val="00B00229"/>
    <w:rsid w:val="00B00C59"/>
    <w:rsid w:val="00B00FFE"/>
    <w:rsid w:val="00B01453"/>
    <w:rsid w:val="00B054A1"/>
    <w:rsid w:val="00B06087"/>
    <w:rsid w:val="00B07000"/>
    <w:rsid w:val="00B07691"/>
    <w:rsid w:val="00B104B3"/>
    <w:rsid w:val="00B26558"/>
    <w:rsid w:val="00B30BE8"/>
    <w:rsid w:val="00B31330"/>
    <w:rsid w:val="00B346B8"/>
    <w:rsid w:val="00B355B4"/>
    <w:rsid w:val="00B3586D"/>
    <w:rsid w:val="00B40210"/>
    <w:rsid w:val="00B406A3"/>
    <w:rsid w:val="00B445B3"/>
    <w:rsid w:val="00B56D1C"/>
    <w:rsid w:val="00B61F99"/>
    <w:rsid w:val="00B62A05"/>
    <w:rsid w:val="00B7278F"/>
    <w:rsid w:val="00B8253E"/>
    <w:rsid w:val="00B826DA"/>
    <w:rsid w:val="00B9091D"/>
    <w:rsid w:val="00BB5626"/>
    <w:rsid w:val="00BC4E18"/>
    <w:rsid w:val="00BC78AB"/>
    <w:rsid w:val="00BD1D8A"/>
    <w:rsid w:val="00BE47B8"/>
    <w:rsid w:val="00BF080A"/>
    <w:rsid w:val="00BF6BE4"/>
    <w:rsid w:val="00C047BB"/>
    <w:rsid w:val="00C05418"/>
    <w:rsid w:val="00C12FAC"/>
    <w:rsid w:val="00C145D1"/>
    <w:rsid w:val="00C23DD3"/>
    <w:rsid w:val="00C27B5E"/>
    <w:rsid w:val="00C32D02"/>
    <w:rsid w:val="00C36454"/>
    <w:rsid w:val="00C44447"/>
    <w:rsid w:val="00C57AF7"/>
    <w:rsid w:val="00C70F8D"/>
    <w:rsid w:val="00C82777"/>
    <w:rsid w:val="00C85999"/>
    <w:rsid w:val="00C90F4B"/>
    <w:rsid w:val="00C93450"/>
    <w:rsid w:val="00C936FB"/>
    <w:rsid w:val="00C94C5F"/>
    <w:rsid w:val="00C97E3A"/>
    <w:rsid w:val="00CA16DE"/>
    <w:rsid w:val="00CA496C"/>
    <w:rsid w:val="00CB642B"/>
    <w:rsid w:val="00CC2BA2"/>
    <w:rsid w:val="00CC400A"/>
    <w:rsid w:val="00CD64BB"/>
    <w:rsid w:val="00CE798F"/>
    <w:rsid w:val="00D004FC"/>
    <w:rsid w:val="00D02646"/>
    <w:rsid w:val="00D13316"/>
    <w:rsid w:val="00D17629"/>
    <w:rsid w:val="00D24261"/>
    <w:rsid w:val="00D3294A"/>
    <w:rsid w:val="00D368E1"/>
    <w:rsid w:val="00D4518E"/>
    <w:rsid w:val="00D451BB"/>
    <w:rsid w:val="00D452B7"/>
    <w:rsid w:val="00D46CFA"/>
    <w:rsid w:val="00D55FC6"/>
    <w:rsid w:val="00D6379A"/>
    <w:rsid w:val="00D66E7E"/>
    <w:rsid w:val="00D67188"/>
    <w:rsid w:val="00D7733D"/>
    <w:rsid w:val="00D865B6"/>
    <w:rsid w:val="00D93B78"/>
    <w:rsid w:val="00DB2BF9"/>
    <w:rsid w:val="00DB4756"/>
    <w:rsid w:val="00DB5C8F"/>
    <w:rsid w:val="00DC3AD7"/>
    <w:rsid w:val="00DC5890"/>
    <w:rsid w:val="00DD12E7"/>
    <w:rsid w:val="00DD14A3"/>
    <w:rsid w:val="00DE2ABF"/>
    <w:rsid w:val="00DE3B17"/>
    <w:rsid w:val="00DE4472"/>
    <w:rsid w:val="00DE465E"/>
    <w:rsid w:val="00DE7E0B"/>
    <w:rsid w:val="00DF0E7E"/>
    <w:rsid w:val="00DF1A90"/>
    <w:rsid w:val="00DF62BA"/>
    <w:rsid w:val="00E005A1"/>
    <w:rsid w:val="00E1432E"/>
    <w:rsid w:val="00E162D8"/>
    <w:rsid w:val="00E16308"/>
    <w:rsid w:val="00E21F60"/>
    <w:rsid w:val="00E24390"/>
    <w:rsid w:val="00E339DD"/>
    <w:rsid w:val="00E35EDA"/>
    <w:rsid w:val="00E3746E"/>
    <w:rsid w:val="00E43AD4"/>
    <w:rsid w:val="00E46AC8"/>
    <w:rsid w:val="00E60B72"/>
    <w:rsid w:val="00E62683"/>
    <w:rsid w:val="00E6662F"/>
    <w:rsid w:val="00E6707C"/>
    <w:rsid w:val="00E72BE5"/>
    <w:rsid w:val="00E74D6F"/>
    <w:rsid w:val="00E80078"/>
    <w:rsid w:val="00E819F8"/>
    <w:rsid w:val="00E84D1E"/>
    <w:rsid w:val="00E92356"/>
    <w:rsid w:val="00E944DC"/>
    <w:rsid w:val="00EA0F87"/>
    <w:rsid w:val="00EA53AD"/>
    <w:rsid w:val="00EC0B8C"/>
    <w:rsid w:val="00EC0D1D"/>
    <w:rsid w:val="00EC1E51"/>
    <w:rsid w:val="00EC3615"/>
    <w:rsid w:val="00ED2E14"/>
    <w:rsid w:val="00ED7001"/>
    <w:rsid w:val="00ED7BD5"/>
    <w:rsid w:val="00EE27E3"/>
    <w:rsid w:val="00EE2F8C"/>
    <w:rsid w:val="00EE738C"/>
    <w:rsid w:val="00F00D98"/>
    <w:rsid w:val="00F04E58"/>
    <w:rsid w:val="00F13CC6"/>
    <w:rsid w:val="00F15225"/>
    <w:rsid w:val="00F16EFA"/>
    <w:rsid w:val="00F227C8"/>
    <w:rsid w:val="00F241AF"/>
    <w:rsid w:val="00F32A92"/>
    <w:rsid w:val="00F33AAB"/>
    <w:rsid w:val="00F350B7"/>
    <w:rsid w:val="00F407B0"/>
    <w:rsid w:val="00F423B1"/>
    <w:rsid w:val="00F44662"/>
    <w:rsid w:val="00F462D1"/>
    <w:rsid w:val="00F5189B"/>
    <w:rsid w:val="00F542F2"/>
    <w:rsid w:val="00F55073"/>
    <w:rsid w:val="00F70B2D"/>
    <w:rsid w:val="00F75F82"/>
    <w:rsid w:val="00F84A2F"/>
    <w:rsid w:val="00F877F5"/>
    <w:rsid w:val="00F948D9"/>
    <w:rsid w:val="00F955E2"/>
    <w:rsid w:val="00F9606C"/>
    <w:rsid w:val="00FA06C5"/>
    <w:rsid w:val="00FA3738"/>
    <w:rsid w:val="00FA7436"/>
    <w:rsid w:val="00FB318D"/>
    <w:rsid w:val="00FB6008"/>
    <w:rsid w:val="00FB7898"/>
    <w:rsid w:val="00FC0B15"/>
    <w:rsid w:val="00FC42DE"/>
    <w:rsid w:val="00FC5FE9"/>
    <w:rsid w:val="00FD1274"/>
    <w:rsid w:val="00FD31C0"/>
    <w:rsid w:val="00FD6900"/>
    <w:rsid w:val="00FD789C"/>
    <w:rsid w:val="00FE43B4"/>
    <w:rsid w:val="00FE6075"/>
    <w:rsid w:val="00FF00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E9127"/>
  <w15:docId w15:val="{BBACECFD-D258-47B1-85D6-447ED68A3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7E50"/>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F7E50"/>
    <w:pPr>
      <w:ind w:left="708"/>
    </w:pPr>
  </w:style>
  <w:style w:type="paragraph" w:styleId="Nagwek">
    <w:name w:val="header"/>
    <w:basedOn w:val="Normalny"/>
    <w:link w:val="NagwekZnak"/>
    <w:uiPriority w:val="99"/>
    <w:unhideWhenUsed/>
    <w:rsid w:val="0049032D"/>
    <w:pPr>
      <w:tabs>
        <w:tab w:val="center" w:pos="4536"/>
        <w:tab w:val="right" w:pos="9072"/>
      </w:tabs>
    </w:pPr>
  </w:style>
  <w:style w:type="character" w:customStyle="1" w:styleId="NagwekZnak">
    <w:name w:val="Nagłówek Znak"/>
    <w:basedOn w:val="Domylnaczcionkaakapitu"/>
    <w:link w:val="Nagwek"/>
    <w:uiPriority w:val="99"/>
    <w:rsid w:val="0049032D"/>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49032D"/>
    <w:pPr>
      <w:tabs>
        <w:tab w:val="center" w:pos="4536"/>
        <w:tab w:val="right" w:pos="9072"/>
      </w:tabs>
    </w:pPr>
  </w:style>
  <w:style w:type="character" w:customStyle="1" w:styleId="StopkaZnak">
    <w:name w:val="Stopka Znak"/>
    <w:basedOn w:val="Domylnaczcionkaakapitu"/>
    <w:link w:val="Stopka"/>
    <w:uiPriority w:val="99"/>
    <w:rsid w:val="0049032D"/>
    <w:rPr>
      <w:rFonts w:ascii="Times New Roman" w:eastAsia="Times New Roman" w:hAnsi="Times New Roman" w:cs="Times New Roman"/>
      <w:sz w:val="24"/>
      <w:szCs w:val="24"/>
      <w:lang w:eastAsia="ar-SA"/>
    </w:rPr>
  </w:style>
  <w:style w:type="paragraph" w:customStyle="1" w:styleId="Tekstpodstawowy21">
    <w:name w:val="Tekst podstawowy 21"/>
    <w:basedOn w:val="Normalny"/>
    <w:rsid w:val="003D15D0"/>
    <w:pPr>
      <w:jc w:val="center"/>
    </w:pPr>
    <w:rPr>
      <w:b/>
      <w:bCs/>
      <w:i/>
      <w:iCs/>
    </w:rPr>
  </w:style>
  <w:style w:type="paragraph" w:styleId="Tekstdymka">
    <w:name w:val="Balloon Text"/>
    <w:basedOn w:val="Normalny"/>
    <w:link w:val="TekstdymkaZnak"/>
    <w:uiPriority w:val="99"/>
    <w:semiHidden/>
    <w:unhideWhenUsed/>
    <w:rsid w:val="00A100D7"/>
    <w:rPr>
      <w:rFonts w:ascii="Tahoma" w:hAnsi="Tahoma" w:cs="Tahoma"/>
      <w:sz w:val="16"/>
      <w:szCs w:val="16"/>
    </w:rPr>
  </w:style>
  <w:style w:type="character" w:customStyle="1" w:styleId="TekstdymkaZnak">
    <w:name w:val="Tekst dymka Znak"/>
    <w:basedOn w:val="Domylnaczcionkaakapitu"/>
    <w:link w:val="Tekstdymka"/>
    <w:uiPriority w:val="99"/>
    <w:semiHidden/>
    <w:rsid w:val="00A100D7"/>
    <w:rPr>
      <w:rFonts w:ascii="Tahoma" w:eastAsia="Times New Roman" w:hAnsi="Tahoma" w:cs="Tahoma"/>
      <w:sz w:val="16"/>
      <w:szCs w:val="16"/>
      <w:lang w:eastAsia="ar-SA"/>
    </w:rPr>
  </w:style>
  <w:style w:type="character" w:styleId="Hipercze">
    <w:name w:val="Hyperlink"/>
    <w:basedOn w:val="Domylnaczcionkaakapitu"/>
    <w:rsid w:val="00A04836"/>
    <w:rPr>
      <w:color w:val="0000FF"/>
      <w:u w:val="single"/>
    </w:rPr>
  </w:style>
  <w:style w:type="paragraph" w:customStyle="1" w:styleId="Tekstpodstawowy22">
    <w:name w:val="Tekst podstawowy 22"/>
    <w:basedOn w:val="Normalny"/>
    <w:rsid w:val="00EC3615"/>
    <w:pPr>
      <w:widowControl w:val="0"/>
      <w:overflowPunct w:val="0"/>
      <w:autoSpaceDE w:val="0"/>
      <w:jc w:val="both"/>
    </w:pPr>
    <w:rPr>
      <w:kern w:val="1"/>
      <w:szCs w:val="20"/>
    </w:rPr>
  </w:style>
  <w:style w:type="paragraph" w:styleId="Tekstpodstawowy">
    <w:name w:val="Body Text"/>
    <w:basedOn w:val="Normalny"/>
    <w:link w:val="TekstpodstawowyZnak"/>
    <w:rsid w:val="001932AC"/>
    <w:pPr>
      <w:jc w:val="both"/>
    </w:pPr>
    <w:rPr>
      <w:lang w:eastAsia="zh-CN"/>
    </w:rPr>
  </w:style>
  <w:style w:type="character" w:customStyle="1" w:styleId="TekstpodstawowyZnak">
    <w:name w:val="Tekst podstawowy Znak"/>
    <w:basedOn w:val="Domylnaczcionkaakapitu"/>
    <w:link w:val="Tekstpodstawowy"/>
    <w:rsid w:val="001932AC"/>
    <w:rPr>
      <w:rFonts w:ascii="Times New Roman" w:eastAsia="Times New Roman" w:hAnsi="Times New Roman" w:cs="Times New Roman"/>
      <w:sz w:val="24"/>
      <w:szCs w:val="24"/>
      <w:lang w:eastAsia="zh-CN"/>
    </w:rPr>
  </w:style>
  <w:style w:type="character" w:customStyle="1" w:styleId="WW8Num1z0">
    <w:name w:val="WW8Num1z0"/>
    <w:rsid w:val="00DC3AD7"/>
    <w:rPr>
      <w:rFonts w:ascii="Arial" w:hAnsi="Arial" w:cs="Arial"/>
      <w:b w:val="0"/>
      <w:bCs/>
      <w:i w:val="0"/>
      <w:sz w:val="22"/>
      <w:szCs w:val="22"/>
    </w:rPr>
  </w:style>
  <w:style w:type="paragraph" w:customStyle="1" w:styleId="Default">
    <w:name w:val="Default"/>
    <w:rsid w:val="00F44662"/>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WWNum9">
    <w:name w:val="WWNum9"/>
    <w:basedOn w:val="Bezlisty"/>
    <w:rsid w:val="00002864"/>
    <w:pPr>
      <w:numPr>
        <w:numId w:val="20"/>
      </w:numPr>
    </w:pPr>
  </w:style>
  <w:style w:type="character" w:customStyle="1" w:styleId="TekstpodstawowyZnak1">
    <w:name w:val="Tekst podstawowy Znak1"/>
    <w:basedOn w:val="Domylnaczcionkaakapitu"/>
    <w:rsid w:val="00661C31"/>
    <w:rPr>
      <w:sz w:val="24"/>
      <w:szCs w:val="24"/>
      <w:lang w:eastAsia="zh-CN"/>
    </w:rPr>
  </w:style>
  <w:style w:type="character" w:styleId="Nierozpoznanawzmianka">
    <w:name w:val="Unresolved Mention"/>
    <w:basedOn w:val="Domylnaczcionkaakapitu"/>
    <w:uiPriority w:val="99"/>
    <w:semiHidden/>
    <w:unhideWhenUsed/>
    <w:rsid w:val="00085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przysuch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spektor@cbi24.pl" TargetMode="External"/><Relationship Id="rId4" Type="http://schemas.openxmlformats.org/officeDocument/2006/relationships/settings" Target="settings.xml"/><Relationship Id="rId9" Type="http://schemas.openxmlformats.org/officeDocument/2006/relationships/hyperlink" Target="mailto:sekretariat@gminaprzysuch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0439A-1736-4F2F-8A4E-0037F004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1621</TotalTime>
  <Pages>13</Pages>
  <Words>6844</Words>
  <Characters>41067</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Stefańczyk</dc:creator>
  <cp:lastModifiedBy>Wojciech Maj</cp:lastModifiedBy>
  <cp:revision>74</cp:revision>
  <cp:lastPrinted>2024-12-02T14:36:00Z</cp:lastPrinted>
  <dcterms:created xsi:type="dcterms:W3CDTF">2022-12-13T11:57:00Z</dcterms:created>
  <dcterms:modified xsi:type="dcterms:W3CDTF">2026-04-02T09:07:00Z</dcterms:modified>
</cp:coreProperties>
</file>